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C411BF9">
      <w:pPr>
        <w:spacing w:before="74" w:line="242" w:lineRule="auto"/>
        <w:ind w:left="1908" w:right="22" w:firstLine="0"/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201930</wp:posOffset>
            </wp:positionH>
            <wp:positionV relativeFrom="paragraph">
              <wp:posOffset>185420</wp:posOffset>
            </wp:positionV>
            <wp:extent cx="942975" cy="548005"/>
            <wp:effectExtent l="0" t="0" r="0" b="0"/>
            <wp:wrapNone/>
            <wp:docPr id="1" name="Image 1" descr="D:\лмт\Desktop\логотип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D:\лмт\Desktop\логотип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2671" cy="5477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МИНИСТЕРСТВО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НАУКИ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ВЫСШЕГО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ОБРАЗОВАНИЯ РОССИЙСКОЙ ФЕДЕРАЦИИ</w:t>
      </w:r>
    </w:p>
    <w:p w14:paraId="1813A425">
      <w:pPr>
        <w:spacing w:before="0" w:line="240" w:lineRule="auto"/>
        <w:ind w:left="1896" w:right="7" w:firstLine="0"/>
        <w:jc w:val="center"/>
        <w:rPr>
          <w:sz w:val="28"/>
          <w:szCs w:val="28"/>
        </w:rPr>
      </w:pPr>
      <w:r>
        <w:rPr>
          <w:sz w:val="28"/>
          <w:szCs w:val="28"/>
        </w:rPr>
        <w:t>Федеральное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государственное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бюджетное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образовательное учреждение высшего образования</w:t>
      </w:r>
    </w:p>
    <w:p w14:paraId="1320EF2D">
      <w:pPr>
        <w:spacing w:before="0" w:line="321" w:lineRule="exact"/>
        <w:ind w:left="710" w:right="0" w:firstLine="0"/>
        <w:jc w:val="center"/>
        <w:rPr>
          <w:sz w:val="28"/>
          <w:szCs w:val="28"/>
        </w:rPr>
      </w:pPr>
      <w:r>
        <w:rPr>
          <w:spacing w:val="-6"/>
          <w:sz w:val="28"/>
          <w:szCs w:val="28"/>
        </w:rPr>
        <w:t>«КЕМЕРОВСКИЙ</w:t>
      </w:r>
      <w:r>
        <w:rPr>
          <w:spacing w:val="9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ГОСУДАРСТВЕННЫЙ</w:t>
      </w:r>
      <w:r>
        <w:rPr>
          <w:spacing w:val="12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УНИВЕРСИТЕТ»</w:t>
      </w:r>
    </w:p>
    <w:p w14:paraId="296F7175">
      <w:pPr>
        <w:pStyle w:val="8"/>
        <w:rPr>
          <w:sz w:val="28"/>
          <w:szCs w:val="28"/>
        </w:rPr>
      </w:pPr>
    </w:p>
    <w:p w14:paraId="13FA7BAF">
      <w:pPr>
        <w:pStyle w:val="8"/>
        <w:rPr>
          <w:sz w:val="28"/>
          <w:szCs w:val="28"/>
        </w:rPr>
      </w:pPr>
    </w:p>
    <w:p w14:paraId="557363DC">
      <w:pPr>
        <w:pStyle w:val="8"/>
        <w:rPr>
          <w:sz w:val="28"/>
          <w:szCs w:val="28"/>
        </w:rPr>
      </w:pPr>
    </w:p>
    <w:p w14:paraId="1B079549">
      <w:pPr>
        <w:pStyle w:val="8"/>
        <w:rPr>
          <w:sz w:val="28"/>
          <w:szCs w:val="28"/>
        </w:rPr>
      </w:pPr>
    </w:p>
    <w:p w14:paraId="55AD43D3">
      <w:pPr>
        <w:pStyle w:val="8"/>
        <w:spacing w:before="155"/>
        <w:rPr>
          <w:sz w:val="28"/>
          <w:szCs w:val="28"/>
        </w:rPr>
      </w:pPr>
    </w:p>
    <w:p w14:paraId="11160BC7">
      <w:pPr>
        <w:pStyle w:val="8"/>
        <w:ind w:left="705"/>
        <w:jc w:val="center"/>
        <w:rPr>
          <w:sz w:val="28"/>
          <w:szCs w:val="28"/>
        </w:rPr>
      </w:pPr>
      <w:r>
        <w:rPr>
          <w:sz w:val="28"/>
          <w:szCs w:val="28"/>
        </w:rPr>
        <w:t>Г.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В.</w:t>
      </w:r>
      <w:r>
        <w:rPr>
          <w:spacing w:val="-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Напреенко</w:t>
      </w:r>
    </w:p>
    <w:p w14:paraId="4DCB8426">
      <w:pPr>
        <w:pStyle w:val="8"/>
        <w:rPr>
          <w:sz w:val="28"/>
          <w:szCs w:val="28"/>
        </w:rPr>
      </w:pPr>
    </w:p>
    <w:p w14:paraId="3DF63392">
      <w:pPr>
        <w:pStyle w:val="8"/>
        <w:rPr>
          <w:sz w:val="28"/>
          <w:szCs w:val="28"/>
        </w:rPr>
      </w:pPr>
    </w:p>
    <w:p w14:paraId="0FD05158">
      <w:pPr>
        <w:pStyle w:val="8"/>
        <w:rPr>
          <w:sz w:val="28"/>
          <w:szCs w:val="28"/>
        </w:rPr>
      </w:pPr>
    </w:p>
    <w:p w14:paraId="56987600">
      <w:pPr>
        <w:pStyle w:val="8"/>
        <w:rPr>
          <w:sz w:val="28"/>
          <w:szCs w:val="28"/>
        </w:rPr>
      </w:pPr>
    </w:p>
    <w:p w14:paraId="394B5B98">
      <w:pPr>
        <w:pStyle w:val="8"/>
        <w:spacing w:before="276"/>
        <w:rPr>
          <w:sz w:val="28"/>
          <w:szCs w:val="28"/>
        </w:rPr>
      </w:pPr>
    </w:p>
    <w:p w14:paraId="5F19D45D">
      <w:pPr>
        <w:pStyle w:val="2"/>
        <w:ind w:left="1939" w:right="1232" w:firstLine="2"/>
        <w:jc w:val="center"/>
        <w:rPr>
          <w:sz w:val="28"/>
          <w:szCs w:val="28"/>
        </w:rPr>
      </w:pPr>
      <w:r>
        <w:rPr>
          <w:sz w:val="28"/>
          <w:szCs w:val="28"/>
        </w:rPr>
        <w:t>ТЕОРИЯ И ТЕХНОЛОГИИ РАЗВИТИЯ РЕЧИ И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КОММУНИКАТИВНОЙ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КУЛЬТУРЫ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ДЕТЕЙ ДОШКОЛЬНОГО ВОЗРАСТА</w:t>
      </w:r>
    </w:p>
    <w:p w14:paraId="70F558E2">
      <w:pPr>
        <w:pStyle w:val="8"/>
        <w:rPr>
          <w:b/>
          <w:sz w:val="28"/>
          <w:szCs w:val="28"/>
        </w:rPr>
      </w:pPr>
    </w:p>
    <w:p w14:paraId="7814F81D">
      <w:pPr>
        <w:pStyle w:val="8"/>
        <w:spacing w:before="23"/>
        <w:rPr>
          <w:b/>
          <w:sz w:val="28"/>
          <w:szCs w:val="28"/>
        </w:rPr>
      </w:pPr>
    </w:p>
    <w:p w14:paraId="0C9A27BE">
      <w:pPr>
        <w:pStyle w:val="8"/>
        <w:ind w:left="703"/>
        <w:jc w:val="center"/>
        <w:rPr>
          <w:sz w:val="28"/>
          <w:szCs w:val="28"/>
        </w:rPr>
      </w:pPr>
      <w:r>
        <w:rPr>
          <w:sz w:val="28"/>
          <w:szCs w:val="28"/>
        </w:rPr>
        <w:t>Рабочая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тетрадь</w:t>
      </w:r>
    </w:p>
    <w:p w14:paraId="70D7E3D0">
      <w:pPr>
        <w:pStyle w:val="8"/>
        <w:rPr>
          <w:sz w:val="28"/>
          <w:szCs w:val="28"/>
        </w:rPr>
      </w:pPr>
    </w:p>
    <w:p w14:paraId="4AE1DA7F">
      <w:pPr>
        <w:pStyle w:val="8"/>
        <w:rPr>
          <w:sz w:val="28"/>
          <w:szCs w:val="28"/>
        </w:rPr>
      </w:pPr>
    </w:p>
    <w:p w14:paraId="4D6D4EC1">
      <w:pPr>
        <w:pStyle w:val="8"/>
        <w:rPr>
          <w:sz w:val="28"/>
          <w:szCs w:val="28"/>
        </w:rPr>
      </w:pPr>
    </w:p>
    <w:p w14:paraId="181C89E9">
      <w:pPr>
        <w:pStyle w:val="8"/>
        <w:rPr>
          <w:sz w:val="28"/>
          <w:szCs w:val="28"/>
        </w:rPr>
      </w:pPr>
    </w:p>
    <w:p w14:paraId="6D7DF3D0">
      <w:pPr>
        <w:pStyle w:val="8"/>
        <w:rPr>
          <w:sz w:val="28"/>
          <w:szCs w:val="28"/>
        </w:rPr>
      </w:pPr>
    </w:p>
    <w:p w14:paraId="5F0792CE">
      <w:pPr>
        <w:pStyle w:val="8"/>
        <w:rPr>
          <w:sz w:val="28"/>
          <w:szCs w:val="28"/>
        </w:rPr>
      </w:pPr>
    </w:p>
    <w:p w14:paraId="79374583">
      <w:pPr>
        <w:pStyle w:val="8"/>
        <w:rPr>
          <w:sz w:val="28"/>
          <w:szCs w:val="28"/>
        </w:rPr>
      </w:pPr>
    </w:p>
    <w:p w14:paraId="5825B3F0">
      <w:pPr>
        <w:pStyle w:val="8"/>
        <w:rPr>
          <w:sz w:val="28"/>
          <w:szCs w:val="28"/>
        </w:rPr>
      </w:pPr>
    </w:p>
    <w:p w14:paraId="62F88952">
      <w:pPr>
        <w:pStyle w:val="8"/>
        <w:rPr>
          <w:sz w:val="28"/>
          <w:szCs w:val="28"/>
        </w:rPr>
      </w:pPr>
    </w:p>
    <w:p w14:paraId="134E65DF">
      <w:pPr>
        <w:pStyle w:val="8"/>
        <w:rPr>
          <w:sz w:val="28"/>
          <w:szCs w:val="28"/>
        </w:rPr>
      </w:pPr>
    </w:p>
    <w:p w14:paraId="1040C0C9">
      <w:pPr>
        <w:pStyle w:val="8"/>
        <w:rPr>
          <w:sz w:val="28"/>
          <w:szCs w:val="28"/>
        </w:rPr>
      </w:pPr>
    </w:p>
    <w:p w14:paraId="225AA8FE">
      <w:pPr>
        <w:pStyle w:val="8"/>
        <w:rPr>
          <w:sz w:val="28"/>
          <w:szCs w:val="28"/>
        </w:rPr>
      </w:pPr>
    </w:p>
    <w:p w14:paraId="436A539C">
      <w:pPr>
        <w:pStyle w:val="8"/>
        <w:rPr>
          <w:sz w:val="28"/>
          <w:szCs w:val="28"/>
        </w:rPr>
      </w:pPr>
    </w:p>
    <w:p w14:paraId="6A1C2502">
      <w:pPr>
        <w:pStyle w:val="8"/>
        <w:rPr>
          <w:sz w:val="28"/>
          <w:szCs w:val="28"/>
        </w:rPr>
      </w:pPr>
    </w:p>
    <w:p w14:paraId="5F2D63DE">
      <w:pPr>
        <w:pStyle w:val="8"/>
        <w:spacing w:before="300"/>
        <w:rPr>
          <w:sz w:val="28"/>
          <w:szCs w:val="28"/>
        </w:rPr>
      </w:pPr>
    </w:p>
    <w:p w14:paraId="6893B4A6">
      <w:pPr>
        <w:pStyle w:val="8"/>
        <w:ind w:left="706"/>
        <w:jc w:val="center"/>
        <w:rPr>
          <w:sz w:val="28"/>
          <w:szCs w:val="28"/>
        </w:rPr>
      </w:pPr>
      <w:r>
        <w:rPr>
          <w:sz w:val="28"/>
          <w:szCs w:val="28"/>
        </w:rPr>
        <w:t>Кемерово</w:t>
      </w:r>
      <w:r>
        <w:rPr>
          <w:spacing w:val="-15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2025</w:t>
      </w:r>
    </w:p>
    <w:p w14:paraId="76E11F99">
      <w:pPr>
        <w:pStyle w:val="8"/>
        <w:spacing w:after="0"/>
        <w:jc w:val="center"/>
        <w:rPr>
          <w:sz w:val="28"/>
          <w:szCs w:val="28"/>
        </w:rPr>
        <w:sectPr>
          <w:type w:val="continuous"/>
          <w:pgSz w:w="11910" w:h="16840"/>
          <w:pgMar w:top="1040" w:right="1275" w:bottom="280" w:left="283" w:header="720" w:footer="720" w:gutter="0"/>
          <w:cols w:space="720" w:num="1"/>
        </w:sectPr>
      </w:pPr>
    </w:p>
    <w:p w14:paraId="2F44B9A4">
      <w:pPr>
        <w:spacing w:before="74" w:line="242" w:lineRule="auto"/>
        <w:ind w:left="849" w:right="7124" w:firstLine="0"/>
        <w:jc w:val="left"/>
        <w:rPr>
          <w:sz w:val="28"/>
          <w:szCs w:val="28"/>
        </w:rPr>
      </w:pPr>
      <w:r>
        <w:rPr>
          <w:sz w:val="28"/>
          <w:szCs w:val="28"/>
        </w:rPr>
        <w:t>УДК 81:37(076) ББК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74/77.10(я73)</w:t>
      </w:r>
    </w:p>
    <w:p w14:paraId="6BCD67AC">
      <w:pPr>
        <w:spacing w:before="0" w:line="317" w:lineRule="exact"/>
        <w:ind w:left="1181" w:right="0" w:firstLine="0"/>
        <w:jc w:val="left"/>
        <w:rPr>
          <w:sz w:val="28"/>
          <w:szCs w:val="28"/>
        </w:rPr>
      </w:pPr>
      <w:r>
        <w:rPr>
          <w:spacing w:val="-5"/>
          <w:sz w:val="28"/>
          <w:szCs w:val="28"/>
        </w:rPr>
        <w:t>Н27</w:t>
      </w:r>
    </w:p>
    <w:p w14:paraId="0DF55248">
      <w:pPr>
        <w:spacing w:before="0"/>
        <w:ind w:left="928" w:right="221" w:firstLine="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Печатается</w:t>
      </w:r>
      <w:r>
        <w:rPr>
          <w:i/>
          <w:spacing w:val="-11"/>
          <w:sz w:val="28"/>
          <w:szCs w:val="28"/>
        </w:rPr>
        <w:t xml:space="preserve"> </w:t>
      </w:r>
      <w:r>
        <w:rPr>
          <w:i/>
          <w:sz w:val="28"/>
          <w:szCs w:val="28"/>
        </w:rPr>
        <w:t>по</w:t>
      </w:r>
      <w:r>
        <w:rPr>
          <w:i/>
          <w:spacing w:val="-9"/>
          <w:sz w:val="28"/>
          <w:szCs w:val="28"/>
        </w:rPr>
        <w:t xml:space="preserve"> </w:t>
      </w:r>
      <w:r>
        <w:rPr>
          <w:i/>
          <w:sz w:val="28"/>
          <w:szCs w:val="28"/>
        </w:rPr>
        <w:t>решению</w:t>
      </w:r>
      <w:r>
        <w:rPr>
          <w:i/>
          <w:spacing w:val="-6"/>
          <w:sz w:val="28"/>
          <w:szCs w:val="28"/>
        </w:rPr>
        <w:t xml:space="preserve"> </w:t>
      </w:r>
      <w:r>
        <w:rPr>
          <w:i/>
          <w:sz w:val="28"/>
          <w:szCs w:val="28"/>
        </w:rPr>
        <w:t>Научно-методического</w:t>
      </w:r>
      <w:r>
        <w:rPr>
          <w:i/>
          <w:spacing w:val="-7"/>
          <w:sz w:val="28"/>
          <w:szCs w:val="28"/>
        </w:rPr>
        <w:t xml:space="preserve"> </w:t>
      </w:r>
      <w:r>
        <w:rPr>
          <w:i/>
          <w:sz w:val="28"/>
          <w:szCs w:val="28"/>
        </w:rPr>
        <w:t>совета</w:t>
      </w:r>
      <w:r>
        <w:rPr>
          <w:i/>
          <w:spacing w:val="-8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КемГУ</w:t>
      </w:r>
    </w:p>
    <w:p w14:paraId="5ACA5F98">
      <w:pPr>
        <w:spacing w:before="321"/>
        <w:ind w:left="708" w:right="0" w:firstLine="0"/>
        <w:jc w:val="center"/>
        <w:rPr>
          <w:b/>
          <w:sz w:val="28"/>
          <w:szCs w:val="28"/>
        </w:rPr>
      </w:pPr>
      <w:r>
        <w:rPr>
          <w:b/>
          <w:spacing w:val="-2"/>
          <w:sz w:val="28"/>
          <w:szCs w:val="28"/>
        </w:rPr>
        <w:t>Рецензенты:</w:t>
      </w:r>
    </w:p>
    <w:p w14:paraId="0FC97C2C">
      <w:pPr>
        <w:spacing w:before="0" w:line="242" w:lineRule="auto"/>
        <w:ind w:left="928" w:right="216" w:firstLine="0"/>
        <w:jc w:val="center"/>
        <w:rPr>
          <w:sz w:val="28"/>
          <w:szCs w:val="28"/>
        </w:rPr>
      </w:pPr>
      <w:r>
        <w:rPr>
          <w:sz w:val="28"/>
          <w:szCs w:val="28"/>
        </w:rPr>
        <w:t>доцент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кафедры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русского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языка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восточных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языков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Сибирского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 xml:space="preserve">государ- </w:t>
      </w:r>
      <w:r>
        <w:rPr>
          <w:spacing w:val="-2"/>
          <w:sz w:val="28"/>
          <w:szCs w:val="28"/>
        </w:rPr>
        <w:t>ственного</w:t>
      </w:r>
    </w:p>
    <w:p w14:paraId="1751864C">
      <w:pPr>
        <w:spacing w:before="0" w:line="317" w:lineRule="exact"/>
        <w:ind w:left="705" w:right="0" w:firstLine="0"/>
        <w:jc w:val="center"/>
        <w:rPr>
          <w:sz w:val="28"/>
          <w:szCs w:val="28"/>
        </w:rPr>
      </w:pPr>
      <w:r>
        <w:rPr>
          <w:sz w:val="28"/>
          <w:szCs w:val="28"/>
        </w:rPr>
        <w:t>университета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путей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сообщения</w:t>
      </w:r>
      <w:r>
        <w:rPr>
          <w:spacing w:val="-4"/>
          <w:sz w:val="28"/>
          <w:szCs w:val="28"/>
        </w:rPr>
        <w:t xml:space="preserve"> </w:t>
      </w:r>
      <w:r>
        <w:rPr>
          <w:b/>
          <w:sz w:val="28"/>
          <w:szCs w:val="28"/>
        </w:rPr>
        <w:t>Т.</w:t>
      </w:r>
      <w:r>
        <w:rPr>
          <w:b/>
          <w:spacing w:val="-4"/>
          <w:sz w:val="28"/>
          <w:szCs w:val="28"/>
        </w:rPr>
        <w:t xml:space="preserve"> </w:t>
      </w:r>
      <w:r>
        <w:rPr>
          <w:b/>
          <w:sz w:val="28"/>
          <w:szCs w:val="28"/>
        </w:rPr>
        <w:t>Д.</w:t>
      </w:r>
      <w:r>
        <w:rPr>
          <w:b/>
          <w:spacing w:val="-4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Богачанова</w:t>
      </w:r>
      <w:r>
        <w:rPr>
          <w:spacing w:val="-2"/>
          <w:sz w:val="28"/>
          <w:szCs w:val="28"/>
        </w:rPr>
        <w:t>;</w:t>
      </w:r>
    </w:p>
    <w:p w14:paraId="0C3798A5">
      <w:pPr>
        <w:spacing w:before="0"/>
        <w:ind w:left="928" w:right="220" w:firstLine="0"/>
        <w:jc w:val="center"/>
        <w:rPr>
          <w:sz w:val="28"/>
          <w:szCs w:val="28"/>
        </w:rPr>
      </w:pPr>
      <w:r>
        <w:rPr>
          <w:sz w:val="28"/>
          <w:szCs w:val="28"/>
        </w:rPr>
        <w:t>доцент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кафедры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русского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языка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межкультурной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коммуникации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 xml:space="preserve">Кемеров- </w:t>
      </w:r>
      <w:r>
        <w:rPr>
          <w:spacing w:val="-2"/>
          <w:sz w:val="28"/>
          <w:szCs w:val="28"/>
        </w:rPr>
        <w:t>ского</w:t>
      </w:r>
    </w:p>
    <w:p w14:paraId="3AA2EB3D">
      <w:pPr>
        <w:spacing w:before="0" w:line="321" w:lineRule="exact"/>
        <w:ind w:left="928" w:right="221" w:firstLine="0"/>
        <w:jc w:val="center"/>
        <w:rPr>
          <w:sz w:val="28"/>
          <w:szCs w:val="28"/>
        </w:rPr>
      </w:pPr>
      <w:r>
        <w:rPr>
          <w:sz w:val="28"/>
          <w:szCs w:val="28"/>
        </w:rPr>
        <w:t>государственного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медицинского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университета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Минздрава</w:t>
      </w:r>
      <w:r>
        <w:rPr>
          <w:spacing w:val="-9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РФ</w:t>
      </w:r>
    </w:p>
    <w:p w14:paraId="5765B415">
      <w:pPr>
        <w:spacing w:before="0"/>
        <w:ind w:left="709" w:right="0" w:firstLine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О.</w:t>
      </w:r>
      <w:r>
        <w:rPr>
          <w:b/>
          <w:spacing w:val="-2"/>
          <w:sz w:val="28"/>
          <w:szCs w:val="28"/>
        </w:rPr>
        <w:t xml:space="preserve"> </w:t>
      </w:r>
      <w:r>
        <w:rPr>
          <w:b/>
          <w:sz w:val="28"/>
          <w:szCs w:val="28"/>
        </w:rPr>
        <w:t>В.</w:t>
      </w:r>
      <w:r>
        <w:rPr>
          <w:b/>
          <w:spacing w:val="-1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Дрейфельд</w:t>
      </w:r>
    </w:p>
    <w:p w14:paraId="66443F11">
      <w:pPr>
        <w:pStyle w:val="8"/>
        <w:spacing w:before="104"/>
        <w:rPr>
          <w:b/>
          <w:sz w:val="28"/>
          <w:szCs w:val="28"/>
        </w:rPr>
      </w:pPr>
    </w:p>
    <w:tbl>
      <w:tblPr>
        <w:tblStyle w:val="7"/>
        <w:tblW w:w="0" w:type="auto"/>
        <w:tblInd w:w="80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42"/>
        <w:gridCol w:w="8821"/>
      </w:tblGrid>
      <w:tr w14:paraId="2F7954F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18" w:hRule="atLeast"/>
        </w:trPr>
        <w:tc>
          <w:tcPr>
            <w:tcW w:w="642" w:type="dxa"/>
          </w:tcPr>
          <w:p w14:paraId="1F38F04D">
            <w:pPr>
              <w:pStyle w:val="18"/>
              <w:spacing w:before="310"/>
              <w:ind w:left="50"/>
              <w:rPr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Н27</w:t>
            </w:r>
          </w:p>
        </w:tc>
        <w:tc>
          <w:tcPr>
            <w:tcW w:w="8821" w:type="dxa"/>
          </w:tcPr>
          <w:p w14:paraId="5F7E9FFE">
            <w:pPr>
              <w:pStyle w:val="18"/>
              <w:spacing w:line="311" w:lineRule="exact"/>
              <w:ind w:left="108"/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Напреенко,</w:t>
            </w:r>
            <w:r>
              <w:rPr>
                <w:b/>
                <w:spacing w:val="-4"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>Г.</w:t>
            </w:r>
            <w:r>
              <w:rPr>
                <w:b/>
                <w:spacing w:val="-3"/>
                <w:sz w:val="28"/>
                <w:szCs w:val="28"/>
              </w:rPr>
              <w:t xml:space="preserve"> </w:t>
            </w:r>
            <w:r>
              <w:rPr>
                <w:b/>
                <w:spacing w:val="-5"/>
                <w:sz w:val="28"/>
                <w:szCs w:val="28"/>
              </w:rPr>
              <w:t>В.</w:t>
            </w:r>
          </w:p>
          <w:p w14:paraId="6948373A">
            <w:pPr>
              <w:pStyle w:val="18"/>
              <w:ind w:left="108" w:right="48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Теория и технологии развития речи и коммуникативной культуры де- тей дошкольного возраста: рабочая тетрадь / Г.</w:t>
            </w:r>
            <w:r>
              <w:rPr>
                <w:spacing w:val="-7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В. Напреенко; Кемеров- ский</w:t>
            </w:r>
            <w:r>
              <w:rPr>
                <w:spacing w:val="-8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государственный</w:t>
            </w:r>
            <w:r>
              <w:rPr>
                <w:spacing w:val="-8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университет,</w:t>
            </w:r>
            <w:r>
              <w:rPr>
                <w:spacing w:val="-9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2025.</w:t>
            </w:r>
            <w:r>
              <w:rPr>
                <w:spacing w:val="-9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–</w:t>
            </w:r>
            <w:r>
              <w:rPr>
                <w:spacing w:val="-7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134</w:t>
            </w:r>
            <w:r>
              <w:rPr>
                <w:spacing w:val="-7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с.</w:t>
            </w:r>
          </w:p>
          <w:p w14:paraId="16DE2B62">
            <w:pPr>
              <w:pStyle w:val="18"/>
              <w:spacing w:before="320" w:line="302" w:lineRule="exact"/>
              <w:ind w:left="108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ISBN</w:t>
            </w:r>
            <w:r>
              <w:rPr>
                <w:spacing w:val="-16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978-5-8353-3392-</w:t>
            </w:r>
            <w:r>
              <w:rPr>
                <w:spacing w:val="-10"/>
                <w:sz w:val="28"/>
                <w:szCs w:val="28"/>
              </w:rPr>
              <w:t>9</w:t>
            </w:r>
          </w:p>
        </w:tc>
      </w:tr>
    </w:tbl>
    <w:p w14:paraId="0B21126A">
      <w:pPr>
        <w:pStyle w:val="8"/>
        <w:spacing w:before="2"/>
        <w:rPr>
          <w:b/>
          <w:sz w:val="28"/>
          <w:szCs w:val="28"/>
        </w:rPr>
      </w:pPr>
    </w:p>
    <w:p w14:paraId="3B08CADD">
      <w:pPr>
        <w:spacing w:before="0" w:line="322" w:lineRule="exact"/>
        <w:ind w:left="1557" w:right="0" w:firstLine="0"/>
        <w:jc w:val="both"/>
        <w:rPr>
          <w:sz w:val="28"/>
          <w:szCs w:val="28"/>
        </w:rPr>
      </w:pPr>
      <w:r>
        <w:rPr>
          <w:sz w:val="28"/>
          <w:szCs w:val="28"/>
        </w:rPr>
        <w:t>Учебное</w:t>
      </w:r>
      <w:r>
        <w:rPr>
          <w:spacing w:val="3"/>
          <w:sz w:val="28"/>
          <w:szCs w:val="28"/>
        </w:rPr>
        <w:t xml:space="preserve"> </w:t>
      </w:r>
      <w:r>
        <w:rPr>
          <w:sz w:val="28"/>
          <w:szCs w:val="28"/>
        </w:rPr>
        <w:t>издание</w:t>
      </w:r>
      <w:r>
        <w:rPr>
          <w:spacing w:val="6"/>
          <w:sz w:val="28"/>
          <w:szCs w:val="28"/>
        </w:rPr>
        <w:t xml:space="preserve"> </w:t>
      </w:r>
      <w:r>
        <w:rPr>
          <w:sz w:val="28"/>
          <w:szCs w:val="28"/>
        </w:rPr>
        <w:t>составлено</w:t>
      </w:r>
      <w:r>
        <w:rPr>
          <w:spacing w:val="6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6"/>
          <w:sz w:val="28"/>
          <w:szCs w:val="28"/>
        </w:rPr>
        <w:t xml:space="preserve"> </w:t>
      </w:r>
      <w:r>
        <w:rPr>
          <w:sz w:val="28"/>
          <w:szCs w:val="28"/>
        </w:rPr>
        <w:t>соответствии</w:t>
      </w:r>
      <w:r>
        <w:rPr>
          <w:spacing w:val="4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6"/>
          <w:sz w:val="28"/>
          <w:szCs w:val="28"/>
        </w:rPr>
        <w:t xml:space="preserve"> </w:t>
      </w:r>
      <w:r>
        <w:rPr>
          <w:sz w:val="28"/>
          <w:szCs w:val="28"/>
        </w:rPr>
        <w:t>программой</w:t>
      </w:r>
      <w:r>
        <w:rPr>
          <w:spacing w:val="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дисциплины</w:t>
      </w:r>
    </w:p>
    <w:p w14:paraId="274737E5">
      <w:pPr>
        <w:spacing w:before="0"/>
        <w:ind w:left="849" w:right="136" w:firstLine="0"/>
        <w:jc w:val="both"/>
        <w:rPr>
          <w:sz w:val="28"/>
          <w:szCs w:val="28"/>
        </w:rPr>
      </w:pPr>
      <w:r>
        <w:rPr>
          <w:sz w:val="28"/>
          <w:szCs w:val="28"/>
        </w:rPr>
        <w:t>«Теория и технологии развития речи и коммуникативной культуры детей дошкольного возраста» для студентов, обучающихся по направлениям под- готовки</w:t>
      </w:r>
      <w:r>
        <w:rPr>
          <w:spacing w:val="48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44.03.01</w:t>
      </w:r>
      <w:r>
        <w:rPr>
          <w:spacing w:val="51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Педагогическое</w:t>
      </w:r>
      <w:r>
        <w:rPr>
          <w:spacing w:val="52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образование</w:t>
      </w:r>
      <w:r>
        <w:rPr>
          <w:spacing w:val="53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(Дошкольное</w:t>
      </w:r>
      <w:r>
        <w:rPr>
          <w:spacing w:val="53"/>
          <w:w w:val="15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образование),</w:t>
      </w:r>
    </w:p>
    <w:p w14:paraId="0FD6A88F">
      <w:pPr>
        <w:spacing w:before="0" w:line="242" w:lineRule="auto"/>
        <w:ind w:left="849" w:right="136" w:firstLine="0"/>
        <w:jc w:val="both"/>
        <w:rPr>
          <w:sz w:val="28"/>
          <w:szCs w:val="28"/>
        </w:rPr>
      </w:pPr>
      <w:r>
        <w:rPr>
          <w:sz w:val="28"/>
          <w:szCs w:val="28"/>
        </w:rPr>
        <w:t>44.03.05 Педагогическое образование (с двумя профилями подготовки) в со- ответствии с ФГОС ВО.</w:t>
      </w:r>
    </w:p>
    <w:p w14:paraId="6A0B9B95">
      <w:pPr>
        <w:spacing w:before="0" w:line="240" w:lineRule="auto"/>
        <w:ind w:left="848" w:right="136"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рабочую тетрадь включены практико-ориентированные материалы, направленные на развитие умений самостоятельной работы по совершен- ствованию уровня организации различных видов деятельности детей раннего и дошкольного возраста и их конструктивного взаимодействия с учетом ин- дивидуальных особенностей развития и особых образовательных потребно- стей. Каждый раздел включает практические задания, тесты по теме в рамках изучаемой тематики, завершается издание итоговым тестом по курсу. Рабо- чая тетрадь может быть использована для самостоятельной работы обучаю- </w:t>
      </w:r>
      <w:r>
        <w:rPr>
          <w:spacing w:val="-2"/>
          <w:sz w:val="28"/>
          <w:szCs w:val="28"/>
        </w:rPr>
        <w:t>щихся.</w:t>
      </w:r>
    </w:p>
    <w:p w14:paraId="0DE6984A">
      <w:pPr>
        <w:pStyle w:val="8"/>
        <w:spacing w:before="94"/>
        <w:rPr>
          <w:sz w:val="28"/>
          <w:szCs w:val="28"/>
        </w:rPr>
      </w:pPr>
    </w:p>
    <w:tbl>
      <w:tblPr>
        <w:tblStyle w:val="7"/>
        <w:tblW w:w="0" w:type="auto"/>
        <w:tblInd w:w="80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432"/>
        <w:gridCol w:w="4178"/>
      </w:tblGrid>
      <w:tr w14:paraId="1550675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78" w:hRule="atLeast"/>
        </w:trPr>
        <w:tc>
          <w:tcPr>
            <w:tcW w:w="4432" w:type="dxa"/>
          </w:tcPr>
          <w:p w14:paraId="6830BB23">
            <w:pPr>
              <w:pStyle w:val="18"/>
              <w:ind w:left="50" w:right="7"/>
              <w:rPr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>Все</w:t>
            </w:r>
            <w:r>
              <w:rPr>
                <w:i/>
                <w:spacing w:val="-5"/>
                <w:sz w:val="28"/>
                <w:szCs w:val="28"/>
              </w:rPr>
              <w:t xml:space="preserve"> </w:t>
            </w:r>
            <w:r>
              <w:rPr>
                <w:i/>
                <w:sz w:val="28"/>
                <w:szCs w:val="28"/>
              </w:rPr>
              <w:t>права</w:t>
            </w:r>
            <w:r>
              <w:rPr>
                <w:i/>
                <w:spacing w:val="-5"/>
                <w:sz w:val="28"/>
                <w:szCs w:val="28"/>
              </w:rPr>
              <w:t xml:space="preserve"> </w:t>
            </w:r>
            <w:r>
              <w:rPr>
                <w:i/>
                <w:sz w:val="28"/>
                <w:szCs w:val="28"/>
              </w:rPr>
              <w:t>защищены.</w:t>
            </w:r>
            <w:r>
              <w:rPr>
                <w:i/>
                <w:spacing w:val="-4"/>
                <w:sz w:val="28"/>
                <w:szCs w:val="28"/>
              </w:rPr>
              <w:t xml:space="preserve"> </w:t>
            </w:r>
            <w:r>
              <w:rPr>
                <w:i/>
                <w:sz w:val="28"/>
                <w:szCs w:val="28"/>
              </w:rPr>
              <w:t>Никакая</w:t>
            </w:r>
            <w:r>
              <w:rPr>
                <w:i/>
                <w:spacing w:val="-4"/>
                <w:sz w:val="28"/>
                <w:szCs w:val="28"/>
              </w:rPr>
              <w:t xml:space="preserve"> </w:t>
            </w:r>
            <w:r>
              <w:rPr>
                <w:i/>
                <w:sz w:val="28"/>
                <w:szCs w:val="28"/>
              </w:rPr>
              <w:t>часть</w:t>
            </w:r>
            <w:r>
              <w:rPr>
                <w:i/>
                <w:spacing w:val="-5"/>
                <w:sz w:val="28"/>
                <w:szCs w:val="28"/>
              </w:rPr>
              <w:t xml:space="preserve"> </w:t>
            </w:r>
            <w:r>
              <w:rPr>
                <w:i/>
                <w:sz w:val="28"/>
                <w:szCs w:val="28"/>
              </w:rPr>
              <w:t>данной</w:t>
            </w:r>
            <w:r>
              <w:rPr>
                <w:i/>
                <w:spacing w:val="-4"/>
                <w:sz w:val="28"/>
                <w:szCs w:val="28"/>
              </w:rPr>
              <w:t xml:space="preserve"> </w:t>
            </w:r>
            <w:r>
              <w:rPr>
                <w:i/>
                <w:sz w:val="28"/>
                <w:szCs w:val="28"/>
              </w:rPr>
              <w:t>кни- ги</w:t>
            </w:r>
            <w:r>
              <w:rPr>
                <w:i/>
                <w:spacing w:val="-4"/>
                <w:sz w:val="28"/>
                <w:szCs w:val="28"/>
              </w:rPr>
              <w:t xml:space="preserve"> </w:t>
            </w:r>
            <w:r>
              <w:rPr>
                <w:i/>
                <w:sz w:val="28"/>
                <w:szCs w:val="28"/>
              </w:rPr>
              <w:t>не</w:t>
            </w:r>
            <w:r>
              <w:rPr>
                <w:i/>
                <w:spacing w:val="-5"/>
                <w:sz w:val="28"/>
                <w:szCs w:val="28"/>
              </w:rPr>
              <w:t xml:space="preserve"> </w:t>
            </w:r>
            <w:r>
              <w:rPr>
                <w:i/>
                <w:sz w:val="28"/>
                <w:szCs w:val="28"/>
              </w:rPr>
              <w:t>может</w:t>
            </w:r>
            <w:r>
              <w:rPr>
                <w:i/>
                <w:spacing w:val="-5"/>
                <w:sz w:val="28"/>
                <w:szCs w:val="28"/>
              </w:rPr>
              <w:t xml:space="preserve"> </w:t>
            </w:r>
            <w:r>
              <w:rPr>
                <w:i/>
                <w:sz w:val="28"/>
                <w:szCs w:val="28"/>
              </w:rPr>
              <w:t>быть</w:t>
            </w:r>
            <w:r>
              <w:rPr>
                <w:i/>
                <w:spacing w:val="-5"/>
                <w:sz w:val="28"/>
                <w:szCs w:val="28"/>
              </w:rPr>
              <w:t xml:space="preserve"> </w:t>
            </w:r>
            <w:r>
              <w:rPr>
                <w:i/>
                <w:sz w:val="28"/>
                <w:szCs w:val="28"/>
              </w:rPr>
              <w:t>воспроизведена</w:t>
            </w:r>
            <w:r>
              <w:rPr>
                <w:i/>
                <w:spacing w:val="-4"/>
                <w:sz w:val="28"/>
                <w:szCs w:val="28"/>
              </w:rPr>
              <w:t xml:space="preserve"> </w:t>
            </w:r>
            <w:r>
              <w:rPr>
                <w:i/>
                <w:sz w:val="28"/>
                <w:szCs w:val="28"/>
              </w:rPr>
              <w:t>в</w:t>
            </w:r>
            <w:r>
              <w:rPr>
                <w:i/>
                <w:spacing w:val="-5"/>
                <w:sz w:val="28"/>
                <w:szCs w:val="28"/>
              </w:rPr>
              <w:t xml:space="preserve"> </w:t>
            </w:r>
            <w:r>
              <w:rPr>
                <w:i/>
                <w:sz w:val="28"/>
                <w:szCs w:val="28"/>
              </w:rPr>
              <w:t>какой</w:t>
            </w:r>
            <w:r>
              <w:rPr>
                <w:i/>
                <w:spacing w:val="-4"/>
                <w:sz w:val="28"/>
                <w:szCs w:val="28"/>
              </w:rPr>
              <w:t xml:space="preserve"> </w:t>
            </w:r>
            <w:r>
              <w:rPr>
                <w:i/>
                <w:sz w:val="28"/>
                <w:szCs w:val="28"/>
              </w:rPr>
              <w:t>бы</w:t>
            </w:r>
            <w:r>
              <w:rPr>
                <w:i/>
                <w:spacing w:val="-6"/>
                <w:sz w:val="28"/>
                <w:szCs w:val="28"/>
              </w:rPr>
              <w:t xml:space="preserve"> </w:t>
            </w:r>
            <w:r>
              <w:rPr>
                <w:i/>
                <w:sz w:val="28"/>
                <w:szCs w:val="28"/>
              </w:rPr>
              <w:t>то ни было форме без письменного разрешения вла- дельцев авторских прав</w:t>
            </w:r>
          </w:p>
        </w:tc>
        <w:tc>
          <w:tcPr>
            <w:tcW w:w="4178" w:type="dxa"/>
          </w:tcPr>
          <w:p w14:paraId="7716AE09">
            <w:pPr>
              <w:pStyle w:val="18"/>
              <w:ind w:left="122" w:right="167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УДК 81:37(076) ББК</w:t>
            </w:r>
            <w:r>
              <w:rPr>
                <w:spacing w:val="-18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74/77.10(я73)</w:t>
            </w:r>
          </w:p>
        </w:tc>
      </w:tr>
      <w:tr w14:paraId="16283DE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20" w:hRule="atLeast"/>
        </w:trPr>
        <w:tc>
          <w:tcPr>
            <w:tcW w:w="4432" w:type="dxa"/>
          </w:tcPr>
          <w:p w14:paraId="70A5E3C4">
            <w:pPr>
              <w:pStyle w:val="18"/>
              <w:spacing w:before="155"/>
              <w:ind w:left="5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ISBN</w:t>
            </w:r>
            <w:r>
              <w:rPr>
                <w:spacing w:val="-16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978-5-8353-3392-</w:t>
            </w:r>
            <w:r>
              <w:rPr>
                <w:spacing w:val="-10"/>
                <w:sz w:val="28"/>
                <w:szCs w:val="28"/>
              </w:rPr>
              <w:t>9</w:t>
            </w:r>
          </w:p>
        </w:tc>
        <w:tc>
          <w:tcPr>
            <w:tcW w:w="4178" w:type="dxa"/>
          </w:tcPr>
          <w:p w14:paraId="33B386CA">
            <w:pPr>
              <w:pStyle w:val="18"/>
              <w:spacing w:before="155" w:line="322" w:lineRule="exact"/>
              <w:ind w:left="12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©</w:t>
            </w:r>
            <w:r>
              <w:rPr>
                <w:spacing w:val="-3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Напреенко</w:t>
            </w:r>
            <w:r>
              <w:rPr>
                <w:spacing w:val="-4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Г.</w:t>
            </w:r>
            <w:r>
              <w:rPr>
                <w:spacing w:val="-3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В.,</w:t>
            </w:r>
            <w:r>
              <w:rPr>
                <w:spacing w:val="-3"/>
                <w:sz w:val="28"/>
                <w:szCs w:val="28"/>
              </w:rPr>
              <w:t xml:space="preserve"> </w:t>
            </w:r>
            <w:r>
              <w:rPr>
                <w:spacing w:val="-4"/>
                <w:sz w:val="28"/>
                <w:szCs w:val="28"/>
              </w:rPr>
              <w:t>2025</w:t>
            </w:r>
          </w:p>
          <w:p w14:paraId="6DB69B59">
            <w:pPr>
              <w:pStyle w:val="18"/>
              <w:spacing w:line="322" w:lineRule="exact"/>
              <w:ind w:left="12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©</w:t>
            </w:r>
            <w:r>
              <w:rPr>
                <w:spacing w:val="-18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Кемеровский</w:t>
            </w:r>
            <w:r>
              <w:rPr>
                <w:spacing w:val="-17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государственный университет, 2025</w:t>
            </w:r>
          </w:p>
        </w:tc>
      </w:tr>
    </w:tbl>
    <w:p w14:paraId="12C4DB41">
      <w:pPr>
        <w:pStyle w:val="18"/>
        <w:spacing w:after="0" w:line="322" w:lineRule="exact"/>
        <w:rPr>
          <w:sz w:val="28"/>
          <w:szCs w:val="28"/>
        </w:rPr>
        <w:sectPr>
          <w:pgSz w:w="11910" w:h="16840"/>
          <w:pgMar w:top="1040" w:right="1275" w:bottom="280" w:left="283" w:header="720" w:footer="720" w:gutter="0"/>
          <w:cols w:space="720" w:num="1"/>
        </w:sectPr>
      </w:pPr>
    </w:p>
    <w:p w14:paraId="35A68921">
      <w:pPr>
        <w:pStyle w:val="2"/>
        <w:spacing w:before="58"/>
        <w:ind w:left="0" w:right="427" w:firstLine="0"/>
        <w:jc w:val="center"/>
        <w:rPr>
          <w:sz w:val="28"/>
          <w:szCs w:val="28"/>
        </w:rPr>
      </w:pPr>
      <w:r>
        <w:rPr>
          <w:spacing w:val="-2"/>
          <w:sz w:val="28"/>
          <w:szCs w:val="28"/>
        </w:rPr>
        <w:t>Содержание</w:t>
      </w:r>
    </w:p>
    <w:p w14:paraId="673A635D">
      <w:pPr>
        <w:pStyle w:val="2"/>
        <w:spacing w:after="0"/>
        <w:jc w:val="center"/>
        <w:rPr>
          <w:sz w:val="28"/>
          <w:szCs w:val="28"/>
        </w:rPr>
        <w:sectPr>
          <w:footerReference r:id="rId5" w:type="default"/>
          <w:pgSz w:w="11910" w:h="16840"/>
          <w:pgMar w:top="1060" w:right="708" w:bottom="1331" w:left="850" w:header="0" w:footer="1022" w:gutter="0"/>
          <w:pgNumType w:start="3"/>
          <w:cols w:space="720" w:num="1"/>
        </w:sectPr>
      </w:pPr>
    </w:p>
    <w:sdt>
      <w:sdtPr>
        <w:rPr>
          <w:sz w:val="28"/>
          <w:szCs w:val="28"/>
        </w:rPr>
        <w:id w:val="147459770"/>
        <w:docPartObj>
          <w:docPartGallery w:val="Table of Contents"/>
          <w:docPartUnique/>
        </w:docPartObj>
      </w:sdtPr>
      <w:sdtEndPr>
        <w:rPr>
          <w:sz w:val="28"/>
          <w:szCs w:val="28"/>
        </w:rPr>
      </w:sdtEndPr>
      <w:sdtContent>
        <w:p w14:paraId="3020A2EC">
          <w:pPr>
            <w:pStyle w:val="9"/>
            <w:tabs>
              <w:tab w:val="left" w:leader="dot" w:pos="9187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"_bookmark0"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pacing w:val="-2"/>
              <w:sz w:val="28"/>
              <w:szCs w:val="28"/>
            </w:rPr>
            <w:t>Предисловие</w:t>
          </w:r>
          <w:r>
            <w:rPr>
              <w:sz w:val="28"/>
              <w:szCs w:val="28"/>
            </w:rPr>
            <w:tab/>
          </w:r>
          <w:r>
            <w:rPr>
              <w:spacing w:val="-10"/>
              <w:sz w:val="28"/>
              <w:szCs w:val="28"/>
            </w:rPr>
            <w:t>6</w:t>
          </w:r>
          <w:r>
            <w:rPr>
              <w:spacing w:val="-10"/>
              <w:sz w:val="28"/>
              <w:szCs w:val="28"/>
            </w:rPr>
            <w:fldChar w:fldCharType="end"/>
          </w:r>
        </w:p>
        <w:p w14:paraId="268E8B5B">
          <w:pPr>
            <w:pStyle w:val="11"/>
            <w:tabs>
              <w:tab w:val="left" w:leader="dot" w:pos="9469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"_bookmark1"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Раздел 1. Теоретические основы развития речи и коммуникативной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"_bookmark1"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культуры</w:t>
          </w:r>
          <w:r>
            <w:rPr>
              <w:spacing w:val="-15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детей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дошкольного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возраста</w:t>
          </w:r>
          <w:r>
            <w:rPr>
              <w:sz w:val="28"/>
              <w:szCs w:val="28"/>
            </w:rPr>
            <w:tab/>
          </w:r>
          <w:r>
            <w:rPr>
              <w:spacing w:val="-10"/>
              <w:sz w:val="28"/>
              <w:szCs w:val="28"/>
            </w:rPr>
            <w:t>8</w:t>
          </w:r>
          <w:r>
            <w:rPr>
              <w:spacing w:val="-10"/>
              <w:sz w:val="28"/>
              <w:szCs w:val="28"/>
            </w:rPr>
            <w:fldChar w:fldCharType="end"/>
          </w:r>
        </w:p>
        <w:p w14:paraId="103751DC">
          <w:pPr>
            <w:pStyle w:val="10"/>
            <w:spacing w:before="1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"_bookmark2"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Тема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1.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Развитие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коммуникативной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культуры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детей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как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дисциплина</w:t>
          </w:r>
          <w:r>
            <w:rPr>
              <w:spacing w:val="-2"/>
              <w:sz w:val="28"/>
              <w:szCs w:val="28"/>
            </w:rPr>
            <w:fldChar w:fldCharType="end"/>
          </w:r>
        </w:p>
        <w:p w14:paraId="042DD879">
          <w:pPr>
            <w:pStyle w:val="12"/>
            <w:tabs>
              <w:tab w:val="left" w:leader="dot" w:pos="9469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"_bookmark2"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pacing w:val="-10"/>
              <w:sz w:val="28"/>
              <w:szCs w:val="28"/>
            </w:rPr>
            <w:t>.</w:t>
          </w:r>
          <w:r>
            <w:rPr>
              <w:sz w:val="28"/>
              <w:szCs w:val="28"/>
            </w:rPr>
            <w:tab/>
          </w:r>
          <w:r>
            <w:rPr>
              <w:spacing w:val="-10"/>
              <w:sz w:val="28"/>
              <w:szCs w:val="28"/>
            </w:rPr>
            <w:t>8</w:t>
          </w:r>
          <w:r>
            <w:rPr>
              <w:spacing w:val="-10"/>
              <w:sz w:val="28"/>
              <w:szCs w:val="28"/>
            </w:rPr>
            <w:fldChar w:fldCharType="end"/>
          </w:r>
        </w:p>
        <w:p w14:paraId="40BADF00">
          <w:pPr>
            <w:pStyle w:val="10"/>
            <w:tabs>
              <w:tab w:val="left" w:leader="dot" w:pos="9469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"_bookmark3"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10"/>
              <w:sz w:val="28"/>
              <w:szCs w:val="28"/>
            </w:rPr>
            <w:t>9</w:t>
          </w:r>
          <w:r>
            <w:rPr>
              <w:spacing w:val="-10"/>
              <w:sz w:val="28"/>
              <w:szCs w:val="28"/>
            </w:rPr>
            <w:fldChar w:fldCharType="end"/>
          </w:r>
        </w:p>
        <w:p w14:paraId="33A8D109">
          <w:pPr>
            <w:pStyle w:val="10"/>
            <w:tabs>
              <w:tab w:val="left" w:leader="dot" w:pos="9311"/>
            </w:tabs>
            <w:spacing w:before="1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"_bookmark4"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Тема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2.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Онтогенез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речевой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деятельности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ребенка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11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7434697F">
          <w:pPr>
            <w:pStyle w:val="10"/>
            <w:tabs>
              <w:tab w:val="left" w:leader="dot" w:pos="9311"/>
            </w:tabs>
            <w:spacing w:line="367" w:lineRule="exac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"_bookmark5"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13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5F49463E">
          <w:pPr>
            <w:pStyle w:val="10"/>
            <w:tabs>
              <w:tab w:val="left" w:leader="dot" w:pos="9311"/>
            </w:tabs>
            <w:spacing w:line="240" w:lineRule="auto"/>
            <w:ind w:right="715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"_bookmark6"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Тема 3. Вопросы речевого развития в отечественной и зарубежной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"_bookmark6"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pacing w:val="-2"/>
              <w:sz w:val="28"/>
              <w:szCs w:val="28"/>
            </w:rPr>
            <w:t>практике</w:t>
          </w:r>
          <w:r>
            <w:rPr>
              <w:sz w:val="28"/>
              <w:szCs w:val="28"/>
            </w:rPr>
            <w:tab/>
          </w:r>
          <w:r>
            <w:rPr>
              <w:spacing w:val="-6"/>
              <w:sz w:val="28"/>
              <w:szCs w:val="28"/>
            </w:rPr>
            <w:t>14</w:t>
          </w:r>
          <w:r>
            <w:rPr>
              <w:spacing w:val="-6"/>
              <w:sz w:val="28"/>
              <w:szCs w:val="28"/>
            </w:rPr>
            <w:fldChar w:fldCharType="end"/>
          </w:r>
        </w:p>
        <w:p w14:paraId="4C70CFF6">
          <w:pPr>
            <w:pStyle w:val="10"/>
            <w:numPr>
              <w:ilvl w:val="1"/>
              <w:numId w:val="1"/>
            </w:numPr>
            <w:tabs>
              <w:tab w:val="left" w:pos="283"/>
              <w:tab w:val="left" w:pos="839"/>
              <w:tab w:val="left" w:leader="dot" w:pos="9311"/>
            </w:tabs>
            <w:spacing w:before="1" w:after="0" w:line="240" w:lineRule="auto"/>
            <w:ind w:left="283" w:right="714" w:hanging="1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"_bookmark7"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Вопросы речевого развития в отечественной практике (вклад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"_bookmark7"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отечественных ученых в методику развития речи детей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"_bookmark7"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дошкольного</w:t>
          </w:r>
          <w:r>
            <w:rPr>
              <w:spacing w:val="-18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возраста)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14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6787BE2A">
          <w:pPr>
            <w:pStyle w:val="10"/>
            <w:tabs>
              <w:tab w:val="left" w:leader="dot" w:pos="9311"/>
            </w:tabs>
            <w:spacing w:line="367" w:lineRule="exact"/>
            <w:ind w:left="283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"_bookmark8"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16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165B77F8">
          <w:pPr>
            <w:pStyle w:val="10"/>
            <w:numPr>
              <w:ilvl w:val="1"/>
              <w:numId w:val="1"/>
            </w:numPr>
            <w:tabs>
              <w:tab w:val="left" w:pos="840"/>
              <w:tab w:val="left" w:leader="dot" w:pos="9311"/>
            </w:tabs>
            <w:spacing w:before="0" w:after="0" w:line="240" w:lineRule="auto"/>
            <w:ind w:left="283" w:right="714" w:firstLine="0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"_bookmark9"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Вклад Е. И. Тихеевой в современную теорию и методику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"_bookmark9"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развития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речи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детей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и</w:t>
          </w:r>
          <w:r>
            <w:rPr>
              <w:spacing w:val="-9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их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коммуникативной</w:t>
          </w:r>
          <w:r>
            <w:rPr>
              <w:spacing w:val="-9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культуры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17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536EF55A">
          <w:pPr>
            <w:pStyle w:val="10"/>
            <w:tabs>
              <w:tab w:val="left" w:leader="dot" w:pos="9311"/>
            </w:tabs>
            <w:ind w:left="283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"_bookmark10"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19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5D484AAC">
          <w:pPr>
            <w:pStyle w:val="10"/>
            <w:numPr>
              <w:ilvl w:val="1"/>
              <w:numId w:val="1"/>
            </w:numPr>
            <w:tabs>
              <w:tab w:val="left" w:pos="840"/>
            </w:tabs>
            <w:spacing w:before="0" w:after="0" w:line="368" w:lineRule="exact"/>
            <w:ind w:left="840" w:right="0" w:hanging="557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"_bookmark11"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Процесс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формирования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речевой</w:t>
          </w:r>
          <w:r>
            <w:rPr>
              <w:spacing w:val="-15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деятельности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в</w:t>
          </w:r>
          <w:r>
            <w:rPr>
              <w:spacing w:val="-15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концепции</w:t>
          </w:r>
          <w:r>
            <w:rPr>
              <w:spacing w:val="-2"/>
              <w:sz w:val="28"/>
              <w:szCs w:val="28"/>
            </w:rPr>
            <w:fldChar w:fldCharType="end"/>
          </w:r>
        </w:p>
        <w:p w14:paraId="448246CF">
          <w:pPr>
            <w:pStyle w:val="10"/>
            <w:tabs>
              <w:tab w:val="left" w:leader="dot" w:pos="9311"/>
            </w:tabs>
            <w:spacing w:before="2"/>
            <w:ind w:left="283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"_bookmark11"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«речевого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онтогенеза»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А.</w:t>
          </w:r>
          <w:r>
            <w:rPr>
              <w:spacing w:val="-9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А.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Леонтьева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20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5D487FDC">
          <w:pPr>
            <w:pStyle w:val="10"/>
            <w:tabs>
              <w:tab w:val="left" w:leader="dot" w:pos="9311"/>
            </w:tabs>
            <w:spacing w:line="367" w:lineRule="exact"/>
            <w:ind w:left="283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"_bookmark12"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21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07D65EEC">
          <w:pPr>
            <w:pStyle w:val="10"/>
            <w:ind w:left="283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"_bookmark13"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Раздел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2.</w:t>
          </w:r>
          <w:r>
            <w:rPr>
              <w:spacing w:val="-8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Технологии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развития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речи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и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коммуникативной</w:t>
          </w:r>
          <w:r>
            <w:rPr>
              <w:spacing w:val="-2"/>
              <w:sz w:val="28"/>
              <w:szCs w:val="28"/>
            </w:rPr>
            <w:fldChar w:fldCharType="end"/>
          </w:r>
        </w:p>
        <w:p w14:paraId="0C87BBA9">
          <w:pPr>
            <w:pStyle w:val="10"/>
            <w:tabs>
              <w:tab w:val="left" w:leader="dot" w:pos="9311"/>
            </w:tabs>
            <w:spacing w:before="1"/>
            <w:ind w:left="283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"_bookmark13"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культуры</w:t>
          </w:r>
          <w:r>
            <w:rPr>
              <w:spacing w:val="-15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детей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дошкольного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возраста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22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09566EED">
          <w:pPr>
            <w:pStyle w:val="10"/>
            <w:tabs>
              <w:tab w:val="left" w:leader="dot" w:pos="9311"/>
            </w:tabs>
            <w:spacing w:line="367" w:lineRule="exact"/>
            <w:ind w:left="283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"_bookmark14"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Тема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1.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Развитие</w:t>
          </w:r>
          <w:r>
            <w:rPr>
              <w:spacing w:val="-9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фонетической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стороны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речи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ребенка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22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078F7AB6">
          <w:pPr>
            <w:pStyle w:val="10"/>
            <w:numPr>
              <w:ilvl w:val="1"/>
              <w:numId w:val="2"/>
            </w:numPr>
            <w:tabs>
              <w:tab w:val="left" w:pos="840"/>
              <w:tab w:val="left" w:leader="dot" w:pos="9311"/>
            </w:tabs>
            <w:spacing w:before="0" w:after="0" w:line="240" w:lineRule="auto"/>
            <w:ind w:left="283" w:right="714" w:firstLine="0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"_bookmark15"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Теоретические основы развития звуковой культуры речи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"_bookmark15"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pacing w:val="-2"/>
              <w:sz w:val="28"/>
              <w:szCs w:val="28"/>
            </w:rPr>
            <w:t>ребенка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22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35C25FBF">
          <w:pPr>
            <w:pStyle w:val="10"/>
            <w:tabs>
              <w:tab w:val="left" w:leader="dot" w:pos="9311"/>
            </w:tabs>
            <w:spacing w:before="1"/>
            <w:ind w:left="283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"_bookmark16"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26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6C39EDED">
          <w:pPr>
            <w:pStyle w:val="10"/>
            <w:numPr>
              <w:ilvl w:val="1"/>
              <w:numId w:val="2"/>
            </w:numPr>
            <w:tabs>
              <w:tab w:val="left" w:pos="840"/>
              <w:tab w:val="left" w:leader="dot" w:pos="9311"/>
            </w:tabs>
            <w:spacing w:before="0" w:after="0" w:line="240" w:lineRule="auto"/>
            <w:ind w:left="283" w:right="715" w:firstLine="0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"_bookmark17"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Система работы по воспитанию звуковой культуры речи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"_bookmark17"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pacing w:val="-2"/>
              <w:sz w:val="28"/>
              <w:szCs w:val="28"/>
            </w:rPr>
            <w:t>ребенка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27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46E92073">
          <w:pPr>
            <w:pStyle w:val="10"/>
            <w:tabs>
              <w:tab w:val="left" w:leader="dot" w:pos="9311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"_bookmark18"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30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2A2D4E26">
          <w:pPr>
            <w:pStyle w:val="10"/>
            <w:tabs>
              <w:tab w:val="left" w:leader="dot" w:pos="9311"/>
            </w:tabs>
            <w:spacing w:line="240" w:lineRule="auto"/>
            <w:ind w:right="715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"_bookmark19"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Тема 2. Теория и технологии формирования грамматического строя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"_bookmark19"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речи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у</w:t>
          </w:r>
          <w:r>
            <w:rPr>
              <w:spacing w:val="-4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дошкольников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32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2BA6F59C">
          <w:pPr>
            <w:pStyle w:val="10"/>
            <w:numPr>
              <w:ilvl w:val="1"/>
              <w:numId w:val="3"/>
            </w:numPr>
            <w:tabs>
              <w:tab w:val="left" w:pos="839"/>
              <w:tab w:val="left" w:leader="dot" w:pos="9311"/>
            </w:tabs>
            <w:spacing w:before="0" w:after="0" w:line="240" w:lineRule="auto"/>
            <w:ind w:left="282" w:right="715" w:firstLine="0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"_bookmark20"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Теория и технологии формирования грамматического строя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"_bookmark20"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речи</w:t>
          </w:r>
          <w:r>
            <w:rPr>
              <w:spacing w:val="-15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у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дошкольников</w:t>
          </w:r>
          <w:r>
            <w:rPr>
              <w:spacing w:val="-14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(морфологическая</w:t>
          </w:r>
          <w:r>
            <w:rPr>
              <w:spacing w:val="-15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сторона)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32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2D033C87">
          <w:pPr>
            <w:pStyle w:val="10"/>
            <w:tabs>
              <w:tab w:val="left" w:leader="dot" w:pos="9311"/>
            </w:tabs>
            <w:spacing w:line="366" w:lineRule="exac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"_bookmark21"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37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520DE485">
          <w:pPr>
            <w:pStyle w:val="10"/>
            <w:numPr>
              <w:ilvl w:val="1"/>
              <w:numId w:val="3"/>
            </w:numPr>
            <w:tabs>
              <w:tab w:val="left" w:pos="839"/>
            </w:tabs>
            <w:spacing w:before="2" w:after="0" w:line="368" w:lineRule="exact"/>
            <w:ind w:left="839" w:right="0" w:hanging="557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"_bookmark22"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Теория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и</w:t>
          </w:r>
          <w:r>
            <w:rPr>
              <w:spacing w:val="-14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технологии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формирования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грамматического</w:t>
          </w:r>
          <w:r>
            <w:rPr>
              <w:spacing w:val="-2"/>
              <w:sz w:val="28"/>
              <w:szCs w:val="28"/>
            </w:rPr>
            <w:fldChar w:fldCharType="end"/>
          </w:r>
        </w:p>
        <w:p w14:paraId="4046DF46">
          <w:pPr>
            <w:pStyle w:val="10"/>
            <w:tabs>
              <w:tab w:val="left" w:leader="dot" w:pos="9311"/>
            </w:tabs>
            <w:spacing w:line="367" w:lineRule="exac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"_bookmark22"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строя</w:t>
          </w:r>
          <w:r>
            <w:rPr>
              <w:spacing w:val="-15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речи</w:t>
          </w:r>
          <w:r>
            <w:rPr>
              <w:spacing w:val="-14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у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дошкольников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(синтаксическая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сторона)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39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243F5BED">
          <w:pPr>
            <w:pStyle w:val="10"/>
            <w:tabs>
              <w:tab w:val="left" w:leader="dot" w:pos="9311"/>
            </w:tabs>
            <w:spacing w:after="240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"_bookmark23"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50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54CCCC8E">
          <w:pPr>
            <w:pStyle w:val="10"/>
            <w:numPr>
              <w:ilvl w:val="1"/>
              <w:numId w:val="3"/>
            </w:numPr>
            <w:tabs>
              <w:tab w:val="left" w:pos="839"/>
            </w:tabs>
            <w:spacing w:before="64" w:after="0" w:line="240" w:lineRule="auto"/>
            <w:ind w:left="839" w:right="0" w:hanging="557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"_bookmark24"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Теория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и</w:t>
          </w:r>
          <w:r>
            <w:rPr>
              <w:spacing w:val="-14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технологии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формирования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грамматического</w:t>
          </w:r>
          <w:r>
            <w:rPr>
              <w:spacing w:val="-2"/>
              <w:sz w:val="28"/>
              <w:szCs w:val="28"/>
            </w:rPr>
            <w:fldChar w:fldCharType="end"/>
          </w:r>
        </w:p>
        <w:p w14:paraId="10ED8DEE">
          <w:pPr>
            <w:pStyle w:val="10"/>
            <w:tabs>
              <w:tab w:val="left" w:leader="dot" w:pos="9311"/>
            </w:tabs>
            <w:spacing w:before="1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"_bookmark24"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строя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речи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у</w:t>
          </w:r>
          <w:r>
            <w:rPr>
              <w:spacing w:val="-8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дошкольников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(словообразование)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51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590297CD">
          <w:pPr>
            <w:pStyle w:val="10"/>
            <w:tabs>
              <w:tab w:val="left" w:leader="dot" w:pos="9311"/>
            </w:tabs>
            <w:spacing w:line="367" w:lineRule="exac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"_bookmark25"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55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48846E54">
          <w:pPr>
            <w:pStyle w:val="10"/>
            <w:numPr>
              <w:ilvl w:val="1"/>
              <w:numId w:val="3"/>
            </w:numPr>
            <w:tabs>
              <w:tab w:val="left" w:pos="839"/>
            </w:tabs>
            <w:spacing w:before="0" w:after="0" w:line="368" w:lineRule="exact"/>
            <w:ind w:left="839" w:right="0" w:hanging="557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"_bookmark26"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Особенности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словотворчества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детей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(по</w:t>
          </w:r>
          <w:r>
            <w:rPr>
              <w:spacing w:val="-14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работе</w:t>
          </w:r>
          <w:r>
            <w:rPr>
              <w:spacing w:val="-2"/>
              <w:sz w:val="28"/>
              <w:szCs w:val="28"/>
            </w:rPr>
            <w:fldChar w:fldCharType="end"/>
          </w:r>
        </w:p>
        <w:p w14:paraId="3FEA80E6">
          <w:pPr>
            <w:pStyle w:val="10"/>
            <w:tabs>
              <w:tab w:val="left" w:leader="dot" w:pos="9311"/>
            </w:tabs>
            <w:spacing w:before="2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"_bookmark26"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К.</w:t>
          </w:r>
          <w:r>
            <w:rPr>
              <w:spacing w:val="-8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И.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Чуковского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«От</w:t>
          </w:r>
          <w:r>
            <w:rPr>
              <w:spacing w:val="-8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двух</w:t>
          </w:r>
          <w:r>
            <w:rPr>
              <w:spacing w:val="-5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пяти»)</w:t>
          </w:r>
          <w:r>
            <w:rPr>
              <w:sz w:val="28"/>
              <w:szCs w:val="28"/>
            </w:rPr>
            <w:tab/>
          </w:r>
          <w:r>
            <w:rPr>
              <w:spacing w:val="-7"/>
              <w:sz w:val="28"/>
              <w:szCs w:val="28"/>
            </w:rPr>
            <w:t>56</w:t>
          </w:r>
          <w:r>
            <w:rPr>
              <w:spacing w:val="-7"/>
              <w:sz w:val="28"/>
              <w:szCs w:val="28"/>
            </w:rPr>
            <w:fldChar w:fldCharType="end"/>
          </w:r>
        </w:p>
        <w:p w14:paraId="1792073A">
          <w:pPr>
            <w:pStyle w:val="10"/>
            <w:tabs>
              <w:tab w:val="left" w:leader="dot" w:pos="9311"/>
            </w:tabs>
            <w:spacing w:line="367" w:lineRule="exac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"_bookmark27"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58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1745B0B3">
          <w:pPr>
            <w:pStyle w:val="10"/>
            <w:tabs>
              <w:tab w:val="left" w:leader="dot" w:pos="9311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"_bookmark28"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Тема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3.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Развития</w:t>
          </w:r>
          <w:r>
            <w:rPr>
              <w:spacing w:val="-8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связной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монологической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речи</w:t>
          </w:r>
          <w:r>
            <w:rPr>
              <w:spacing w:val="-9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ребенка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59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17888F4F">
          <w:pPr>
            <w:pStyle w:val="10"/>
            <w:numPr>
              <w:ilvl w:val="1"/>
              <w:numId w:val="4"/>
            </w:numPr>
            <w:tabs>
              <w:tab w:val="left" w:pos="839"/>
              <w:tab w:val="left" w:leader="dot" w:pos="9311"/>
            </w:tabs>
            <w:spacing w:before="2" w:after="0" w:line="240" w:lineRule="auto"/>
            <w:ind w:left="282" w:right="715" w:firstLine="0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"_bookmark29"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Теоретические основы развития связной монологической речи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"_bookmark29"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pacing w:val="-2"/>
              <w:sz w:val="28"/>
              <w:szCs w:val="28"/>
            </w:rPr>
            <w:t>ребенка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59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41BE845B">
          <w:pPr>
            <w:pStyle w:val="10"/>
            <w:tabs>
              <w:tab w:val="left" w:leader="dot" w:pos="9311"/>
            </w:tabs>
            <w:spacing w:line="366" w:lineRule="exac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"_bookmark30"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61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1085F0D5">
          <w:pPr>
            <w:pStyle w:val="10"/>
            <w:numPr>
              <w:ilvl w:val="1"/>
              <w:numId w:val="4"/>
            </w:numPr>
            <w:tabs>
              <w:tab w:val="left" w:pos="839"/>
              <w:tab w:val="left" w:leader="dot" w:pos="9311"/>
            </w:tabs>
            <w:spacing w:before="1" w:after="0" w:line="368" w:lineRule="exact"/>
            <w:ind w:left="839" w:right="0" w:hanging="557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"_bookmark31"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Обучение</w:t>
          </w:r>
          <w:r>
            <w:rPr>
              <w:spacing w:val="-14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рассказыванию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14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картине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62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0315E281">
          <w:pPr>
            <w:pStyle w:val="10"/>
            <w:tabs>
              <w:tab w:val="left" w:leader="dot" w:pos="9311"/>
            </w:tabs>
            <w:spacing w:line="367" w:lineRule="exac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"_bookmark32"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67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3668C641">
          <w:pPr>
            <w:pStyle w:val="10"/>
            <w:numPr>
              <w:ilvl w:val="1"/>
              <w:numId w:val="4"/>
            </w:numPr>
            <w:tabs>
              <w:tab w:val="left" w:pos="839"/>
            </w:tabs>
            <w:spacing w:before="0" w:after="0" w:line="368" w:lineRule="exact"/>
            <w:ind w:left="839" w:right="0" w:hanging="557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"_bookmark33"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Обучение</w:t>
          </w:r>
          <w:r>
            <w:rPr>
              <w:spacing w:val="-1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детей</w:t>
          </w:r>
          <w:r>
            <w:rPr>
              <w:spacing w:val="-18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монологическим</w:t>
          </w:r>
          <w:r>
            <w:rPr>
              <w:spacing w:val="-17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высказываниям</w:t>
          </w:r>
          <w:r>
            <w:rPr>
              <w:spacing w:val="-2"/>
              <w:sz w:val="28"/>
              <w:szCs w:val="28"/>
            </w:rPr>
            <w:fldChar w:fldCharType="end"/>
          </w:r>
        </w:p>
        <w:p w14:paraId="449B1206">
          <w:pPr>
            <w:pStyle w:val="10"/>
            <w:tabs>
              <w:tab w:val="left" w:leader="dot" w:pos="9311"/>
            </w:tabs>
            <w:spacing w:before="2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"_bookmark33"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типа</w:t>
          </w:r>
          <w:r>
            <w:rPr>
              <w:spacing w:val="-9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рассуждений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69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604A2BBE">
          <w:pPr>
            <w:pStyle w:val="10"/>
            <w:tabs>
              <w:tab w:val="left" w:leader="dot" w:pos="9311"/>
            </w:tabs>
            <w:spacing w:line="367" w:lineRule="exac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"_bookmark34"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71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2DD45F81">
          <w:pPr>
            <w:pStyle w:val="10"/>
            <w:numPr>
              <w:ilvl w:val="1"/>
              <w:numId w:val="4"/>
            </w:numPr>
            <w:tabs>
              <w:tab w:val="left" w:pos="839"/>
              <w:tab w:val="left" w:leader="dot" w:pos="9311"/>
            </w:tabs>
            <w:spacing w:before="0" w:after="0" w:line="368" w:lineRule="exact"/>
            <w:ind w:left="839" w:right="0" w:hanging="557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"_bookmark35"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Роль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моделирования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в</w:t>
          </w:r>
          <w:r>
            <w:rPr>
              <w:spacing w:val="-8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развитии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речи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детей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73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350CB911">
          <w:pPr>
            <w:pStyle w:val="10"/>
            <w:tabs>
              <w:tab w:val="left" w:leader="dot" w:pos="9311"/>
            </w:tabs>
            <w:spacing w:before="2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"_bookmark36"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75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1D58A6D7">
          <w:pPr>
            <w:pStyle w:val="10"/>
            <w:tabs>
              <w:tab w:val="left" w:leader="dot" w:pos="9311"/>
            </w:tabs>
            <w:spacing w:line="367" w:lineRule="exac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"_bookmark37"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Тема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4.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Развития</w:t>
          </w:r>
          <w:r>
            <w:rPr>
              <w:spacing w:val="-8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связной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диалогической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речи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ребенка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77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2DEA4975">
          <w:pPr>
            <w:pStyle w:val="10"/>
            <w:numPr>
              <w:ilvl w:val="1"/>
              <w:numId w:val="5"/>
            </w:numPr>
            <w:tabs>
              <w:tab w:val="left" w:pos="839"/>
              <w:tab w:val="left" w:leader="dot" w:pos="9311"/>
            </w:tabs>
            <w:spacing w:before="0" w:after="0" w:line="240" w:lineRule="auto"/>
            <w:ind w:left="282" w:right="715" w:firstLine="0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"_bookmark38"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Теоретические основы развития связной диалогической речи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"_bookmark38"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pacing w:val="-2"/>
              <w:sz w:val="28"/>
              <w:szCs w:val="28"/>
            </w:rPr>
            <w:t>ребенка</w:t>
          </w:r>
          <w:r>
            <w:rPr>
              <w:sz w:val="28"/>
              <w:szCs w:val="28"/>
            </w:rPr>
            <w:tab/>
          </w:r>
          <w:r>
            <w:rPr>
              <w:spacing w:val="-6"/>
              <w:sz w:val="28"/>
              <w:szCs w:val="28"/>
            </w:rPr>
            <w:t>77</w:t>
          </w:r>
          <w:r>
            <w:rPr>
              <w:spacing w:val="-6"/>
              <w:sz w:val="28"/>
              <w:szCs w:val="28"/>
            </w:rPr>
            <w:fldChar w:fldCharType="end"/>
          </w:r>
        </w:p>
        <w:p w14:paraId="72176C76">
          <w:pPr>
            <w:pStyle w:val="10"/>
            <w:tabs>
              <w:tab w:val="left" w:leader="dot" w:pos="9311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"_bookmark39"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79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662ACDF7">
          <w:pPr>
            <w:pStyle w:val="10"/>
            <w:numPr>
              <w:ilvl w:val="1"/>
              <w:numId w:val="5"/>
            </w:numPr>
            <w:tabs>
              <w:tab w:val="left" w:pos="918"/>
              <w:tab w:val="left" w:leader="dot" w:pos="9311"/>
            </w:tabs>
            <w:spacing w:before="0" w:after="0" w:line="368" w:lineRule="exact"/>
            <w:ind w:left="918" w:right="0" w:hanging="636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"_bookmark40"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Беседа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как</w:t>
          </w:r>
          <w:r>
            <w:rPr>
              <w:spacing w:val="-9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метод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обучения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диалогической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речи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80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33980A95">
          <w:pPr>
            <w:pStyle w:val="10"/>
            <w:tabs>
              <w:tab w:val="left" w:leader="dot" w:pos="9311"/>
            </w:tabs>
            <w:spacing w:before="2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"_bookmark41"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82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1EE0358B">
          <w:pPr>
            <w:pStyle w:val="10"/>
            <w:tabs>
              <w:tab w:val="left" w:leader="dot" w:pos="9311"/>
            </w:tabs>
            <w:spacing w:line="240" w:lineRule="auto"/>
            <w:ind w:right="715" w:hanging="1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"_bookmark42"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Тема 5. Подготовка детей к обучению письму. Подготовка детей к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"_bookmark42"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обучению</w:t>
          </w:r>
          <w:r>
            <w:rPr>
              <w:spacing w:val="-17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грамоте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83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1025B4DC">
          <w:pPr>
            <w:pStyle w:val="10"/>
            <w:numPr>
              <w:ilvl w:val="1"/>
              <w:numId w:val="6"/>
            </w:numPr>
            <w:tabs>
              <w:tab w:val="left" w:pos="839"/>
              <w:tab w:val="left" w:leader="dot" w:pos="9311"/>
            </w:tabs>
            <w:spacing w:before="0" w:after="0" w:line="368" w:lineRule="exact"/>
            <w:ind w:left="839" w:right="0" w:hanging="557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"_bookmark43"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Подготовка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детей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к</w:t>
          </w:r>
          <w:r>
            <w:rPr>
              <w:spacing w:val="-9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обучению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грамоте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83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38336073">
          <w:pPr>
            <w:pStyle w:val="10"/>
            <w:tabs>
              <w:tab w:val="left" w:leader="dot" w:pos="9311"/>
            </w:tabs>
            <w:spacing w:line="367" w:lineRule="exac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"_bookmark44"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86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293C4E88">
          <w:pPr>
            <w:pStyle w:val="10"/>
            <w:numPr>
              <w:ilvl w:val="1"/>
              <w:numId w:val="6"/>
            </w:numPr>
            <w:tabs>
              <w:tab w:val="left" w:pos="839"/>
              <w:tab w:val="left" w:leader="dot" w:pos="9311"/>
            </w:tabs>
            <w:spacing w:before="0" w:after="0" w:line="367" w:lineRule="exact"/>
            <w:ind w:left="839" w:right="0" w:hanging="557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"_bookmark45"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Подготовка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детей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к</w:t>
          </w:r>
          <w:r>
            <w:rPr>
              <w:spacing w:val="-9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обучению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письму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87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51B5EFDB">
          <w:pPr>
            <w:pStyle w:val="10"/>
            <w:tabs>
              <w:tab w:val="left" w:leader="dot" w:pos="9311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"_bookmark46"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88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20634E4B">
          <w:pPr>
            <w:pStyle w:val="10"/>
            <w:tabs>
              <w:tab w:val="left" w:leader="dot" w:pos="9311"/>
            </w:tabs>
            <w:spacing w:before="2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"_bookmark47"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Тема</w:t>
          </w:r>
          <w:r>
            <w:rPr>
              <w:spacing w:val="-8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6.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Технологии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словарной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работы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в</w:t>
          </w:r>
          <w:r>
            <w:rPr>
              <w:spacing w:val="-9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детском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саду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90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50799A19">
          <w:pPr>
            <w:pStyle w:val="10"/>
            <w:numPr>
              <w:ilvl w:val="1"/>
              <w:numId w:val="7"/>
            </w:numPr>
            <w:tabs>
              <w:tab w:val="left" w:pos="839"/>
              <w:tab w:val="left" w:leader="dot" w:pos="9311"/>
            </w:tabs>
            <w:spacing w:before="0" w:after="0" w:line="367" w:lineRule="exact"/>
            <w:ind w:left="839" w:right="0" w:hanging="557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"_bookmark48"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Методика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словарной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работы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в</w:t>
          </w:r>
          <w:r>
            <w:rPr>
              <w:spacing w:val="-9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детском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саду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90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05DBF39F">
          <w:pPr>
            <w:pStyle w:val="10"/>
            <w:tabs>
              <w:tab w:val="left" w:leader="dot" w:pos="9311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"_bookmark49"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95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3AF40BA7">
          <w:pPr>
            <w:pStyle w:val="10"/>
            <w:numPr>
              <w:ilvl w:val="1"/>
              <w:numId w:val="7"/>
            </w:numPr>
            <w:tabs>
              <w:tab w:val="left" w:pos="839"/>
              <w:tab w:val="left" w:leader="dot" w:pos="9311"/>
            </w:tabs>
            <w:spacing w:before="1" w:after="0" w:line="368" w:lineRule="exact"/>
            <w:ind w:left="839" w:right="0" w:hanging="557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"_bookmark50"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Дидактические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игры</w:t>
          </w:r>
          <w:r>
            <w:rPr>
              <w:spacing w:val="-1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в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развитии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словаря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ребенка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97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469BA308">
          <w:pPr>
            <w:pStyle w:val="10"/>
            <w:tabs>
              <w:tab w:val="left" w:leader="dot" w:pos="9150"/>
            </w:tabs>
            <w:spacing w:line="367" w:lineRule="exac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"_bookmark51"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100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7C698C76">
          <w:pPr>
            <w:pStyle w:val="10"/>
            <w:tabs>
              <w:tab w:val="left" w:leader="dot" w:pos="9150"/>
            </w:tabs>
            <w:spacing w:line="240" w:lineRule="auto"/>
            <w:ind w:right="715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"_bookmark52"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Тема 7. Формирование образности речи в процессе ознакомления с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"_bookmark52"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изобразительным искусством (волшебной сказкой; театрально-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"_bookmark52"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игровой</w:t>
          </w:r>
          <w:r>
            <w:rPr>
              <w:spacing w:val="-19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деятельностью;</w:t>
          </w:r>
          <w:r>
            <w:rPr>
              <w:spacing w:val="-17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малыми</w:t>
          </w:r>
          <w:r>
            <w:rPr>
              <w:spacing w:val="-1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фольклорными</w:t>
          </w:r>
          <w:r>
            <w:rPr>
              <w:spacing w:val="-15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формами)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101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0616EAD7">
          <w:pPr>
            <w:pStyle w:val="10"/>
            <w:numPr>
              <w:ilvl w:val="1"/>
              <w:numId w:val="8"/>
            </w:numPr>
            <w:tabs>
              <w:tab w:val="left" w:pos="839"/>
              <w:tab w:val="left" w:leader="dot" w:pos="9150"/>
            </w:tabs>
            <w:spacing w:before="0" w:after="0" w:line="240" w:lineRule="auto"/>
            <w:ind w:left="839" w:right="0" w:hanging="557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"_bookmark53"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Методика</w:t>
          </w:r>
          <w:r>
            <w:rPr>
              <w:spacing w:val="-1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заучивания</w:t>
          </w:r>
          <w:r>
            <w:rPr>
              <w:spacing w:val="-19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стихов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101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7BBA7ECB">
          <w:pPr>
            <w:pStyle w:val="10"/>
            <w:tabs>
              <w:tab w:val="left" w:leader="dot" w:pos="9150"/>
            </w:tabs>
            <w:spacing w:before="2" w:after="20" w:line="240" w:lineRule="auto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"_bookmark54"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103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02A3330B">
          <w:pPr>
            <w:pStyle w:val="10"/>
            <w:numPr>
              <w:ilvl w:val="1"/>
              <w:numId w:val="8"/>
            </w:numPr>
            <w:tabs>
              <w:tab w:val="left" w:pos="839"/>
              <w:tab w:val="left" w:leader="dot" w:pos="9150"/>
            </w:tabs>
            <w:spacing w:before="64" w:after="0" w:line="240" w:lineRule="auto"/>
            <w:ind w:left="282" w:right="715" w:firstLine="0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"_bookmark55"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Теория и технологии ознакомления детей с художественной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"_bookmark55"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pacing w:val="-2"/>
              <w:sz w:val="28"/>
              <w:szCs w:val="28"/>
            </w:rPr>
            <w:t>литературой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104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5EFECAFE">
          <w:pPr>
            <w:pStyle w:val="10"/>
            <w:tabs>
              <w:tab w:val="left" w:leader="dot" w:pos="9150"/>
            </w:tabs>
            <w:spacing w:before="1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"_bookmark56"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107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0E29F63E">
          <w:pPr>
            <w:pStyle w:val="10"/>
            <w:numPr>
              <w:ilvl w:val="1"/>
              <w:numId w:val="8"/>
            </w:numPr>
            <w:tabs>
              <w:tab w:val="left" w:pos="839"/>
              <w:tab w:val="left" w:leader="dot" w:pos="9150"/>
            </w:tabs>
            <w:spacing w:before="0" w:after="0" w:line="240" w:lineRule="auto"/>
            <w:ind w:left="282" w:right="715" w:firstLine="0"/>
            <w:jc w:val="left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"_bookmark57"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Формирование образности речи в процессе ознакомления с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"_bookmark57"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pacing w:val="-2"/>
              <w:sz w:val="28"/>
              <w:szCs w:val="28"/>
            </w:rPr>
            <w:t>изобразительным</w:t>
          </w:r>
          <w:r>
            <w:rPr>
              <w:spacing w:val="5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искусством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108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1938A59D">
          <w:pPr>
            <w:pStyle w:val="10"/>
            <w:tabs>
              <w:tab w:val="left" w:leader="dot" w:pos="9150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"_bookmark58"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Тест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теме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111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2CD4C2BB">
          <w:pPr>
            <w:pStyle w:val="10"/>
            <w:tabs>
              <w:tab w:val="left" w:leader="dot" w:pos="9151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"_bookmark59"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Итоговый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тест</w:t>
          </w:r>
          <w:r>
            <w:rPr>
              <w:spacing w:val="-1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6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дисциплине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113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0AB6800F">
          <w:pPr>
            <w:pStyle w:val="10"/>
            <w:tabs>
              <w:tab w:val="left" w:leader="dot" w:pos="9151"/>
            </w:tabs>
            <w:spacing w:before="2"/>
            <w:ind w:left="283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"_bookmark60"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Ответы</w:t>
          </w:r>
          <w:r>
            <w:rPr>
              <w:spacing w:val="-9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на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тесты</w:t>
          </w:r>
          <w:r>
            <w:rPr>
              <w:spacing w:val="-4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-7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темам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124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5D1902AF">
          <w:pPr>
            <w:pStyle w:val="10"/>
            <w:tabs>
              <w:tab w:val="left" w:leader="dot" w:pos="9151"/>
            </w:tabs>
            <w:spacing w:line="367" w:lineRule="exact"/>
            <w:ind w:left="283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"_bookmark61"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Ответы</w:t>
          </w:r>
          <w:r>
            <w:rPr>
              <w:spacing w:val="-12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на</w:t>
          </w:r>
          <w:r>
            <w:rPr>
              <w:spacing w:val="-8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итоговый</w:t>
          </w:r>
          <w:r>
            <w:rPr>
              <w:spacing w:val="-9"/>
              <w:sz w:val="28"/>
              <w:szCs w:val="28"/>
            </w:rPr>
            <w:t xml:space="preserve"> </w:t>
          </w:r>
          <w:r>
            <w:rPr>
              <w:spacing w:val="-4"/>
              <w:sz w:val="28"/>
              <w:szCs w:val="28"/>
            </w:rPr>
            <w:t>тест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127</w:t>
          </w:r>
          <w:r>
            <w:rPr>
              <w:spacing w:val="-5"/>
              <w:sz w:val="28"/>
              <w:szCs w:val="28"/>
            </w:rPr>
            <w:fldChar w:fldCharType="end"/>
          </w:r>
        </w:p>
        <w:p w14:paraId="017F4D35">
          <w:pPr>
            <w:pStyle w:val="10"/>
            <w:tabs>
              <w:tab w:val="left" w:leader="dot" w:pos="9151"/>
            </w:tabs>
            <w:ind w:left="283"/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"_bookmark62"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Список</w:t>
          </w:r>
          <w:r>
            <w:rPr>
              <w:spacing w:val="-13"/>
              <w:sz w:val="28"/>
              <w:szCs w:val="28"/>
            </w:rPr>
            <w:t xml:space="preserve"> </w:t>
          </w:r>
          <w:r>
            <w:rPr>
              <w:spacing w:val="-2"/>
              <w:sz w:val="28"/>
              <w:szCs w:val="28"/>
            </w:rPr>
            <w:t>литературы</w:t>
          </w:r>
          <w:r>
            <w:rPr>
              <w:sz w:val="28"/>
              <w:szCs w:val="28"/>
            </w:rPr>
            <w:tab/>
          </w:r>
          <w:r>
            <w:rPr>
              <w:spacing w:val="-5"/>
              <w:sz w:val="28"/>
              <w:szCs w:val="28"/>
            </w:rPr>
            <w:t>128</w:t>
          </w:r>
          <w:r>
            <w:rPr>
              <w:spacing w:val="-5"/>
              <w:sz w:val="28"/>
              <w:szCs w:val="28"/>
            </w:rPr>
            <w:fldChar w:fldCharType="end"/>
          </w:r>
        </w:p>
      </w:sdtContent>
    </w:sdt>
    <w:p w14:paraId="1E471CD7">
      <w:pPr>
        <w:pStyle w:val="10"/>
        <w:spacing w:after="0"/>
        <w:rPr>
          <w:sz w:val="28"/>
          <w:szCs w:val="28"/>
        </w:rPr>
        <w:sectPr>
          <w:type w:val="continuous"/>
          <w:pgSz w:w="11910" w:h="16840"/>
          <w:pgMar w:top="1073" w:right="708" w:bottom="1331" w:left="850" w:header="0" w:footer="1022" w:gutter="0"/>
          <w:cols w:space="720" w:num="1"/>
        </w:sectPr>
      </w:pPr>
    </w:p>
    <w:p w14:paraId="1F9E3149">
      <w:pPr>
        <w:pStyle w:val="2"/>
        <w:spacing w:before="58"/>
        <w:ind w:left="0" w:right="426" w:firstLine="0"/>
        <w:jc w:val="center"/>
        <w:rPr>
          <w:sz w:val="28"/>
          <w:szCs w:val="28"/>
        </w:rPr>
      </w:pPr>
      <w:bookmarkStart w:id="0" w:name="_bookmark0"/>
      <w:bookmarkEnd w:id="0"/>
      <w:bookmarkStart w:id="1" w:name="Предисловие"/>
      <w:bookmarkEnd w:id="1"/>
      <w:r>
        <w:rPr>
          <w:spacing w:val="-2"/>
          <w:sz w:val="28"/>
          <w:szCs w:val="28"/>
        </w:rPr>
        <w:t>Предисловие</w:t>
      </w:r>
    </w:p>
    <w:p w14:paraId="7728CD33">
      <w:pPr>
        <w:pStyle w:val="8"/>
        <w:rPr>
          <w:b/>
          <w:sz w:val="28"/>
          <w:szCs w:val="28"/>
        </w:rPr>
      </w:pPr>
    </w:p>
    <w:p w14:paraId="3905DA39">
      <w:pPr>
        <w:pStyle w:val="8"/>
        <w:spacing w:before="1"/>
        <w:ind w:left="282" w:right="704" w:firstLine="708"/>
        <w:jc w:val="both"/>
        <w:rPr>
          <w:sz w:val="28"/>
          <w:szCs w:val="28"/>
        </w:rPr>
      </w:pPr>
      <w:r>
        <w:rPr>
          <w:sz w:val="28"/>
          <w:szCs w:val="28"/>
        </w:rPr>
        <w:t>Данное учебно-практическое издание (рабочая тетрадь) разра- ботано по дисциплине «Теория и технологии развития речи и ком- муникативной культуры детей дошкольного возраста» и предна- значено для обучающихся направлений подготовки 44.03.01 Педа- гогическое образование (Дошкольное образование), 44.03.05 Педа- гогическое образование (с двумя профилями подготовки) в соот- ветствии с ФГОС ВО.</w:t>
      </w:r>
    </w:p>
    <w:p w14:paraId="6D32C1C9">
      <w:pPr>
        <w:pStyle w:val="8"/>
        <w:ind w:left="282" w:right="707"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Цель издания – формирование у обучающихся способности организовывать различные виды деятельности детей раннего и до- школьного возраста и их конструктивное взаимодействие с учетом индивидуальных особенностей развития и особых образовательных </w:t>
      </w:r>
      <w:r>
        <w:rPr>
          <w:spacing w:val="-2"/>
          <w:sz w:val="28"/>
          <w:szCs w:val="28"/>
        </w:rPr>
        <w:t>потребностей.</w:t>
      </w:r>
    </w:p>
    <w:p w14:paraId="115AE22C">
      <w:pPr>
        <w:pStyle w:val="8"/>
        <w:ind w:left="282" w:right="706" w:firstLine="7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Учебное издание структурировано. Первый раздел «Теорети- ческие основы развития речи и коммуникативной культуры детей дошкольного возраста» содержит задания и тесты по темам, свя- занным с теоретическими вопросами развития коммуникативной культуры дошкольников, онтогенезом речевой деятельности ребен- ка, вопросами речевого развития в отечественной и зарубежной </w:t>
      </w:r>
      <w:r>
        <w:rPr>
          <w:spacing w:val="-2"/>
          <w:sz w:val="28"/>
          <w:szCs w:val="28"/>
        </w:rPr>
        <w:t>практике.</w:t>
      </w:r>
    </w:p>
    <w:p w14:paraId="69271BE2">
      <w:pPr>
        <w:pStyle w:val="8"/>
        <w:ind w:left="282" w:right="707" w:firstLine="707"/>
        <w:jc w:val="both"/>
        <w:rPr>
          <w:sz w:val="28"/>
          <w:szCs w:val="28"/>
        </w:rPr>
      </w:pPr>
      <w:r>
        <w:rPr>
          <w:sz w:val="28"/>
          <w:szCs w:val="28"/>
        </w:rPr>
        <w:t>Второй раздел «Технологии развития речи и коммуникатив- ной культуры детей дошкольного возраста» направлен на приобре- тение и отработку умений и навыков применения способов форми- рования фонетического, лексического, грамматического уровней языка в речи дошкольника; развития связной монологической и диалогической речи дошкольника; технологии словарной работы в детском саду.</w:t>
      </w:r>
    </w:p>
    <w:p w14:paraId="0FDA98EA">
      <w:pPr>
        <w:pStyle w:val="8"/>
        <w:ind w:left="282" w:right="706" w:firstLine="707"/>
        <w:jc w:val="both"/>
        <w:rPr>
          <w:sz w:val="28"/>
          <w:szCs w:val="28"/>
        </w:rPr>
      </w:pPr>
      <w:r>
        <w:rPr>
          <w:sz w:val="28"/>
          <w:szCs w:val="28"/>
        </w:rPr>
        <w:t>Каждая тема включает практические задания, тесты по теме в рамках изучаемой тематики. Задания и тесты направлены на фор- мирование у обучающихся способности к самостоятельной поста- новке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теоретических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вопросов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их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решения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относительно речевого онтогенеза, а также развитие умений самостоятельной работы по совершенствованию уровня организации различных видов деятель- ности детей раннего и дошкольного возраста и их конструктивного взаимодействия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с учетом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индивидуальных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особенностей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развития и особых образовательных потребностей. Завершается издание ито- говым тестом по курсу.</w:t>
      </w:r>
    </w:p>
    <w:p w14:paraId="43FD91FD">
      <w:pPr>
        <w:pStyle w:val="8"/>
        <w:spacing w:after="0"/>
        <w:jc w:val="both"/>
        <w:rPr>
          <w:sz w:val="28"/>
          <w:szCs w:val="28"/>
        </w:rPr>
        <w:sectPr>
          <w:pgSz w:w="11910" w:h="16840"/>
          <w:pgMar w:top="1060" w:right="708" w:bottom="1220" w:left="850" w:header="0" w:footer="1022" w:gutter="0"/>
          <w:cols w:space="720" w:num="1"/>
        </w:sectPr>
      </w:pPr>
    </w:p>
    <w:p w14:paraId="1E8E0F75">
      <w:pPr>
        <w:pStyle w:val="8"/>
        <w:spacing w:before="58"/>
        <w:ind w:left="282" w:right="708" w:firstLine="707"/>
        <w:jc w:val="both"/>
        <w:rPr>
          <w:sz w:val="28"/>
          <w:szCs w:val="28"/>
        </w:rPr>
      </w:pPr>
      <w:r>
        <w:rPr>
          <w:sz w:val="28"/>
          <w:szCs w:val="28"/>
        </w:rPr>
        <w:t>В результате освоения дисциплины «Технологии развития ре- чи и коммуникативной культуры детей дошкольного возраста» обучающийся должен:</w:t>
      </w:r>
    </w:p>
    <w:p w14:paraId="671E45E8">
      <w:pPr>
        <w:pStyle w:val="8"/>
        <w:ind w:left="282" w:right="707" w:firstLine="707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уметь </w:t>
      </w:r>
      <w:r>
        <w:rPr>
          <w:sz w:val="28"/>
          <w:szCs w:val="28"/>
        </w:rPr>
        <w:t>анализировать базовые предметные научно- теоретические представления о сущности, закономерностях, прин- ципах и особенностях изучаемых явлений и процессов;</w:t>
      </w:r>
    </w:p>
    <w:p w14:paraId="7E535081">
      <w:pPr>
        <w:pStyle w:val="8"/>
        <w:ind w:left="282" w:right="707" w:firstLine="707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уметь </w:t>
      </w:r>
      <w:r>
        <w:rPr>
          <w:sz w:val="28"/>
          <w:szCs w:val="28"/>
        </w:rPr>
        <w:t>использовать возможности детских видов деятельности для решения образовательных задач и организации конструктивно- го взаимодействия детей;</w:t>
      </w:r>
    </w:p>
    <w:p w14:paraId="73A57580">
      <w:pPr>
        <w:pStyle w:val="8"/>
        <w:ind w:left="282" w:right="706" w:firstLine="707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уметь </w:t>
      </w:r>
      <w:r>
        <w:rPr>
          <w:sz w:val="28"/>
          <w:szCs w:val="28"/>
        </w:rPr>
        <w:t>создавать условия для выбора детьми материалов, ви- дов активности, участников совместной деятельности и общения;</w:t>
      </w:r>
    </w:p>
    <w:p w14:paraId="1051E8D4">
      <w:pPr>
        <w:pStyle w:val="8"/>
        <w:ind w:left="282" w:right="706" w:firstLine="707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уметь </w:t>
      </w:r>
      <w:r>
        <w:rPr>
          <w:sz w:val="28"/>
          <w:szCs w:val="28"/>
        </w:rPr>
        <w:t xml:space="preserve">использовать недирективную помощь с учетом их воз- растных, индивидуальных, психологических и физиологических </w:t>
      </w:r>
      <w:r>
        <w:rPr>
          <w:spacing w:val="-2"/>
          <w:sz w:val="28"/>
          <w:szCs w:val="28"/>
        </w:rPr>
        <w:t>особенностей;</w:t>
      </w:r>
    </w:p>
    <w:p w14:paraId="19597E7D">
      <w:pPr>
        <w:pStyle w:val="8"/>
        <w:ind w:left="282" w:right="709" w:firstLine="707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владеть </w:t>
      </w:r>
      <w:r>
        <w:rPr>
          <w:sz w:val="28"/>
          <w:szCs w:val="28"/>
        </w:rPr>
        <w:t xml:space="preserve">навыками организации всех видов детской деятель- </w:t>
      </w:r>
      <w:r>
        <w:rPr>
          <w:spacing w:val="-2"/>
          <w:sz w:val="28"/>
          <w:szCs w:val="28"/>
        </w:rPr>
        <w:t>ности;</w:t>
      </w:r>
    </w:p>
    <w:p w14:paraId="2D096CDD">
      <w:pPr>
        <w:pStyle w:val="8"/>
        <w:spacing w:before="1"/>
        <w:ind w:left="282" w:right="709" w:firstLine="707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владеть </w:t>
      </w:r>
      <w:r>
        <w:rPr>
          <w:sz w:val="28"/>
          <w:szCs w:val="28"/>
        </w:rPr>
        <w:t>способами поддержки детской инициативы и само- стоятельности в разных видах деятельности;</w:t>
      </w:r>
    </w:p>
    <w:p w14:paraId="66D3D8E6">
      <w:pPr>
        <w:pStyle w:val="8"/>
        <w:ind w:left="282" w:right="707" w:firstLine="707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владеть </w:t>
      </w:r>
      <w:r>
        <w:rPr>
          <w:sz w:val="28"/>
          <w:szCs w:val="28"/>
        </w:rPr>
        <w:t>навыками организации межличностного общения де- тей с учетом индивидуальных особенностей развития и особых об- разовательных потребностей.</w:t>
      </w:r>
    </w:p>
    <w:p w14:paraId="6EEECA66">
      <w:pPr>
        <w:pStyle w:val="8"/>
        <w:ind w:left="282" w:right="710" w:firstLine="707"/>
        <w:jc w:val="both"/>
        <w:rPr>
          <w:sz w:val="28"/>
          <w:szCs w:val="28"/>
        </w:rPr>
      </w:pPr>
      <w:r>
        <w:rPr>
          <w:sz w:val="28"/>
          <w:szCs w:val="28"/>
        </w:rPr>
        <w:t>Пособие предназначено для обучающихся и преподавателей высших учебных заведений.</w:t>
      </w:r>
    </w:p>
    <w:p w14:paraId="2C6DA72A">
      <w:pPr>
        <w:pStyle w:val="8"/>
        <w:spacing w:after="0"/>
        <w:jc w:val="both"/>
        <w:rPr>
          <w:sz w:val="28"/>
          <w:szCs w:val="28"/>
        </w:rPr>
        <w:sectPr>
          <w:pgSz w:w="11910" w:h="16840"/>
          <w:pgMar w:top="1060" w:right="708" w:bottom="1220" w:left="850" w:header="0" w:footer="1022" w:gutter="0"/>
          <w:cols w:space="720" w:num="1"/>
        </w:sectPr>
      </w:pPr>
    </w:p>
    <w:p w14:paraId="5317FBF2">
      <w:pPr>
        <w:spacing w:before="58"/>
        <w:ind w:left="0" w:right="429" w:firstLine="0"/>
        <w:jc w:val="center"/>
        <w:rPr>
          <w:b/>
          <w:sz w:val="28"/>
          <w:szCs w:val="28"/>
        </w:rPr>
      </w:pPr>
      <w:bookmarkStart w:id="2" w:name="Раздел 1. Теоретические основы развития "/>
      <w:bookmarkEnd w:id="2"/>
      <w:bookmarkStart w:id="3" w:name="_bookmark1"/>
      <w:bookmarkEnd w:id="3"/>
      <w:r>
        <w:rPr>
          <w:b/>
          <w:sz w:val="28"/>
          <w:szCs w:val="28"/>
        </w:rPr>
        <w:t>Раздел</w:t>
      </w:r>
      <w:r>
        <w:rPr>
          <w:b/>
          <w:spacing w:val="-13"/>
          <w:sz w:val="28"/>
          <w:szCs w:val="28"/>
        </w:rPr>
        <w:t xml:space="preserve"> </w:t>
      </w:r>
      <w:r>
        <w:rPr>
          <w:b/>
          <w:sz w:val="28"/>
          <w:szCs w:val="28"/>
        </w:rPr>
        <w:t>1.</w:t>
      </w:r>
      <w:r>
        <w:rPr>
          <w:b/>
          <w:spacing w:val="-15"/>
          <w:sz w:val="28"/>
          <w:szCs w:val="28"/>
        </w:rPr>
        <w:t xml:space="preserve"> </w:t>
      </w:r>
      <w:r>
        <w:rPr>
          <w:b/>
          <w:sz w:val="28"/>
          <w:szCs w:val="28"/>
        </w:rPr>
        <w:t>Теоретические</w:t>
      </w:r>
      <w:r>
        <w:rPr>
          <w:b/>
          <w:spacing w:val="-13"/>
          <w:sz w:val="28"/>
          <w:szCs w:val="28"/>
        </w:rPr>
        <w:t xml:space="preserve"> </w:t>
      </w:r>
      <w:r>
        <w:rPr>
          <w:b/>
          <w:sz w:val="28"/>
          <w:szCs w:val="28"/>
        </w:rPr>
        <w:t>основы</w:t>
      </w:r>
      <w:r>
        <w:rPr>
          <w:b/>
          <w:spacing w:val="-14"/>
          <w:sz w:val="28"/>
          <w:szCs w:val="28"/>
        </w:rPr>
        <w:t xml:space="preserve"> </w:t>
      </w:r>
      <w:r>
        <w:rPr>
          <w:b/>
          <w:sz w:val="28"/>
          <w:szCs w:val="28"/>
        </w:rPr>
        <w:t>развития</w:t>
      </w:r>
      <w:r>
        <w:rPr>
          <w:b/>
          <w:spacing w:val="-13"/>
          <w:sz w:val="28"/>
          <w:szCs w:val="28"/>
        </w:rPr>
        <w:t xml:space="preserve"> </w:t>
      </w:r>
      <w:r>
        <w:rPr>
          <w:b/>
          <w:spacing w:val="-4"/>
          <w:sz w:val="28"/>
          <w:szCs w:val="28"/>
        </w:rPr>
        <w:t>речи</w:t>
      </w:r>
    </w:p>
    <w:p w14:paraId="59F4EC8F">
      <w:pPr>
        <w:spacing w:before="1"/>
        <w:ind w:left="0" w:right="428" w:firstLine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и</w:t>
      </w:r>
      <w:r>
        <w:rPr>
          <w:b/>
          <w:spacing w:val="-14"/>
          <w:sz w:val="28"/>
          <w:szCs w:val="28"/>
        </w:rPr>
        <w:t xml:space="preserve"> </w:t>
      </w:r>
      <w:r>
        <w:rPr>
          <w:b/>
          <w:sz w:val="28"/>
          <w:szCs w:val="28"/>
        </w:rPr>
        <w:t>коммуникативной</w:t>
      </w:r>
      <w:r>
        <w:rPr>
          <w:b/>
          <w:spacing w:val="-14"/>
          <w:sz w:val="28"/>
          <w:szCs w:val="28"/>
        </w:rPr>
        <w:t xml:space="preserve"> </w:t>
      </w:r>
      <w:r>
        <w:rPr>
          <w:b/>
          <w:sz w:val="28"/>
          <w:szCs w:val="28"/>
        </w:rPr>
        <w:t>культуры</w:t>
      </w:r>
      <w:r>
        <w:rPr>
          <w:b/>
          <w:spacing w:val="-15"/>
          <w:sz w:val="28"/>
          <w:szCs w:val="28"/>
        </w:rPr>
        <w:t xml:space="preserve"> </w:t>
      </w:r>
      <w:r>
        <w:rPr>
          <w:b/>
          <w:sz w:val="28"/>
          <w:szCs w:val="28"/>
        </w:rPr>
        <w:t>детей</w:t>
      </w:r>
      <w:r>
        <w:rPr>
          <w:b/>
          <w:spacing w:val="-14"/>
          <w:sz w:val="28"/>
          <w:szCs w:val="28"/>
        </w:rPr>
        <w:t xml:space="preserve"> </w:t>
      </w:r>
      <w:r>
        <w:rPr>
          <w:b/>
          <w:sz w:val="28"/>
          <w:szCs w:val="28"/>
        </w:rPr>
        <w:t>дошкольного</w:t>
      </w:r>
      <w:r>
        <w:rPr>
          <w:b/>
          <w:spacing w:val="-14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возраста</w:t>
      </w:r>
    </w:p>
    <w:p w14:paraId="3B699FEE">
      <w:pPr>
        <w:pStyle w:val="2"/>
        <w:spacing w:before="367"/>
        <w:ind w:left="928" w:right="1354" w:firstLine="0"/>
        <w:jc w:val="center"/>
        <w:rPr>
          <w:sz w:val="28"/>
          <w:szCs w:val="28"/>
        </w:rPr>
      </w:pPr>
      <w:bookmarkStart w:id="4" w:name="_bookmark2"/>
      <w:bookmarkEnd w:id="4"/>
      <w:bookmarkStart w:id="5" w:name="Тема 1. Развитие коммуникативной культур"/>
      <w:bookmarkEnd w:id="5"/>
      <w:r>
        <w:rPr>
          <w:sz w:val="28"/>
          <w:szCs w:val="28"/>
        </w:rPr>
        <w:t>Тема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1.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Развитие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коммуникативной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культуры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детей как дисциплина</w:t>
      </w:r>
    </w:p>
    <w:p w14:paraId="1D69584D">
      <w:pPr>
        <w:pStyle w:val="8"/>
        <w:spacing w:before="255"/>
        <w:ind w:left="282" w:right="706" w:firstLine="708"/>
        <w:jc w:val="both"/>
        <w:rPr>
          <w:sz w:val="28"/>
          <w:szCs w:val="28"/>
        </w:rPr>
      </w:pPr>
      <w:r>
        <w:rPr>
          <w:sz w:val="28"/>
          <w:szCs w:val="28"/>
        </w:rPr>
        <w:t>Тема посвящена методике развития речи детей дошкольного возраста как науке, предмету методики развития речи, фундамен- тальным и прикладным задачам науки. Рассмотрены методологиче- ская, лингвистическая, психологическая, педагогическая, физиоло- гическая основы методики развития речи. Дано определение поня- тиям «онтолингвистика», «развитие речи», «детская речь», «рече- вой навык», «речевое умение». Описана психологическая природа речи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А.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Н.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Леонтьеву,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подходы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изучению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ребёнка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по С. Н. Цейтлин.</w:t>
      </w:r>
    </w:p>
    <w:p w14:paraId="6EA02AD1">
      <w:pPr>
        <w:pStyle w:val="8"/>
        <w:spacing w:before="367"/>
        <w:ind w:left="282" w:right="707" w:firstLine="70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1. </w:t>
      </w:r>
      <w:r>
        <w:rPr>
          <w:sz w:val="28"/>
          <w:szCs w:val="28"/>
        </w:rPr>
        <w:t>Раскрыть два аспекта («вертикальный» и горизон- тальный») изучения явлений речи ребёнка (по С. Н. Цейтлин).</w:t>
      </w:r>
    </w:p>
    <w:p w14:paraId="3E3EF1DC">
      <w:pPr>
        <w:spacing w:before="366"/>
        <w:ind w:left="282" w:right="707" w:firstLine="708"/>
        <w:jc w:val="both"/>
        <w:rPr>
          <w:sz w:val="28"/>
          <w:szCs w:val="28"/>
        </w:rPr>
      </w:pPr>
      <w:r>
        <w:rPr>
          <w:sz w:val="28"/>
          <w:szCs w:val="28"/>
        </w:rPr>
        <w:t>Литература для подготовки: Цейтлин С.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Н. Язык и ребенок: Лингвистика детской речи: учебное пособие для высших учебных заведений, 2000. 240 с.</w:t>
      </w:r>
    </w:p>
    <w:p w14:paraId="5282AB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7"/>
        <w:jc w:val="both"/>
        <w:textAlignment w:val="auto"/>
        <w:rPr>
          <w:rFonts w:hint="default"/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Ответ</w:t>
      </w:r>
      <w:r>
        <w:rPr>
          <w:rFonts w:hint="default"/>
          <w:b/>
          <w:sz w:val="28"/>
          <w:szCs w:val="28"/>
          <w:lang w:val="ru-RU"/>
        </w:rPr>
        <w:t xml:space="preserve">: </w:t>
      </w:r>
    </w:p>
    <w:p w14:paraId="5C9A7C3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7"/>
        <w:jc w:val="both"/>
        <w:textAlignment w:val="auto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1. Вертикальный аспект</w:t>
      </w:r>
    </w:p>
    <w:p w14:paraId="0DB7124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7"/>
        <w:jc w:val="both"/>
        <w:textAlignment w:val="auto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Вертикальный аспект изучения детской речи сосредоточен на последовательном изучении поэтапного развития различных сторон речи, начиная с ранних стадий и заканчивая зрелым уровнем владения языком. Этот подход акцентирует внимание на эволюционном процессе приобретения языковых навыков и рассматривает постепенное усложнение языковых структур и категорий.</w:t>
      </w:r>
    </w:p>
    <w:p w14:paraId="48DD38F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7"/>
        <w:jc w:val="both"/>
        <w:textAlignment w:val="auto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Примеры:</w:t>
      </w:r>
    </w:p>
    <w:p w14:paraId="2A205B3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7"/>
        <w:jc w:val="both"/>
        <w:textAlignment w:val="auto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Ранние стадии: Ребенок начинает с простых слов и фраз, постепенно переходя к более сложным грамматическим конструкциям.</w:t>
      </w:r>
    </w:p>
    <w:p w14:paraId="3BB75F4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7"/>
        <w:jc w:val="both"/>
        <w:textAlignment w:val="auto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Средние стадии: Ребенок осваивает более сложные грамматические правила, начинает использовать предлоги, союзы и сложные предложения.</w:t>
      </w:r>
    </w:p>
    <w:p w14:paraId="058CBE6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7"/>
        <w:jc w:val="both"/>
        <w:textAlignment w:val="auto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Зрелый уровень: Ребенок достигает высокого уровня владения языком, используя сложные синтаксические конструкции, метафоры и другие стилистические приемы.</w:t>
      </w:r>
    </w:p>
    <w:p w14:paraId="3F9B399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7"/>
        <w:jc w:val="both"/>
        <w:textAlignment w:val="auto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2. Горизонтальный аспект</w:t>
      </w:r>
    </w:p>
    <w:p w14:paraId="79DAD74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7"/>
        <w:jc w:val="both"/>
        <w:textAlignment w:val="auto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Горизонтальный аспект сосредоточен на исследовании параллельных этапов овладения речью в пределах одного временного периода. Это означает, что внимание уделяется изучению различных аспектов речи (лексика, грамматика, фонетика, звукопроизношение) одновременно, в рамках одного возрастного этапа. Такой подход позволяет увидеть, как различные компоненты языка развиваются синхронно и взаимодействуют друг с другом.</w:t>
      </w:r>
    </w:p>
    <w:p w14:paraId="5624FBC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7"/>
        <w:jc w:val="both"/>
        <w:textAlignment w:val="auto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Примеры:</w:t>
      </w:r>
    </w:p>
    <w:p w14:paraId="47C4054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7"/>
        <w:jc w:val="both"/>
        <w:textAlignment w:val="auto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Лексика: Ребенок в возрасте 3 лет начинает активно расширять свой словарный запас, осваивая новые слова и понятия.</w:t>
      </w:r>
    </w:p>
    <w:p w14:paraId="57D5272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7"/>
        <w:jc w:val="both"/>
        <w:textAlignment w:val="auto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Грамматика: В этом же возрасте ребенок начинает использовать более сложные грамматические конструкции, например, правильно согласовывать существительные и прилагательные.</w:t>
      </w:r>
    </w:p>
    <w:p w14:paraId="170B0BF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7"/>
        <w:jc w:val="both"/>
        <w:textAlignment w:val="auto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Фонетика и звукопроизношение: Ребенок учится правильно произносить звуки и слова, постепенно улучшая свою артикуляцию.</w:t>
      </w:r>
    </w:p>
    <w:p w14:paraId="419364F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282" w:right="707" w:firstLine="708"/>
        <w:jc w:val="both"/>
        <w:textAlignment w:val="auto"/>
        <w:rPr>
          <w:sz w:val="28"/>
          <w:szCs w:val="28"/>
        </w:rPr>
      </w:pPr>
      <w:r>
        <w:rPr>
          <w:b/>
          <w:sz w:val="28"/>
          <w:szCs w:val="28"/>
        </w:rPr>
        <w:t>Задание 2.</w:t>
      </w:r>
      <w:r>
        <w:rPr>
          <w:b/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Прочитать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главу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>
        <w:rPr>
          <w:i/>
          <w:sz w:val="28"/>
          <w:szCs w:val="28"/>
        </w:rPr>
        <w:t>Основные</w:t>
      </w:r>
      <w:r>
        <w:rPr>
          <w:i/>
          <w:spacing w:val="-7"/>
          <w:sz w:val="28"/>
          <w:szCs w:val="28"/>
        </w:rPr>
        <w:t xml:space="preserve"> </w:t>
      </w:r>
      <w:r>
        <w:rPr>
          <w:i/>
          <w:sz w:val="28"/>
          <w:szCs w:val="28"/>
        </w:rPr>
        <w:t>задачи</w:t>
      </w:r>
      <w:r>
        <w:rPr>
          <w:i/>
          <w:spacing w:val="-6"/>
          <w:sz w:val="28"/>
          <w:szCs w:val="28"/>
        </w:rPr>
        <w:t xml:space="preserve"> </w:t>
      </w:r>
      <w:r>
        <w:rPr>
          <w:i/>
          <w:sz w:val="28"/>
          <w:szCs w:val="28"/>
        </w:rPr>
        <w:t>развития</w:t>
      </w:r>
      <w:r>
        <w:rPr>
          <w:i/>
          <w:spacing w:val="-7"/>
          <w:sz w:val="28"/>
          <w:szCs w:val="28"/>
        </w:rPr>
        <w:t xml:space="preserve"> </w:t>
      </w:r>
      <w:r>
        <w:rPr>
          <w:i/>
          <w:sz w:val="28"/>
          <w:szCs w:val="28"/>
        </w:rPr>
        <w:t>речи</w:t>
      </w:r>
      <w:r>
        <w:rPr>
          <w:sz w:val="28"/>
          <w:szCs w:val="28"/>
        </w:rPr>
        <w:t>» пособия для воспитателей детского сада. Выписать задачи развития речи дошкольников, которые стоят перед воспитателем.</w:t>
      </w:r>
    </w:p>
    <w:p w14:paraId="2AC970DB">
      <w:pPr>
        <w:pStyle w:val="8"/>
        <w:ind w:left="282" w:right="707" w:firstLine="707"/>
        <w:jc w:val="both"/>
        <w:rPr>
          <w:sz w:val="28"/>
          <w:szCs w:val="28"/>
        </w:rPr>
      </w:pPr>
      <w:r>
        <w:rPr>
          <w:sz w:val="28"/>
          <w:szCs w:val="28"/>
        </w:rPr>
        <w:t>Литература для подготовки: Развитие речи детей дошкольного возраста:</w:t>
      </w:r>
      <w:r>
        <w:rPr>
          <w:spacing w:val="22"/>
          <w:sz w:val="28"/>
          <w:szCs w:val="28"/>
        </w:rPr>
        <w:t xml:space="preserve"> </w:t>
      </w:r>
      <w:r>
        <w:rPr>
          <w:sz w:val="28"/>
          <w:szCs w:val="28"/>
        </w:rPr>
        <w:t>пособие</w:t>
      </w:r>
      <w:r>
        <w:rPr>
          <w:spacing w:val="22"/>
          <w:sz w:val="28"/>
          <w:szCs w:val="28"/>
        </w:rPr>
        <w:t xml:space="preserve"> </w:t>
      </w:r>
      <w:r>
        <w:rPr>
          <w:sz w:val="28"/>
          <w:szCs w:val="28"/>
        </w:rPr>
        <w:t>для</w:t>
      </w:r>
      <w:r>
        <w:rPr>
          <w:spacing w:val="24"/>
          <w:sz w:val="28"/>
          <w:szCs w:val="28"/>
        </w:rPr>
        <w:t xml:space="preserve"> </w:t>
      </w:r>
      <w:r>
        <w:rPr>
          <w:sz w:val="28"/>
          <w:szCs w:val="28"/>
        </w:rPr>
        <w:t>воспитателя</w:t>
      </w:r>
      <w:r>
        <w:rPr>
          <w:spacing w:val="22"/>
          <w:sz w:val="28"/>
          <w:szCs w:val="28"/>
        </w:rPr>
        <w:t xml:space="preserve"> </w:t>
      </w:r>
      <w:r>
        <w:rPr>
          <w:sz w:val="28"/>
          <w:szCs w:val="28"/>
        </w:rPr>
        <w:t>детского</w:t>
      </w:r>
      <w:r>
        <w:rPr>
          <w:spacing w:val="24"/>
          <w:sz w:val="28"/>
          <w:szCs w:val="28"/>
        </w:rPr>
        <w:t xml:space="preserve"> </w:t>
      </w:r>
      <w:r>
        <w:rPr>
          <w:sz w:val="28"/>
          <w:szCs w:val="28"/>
        </w:rPr>
        <w:t>сада</w:t>
      </w:r>
      <w:r>
        <w:rPr>
          <w:spacing w:val="22"/>
          <w:sz w:val="28"/>
          <w:szCs w:val="28"/>
        </w:rPr>
        <w:t xml:space="preserve"> </w:t>
      </w:r>
      <w:r>
        <w:rPr>
          <w:sz w:val="28"/>
          <w:szCs w:val="28"/>
        </w:rPr>
        <w:t>/</w:t>
      </w:r>
      <w:r>
        <w:rPr>
          <w:spacing w:val="24"/>
          <w:sz w:val="28"/>
          <w:szCs w:val="28"/>
        </w:rPr>
        <w:t xml:space="preserve"> </w:t>
      </w:r>
      <w:r>
        <w:rPr>
          <w:sz w:val="28"/>
          <w:szCs w:val="28"/>
        </w:rPr>
        <w:t>В.</w:t>
      </w:r>
      <w:r>
        <w:rPr>
          <w:spacing w:val="21"/>
          <w:sz w:val="28"/>
          <w:szCs w:val="28"/>
        </w:rPr>
        <w:t xml:space="preserve"> </w:t>
      </w:r>
      <w:r>
        <w:rPr>
          <w:sz w:val="28"/>
          <w:szCs w:val="28"/>
        </w:rPr>
        <w:t>И.</w:t>
      </w:r>
      <w:r>
        <w:rPr>
          <w:spacing w:val="2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Логинова,</w:t>
      </w:r>
    </w:p>
    <w:p w14:paraId="69DF9CA9">
      <w:pPr>
        <w:pStyle w:val="8"/>
        <w:spacing w:before="58"/>
        <w:ind w:left="282" w:right="715"/>
        <w:rPr>
          <w:sz w:val="28"/>
          <w:szCs w:val="28"/>
        </w:rPr>
      </w:pPr>
      <w:r>
        <w:rPr>
          <w:sz w:val="28"/>
          <w:szCs w:val="28"/>
        </w:rPr>
        <w:t>А.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Максаков,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М.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Попова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др.;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под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ред.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Ф.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А.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Сохина.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М., 1984. С. 4–16.</w:t>
      </w:r>
    </w:p>
    <w:p w14:paraId="0018610D">
      <w:pPr>
        <w:spacing w:before="0" w:line="368" w:lineRule="exact"/>
        <w:ind w:right="0"/>
        <w:jc w:val="both"/>
        <w:rPr>
          <w:rFonts w:hint="default"/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Ответ</w:t>
      </w:r>
      <w:r>
        <w:rPr>
          <w:rFonts w:hint="default"/>
          <w:b/>
          <w:sz w:val="28"/>
          <w:szCs w:val="28"/>
          <w:lang w:val="ru-RU"/>
        </w:rPr>
        <w:t>:</w:t>
      </w:r>
    </w:p>
    <w:p w14:paraId="27F8B065">
      <w:pPr>
        <w:spacing w:before="0" w:line="368" w:lineRule="exact"/>
        <w:ind w:right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Основные задачи развития речи дошкольников</w:t>
      </w:r>
    </w:p>
    <w:p w14:paraId="0409B13F">
      <w:pPr>
        <w:spacing w:before="0" w:line="368" w:lineRule="exact"/>
        <w:ind w:right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1. Формирование правильного произношения</w:t>
      </w:r>
    </w:p>
    <w:p w14:paraId="297419F9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Развитие артикуляционного аппарата.</w:t>
      </w:r>
    </w:p>
    <w:p w14:paraId="0A6CBDC3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Овладение правильным произношением звуков.</w:t>
      </w:r>
    </w:p>
    <w:p w14:paraId="34AD3BCC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Формирование навыков правильного звукопроизношения.</w:t>
      </w:r>
    </w:p>
    <w:p w14:paraId="26D3CCCC">
      <w:pPr>
        <w:spacing w:before="0" w:line="368" w:lineRule="exact"/>
        <w:ind w:right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2. Развитие словарного запаса</w:t>
      </w:r>
    </w:p>
    <w:p w14:paraId="48F954B6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Обогащение словарного запаса детей.</w:t>
      </w:r>
    </w:p>
    <w:p w14:paraId="4D55FBAD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Ознакомление с новыми словами и понятиями.</w:t>
      </w:r>
    </w:p>
    <w:p w14:paraId="7E46C643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Развитие умения использовать слова в речи.</w:t>
      </w:r>
    </w:p>
    <w:p w14:paraId="2D016EA8">
      <w:pPr>
        <w:spacing w:before="0" w:line="368" w:lineRule="exact"/>
        <w:ind w:right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3. Формирование грамматического строя речи</w:t>
      </w:r>
    </w:p>
    <w:p w14:paraId="57430B6D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Овладение грамматическими нормами языка.</w:t>
      </w:r>
    </w:p>
    <w:p w14:paraId="61642896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Развитие умения правильно строить предложения.</w:t>
      </w:r>
    </w:p>
    <w:p w14:paraId="2C97557B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Формирование навыков согласования слов в речи.</w:t>
      </w:r>
    </w:p>
    <w:p w14:paraId="49249832">
      <w:pPr>
        <w:spacing w:before="0" w:line="368" w:lineRule="exact"/>
        <w:ind w:right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4. Развитие связной речи</w:t>
      </w:r>
    </w:p>
    <w:p w14:paraId="0B1D5CE8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Развитие умения строить связные высказывания.</w:t>
      </w:r>
    </w:p>
    <w:p w14:paraId="3C8468F3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Формирование навыков пересказа и рассказывания.</w:t>
      </w:r>
    </w:p>
    <w:p w14:paraId="163A9710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Развитие умения вести диалог.</w:t>
      </w:r>
    </w:p>
    <w:p w14:paraId="08194CAA">
      <w:pPr>
        <w:spacing w:before="0" w:line="368" w:lineRule="exact"/>
        <w:ind w:right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5. Развитие фонематического слуха</w:t>
      </w:r>
    </w:p>
    <w:p w14:paraId="0745686A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Развитие умения различать звуки речи.</w:t>
      </w:r>
    </w:p>
    <w:p w14:paraId="78FC478B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Формирование навыков звукового анализа и синтеза.</w:t>
      </w:r>
    </w:p>
    <w:p w14:paraId="5BB387FA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Развитие умения слышать и различать фонемы.</w:t>
      </w:r>
    </w:p>
    <w:p w14:paraId="4E67D7D5">
      <w:pPr>
        <w:spacing w:before="0" w:line="368" w:lineRule="exact"/>
        <w:ind w:right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6. Развитие коммуникативных навыков</w:t>
      </w:r>
    </w:p>
    <w:p w14:paraId="1F5332B9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Развитие умения общаться с окружающими.</w:t>
      </w:r>
    </w:p>
    <w:p w14:paraId="2BB283ED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Формирование навыков вежливого общения.</w:t>
      </w:r>
    </w:p>
    <w:p w14:paraId="407E6DAB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Развитие умения слушать и понимать речь других.</w:t>
      </w:r>
    </w:p>
    <w:p w14:paraId="1A3F6118">
      <w:pPr>
        <w:spacing w:before="0" w:line="368" w:lineRule="exact"/>
        <w:ind w:right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7. Развитие интереса к чтению и литературе</w:t>
      </w:r>
    </w:p>
    <w:p w14:paraId="2D3E0CA5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Ознакомление с детской литературой.</w:t>
      </w:r>
    </w:p>
    <w:p w14:paraId="2F05A19A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Развитие умения слушать и понимать прочитанное.</w:t>
      </w:r>
    </w:p>
    <w:p w14:paraId="7CEE33FA">
      <w:pPr>
        <w:numPr>
          <w:ilvl w:val="0"/>
          <w:numId w:val="9"/>
        </w:numPr>
        <w:spacing w:before="0" w:line="368" w:lineRule="exact"/>
        <w:ind w:left="420" w:leftChars="0" w:right="0" w:hanging="420" w:firstLineChars="0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rFonts w:hint="default"/>
          <w:b w:val="0"/>
          <w:bCs/>
          <w:sz w:val="28"/>
          <w:szCs w:val="28"/>
          <w:lang w:val="ru-RU"/>
        </w:rPr>
        <w:t>Формирование интереса к книгам и чтению.</w:t>
      </w:r>
    </w:p>
    <w:p w14:paraId="3C31EB72">
      <w:pPr>
        <w:spacing w:before="0" w:line="368" w:lineRule="exact"/>
        <w:ind w:right="0"/>
        <w:jc w:val="both"/>
        <w:rPr>
          <w:rFonts w:hint="default"/>
          <w:b w:val="0"/>
          <w:bCs/>
          <w:sz w:val="28"/>
          <w:szCs w:val="28"/>
          <w:lang w:val="ru-RU"/>
        </w:rPr>
      </w:pPr>
    </w:p>
    <w:p w14:paraId="7FCB54AA">
      <w:pPr>
        <w:spacing w:before="0" w:line="368" w:lineRule="exact"/>
        <w:ind w:left="990" w:right="0" w:firstLine="0"/>
        <w:jc w:val="both"/>
        <w:rPr>
          <w:i/>
          <w:sz w:val="28"/>
          <w:szCs w:val="28"/>
        </w:rPr>
      </w:pPr>
      <w:r>
        <w:rPr>
          <w:b/>
          <w:sz w:val="28"/>
          <w:szCs w:val="28"/>
        </w:rPr>
        <w:t>Задание</w:t>
      </w:r>
      <w:r>
        <w:rPr>
          <w:b/>
          <w:spacing w:val="-2"/>
          <w:sz w:val="28"/>
          <w:szCs w:val="28"/>
        </w:rPr>
        <w:t xml:space="preserve"> </w:t>
      </w:r>
      <w:r>
        <w:rPr>
          <w:b/>
          <w:sz w:val="28"/>
          <w:szCs w:val="28"/>
        </w:rPr>
        <w:t>3.</w:t>
      </w:r>
      <w:r>
        <w:rPr>
          <w:b/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Обратиться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главе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>
        <w:rPr>
          <w:i/>
          <w:sz w:val="28"/>
          <w:szCs w:val="28"/>
        </w:rPr>
        <w:t>Речь</w:t>
      </w:r>
      <w:r>
        <w:rPr>
          <w:i/>
          <w:spacing w:val="-8"/>
          <w:sz w:val="28"/>
          <w:szCs w:val="28"/>
        </w:rPr>
        <w:t xml:space="preserve"> </w:t>
      </w:r>
      <w:r>
        <w:rPr>
          <w:i/>
          <w:sz w:val="28"/>
          <w:szCs w:val="28"/>
        </w:rPr>
        <w:t>детей</w:t>
      </w:r>
      <w:r>
        <w:rPr>
          <w:i/>
          <w:spacing w:val="-7"/>
          <w:sz w:val="28"/>
          <w:szCs w:val="28"/>
        </w:rPr>
        <w:t xml:space="preserve"> </w:t>
      </w:r>
      <w:r>
        <w:rPr>
          <w:i/>
          <w:sz w:val="28"/>
          <w:szCs w:val="28"/>
        </w:rPr>
        <w:t>раннего</w:t>
      </w:r>
      <w:r>
        <w:rPr>
          <w:i/>
          <w:spacing w:val="-5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возраста»</w:t>
      </w:r>
    </w:p>
    <w:p w14:paraId="3D9D2906">
      <w:pPr>
        <w:pStyle w:val="8"/>
        <w:spacing w:line="368" w:lineRule="exact"/>
        <w:ind w:left="282"/>
        <w:jc w:val="both"/>
        <w:rPr>
          <w:sz w:val="28"/>
          <w:szCs w:val="28"/>
        </w:rPr>
      </w:pPr>
      <w:r>
        <w:rPr>
          <w:sz w:val="28"/>
          <w:szCs w:val="28"/>
        </w:rPr>
        <w:t>пособия</w:t>
      </w:r>
      <w:r>
        <w:rPr>
          <w:spacing w:val="-16"/>
          <w:sz w:val="28"/>
          <w:szCs w:val="28"/>
        </w:rPr>
        <w:t xml:space="preserve"> </w:t>
      </w:r>
      <w:r>
        <w:rPr>
          <w:sz w:val="28"/>
          <w:szCs w:val="28"/>
        </w:rPr>
        <w:t>для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воспитателей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детского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сада.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Заполнить</w:t>
      </w:r>
      <w:r>
        <w:rPr>
          <w:spacing w:val="-1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таблицу.</w:t>
      </w:r>
    </w:p>
    <w:p w14:paraId="6518B001">
      <w:pPr>
        <w:pStyle w:val="8"/>
        <w:spacing w:before="1" w:after="2"/>
        <w:ind w:left="283" w:right="706" w:firstLine="707"/>
        <w:jc w:val="both"/>
        <w:rPr>
          <w:sz w:val="28"/>
          <w:szCs w:val="28"/>
        </w:rPr>
      </w:pPr>
      <w:r>
        <w:rPr>
          <w:sz w:val="28"/>
          <w:szCs w:val="28"/>
        </w:rPr>
        <w:t>Литература для подготовки: Развитие речи детей дошкольного возраста: пособие для воспитателя детского сада / В. И. Логинова, А. И. Максаков, М. И. Попова и др.; под ред. Ф. А. Сохина. М., 1984. С. 16–48.</w:t>
      </w:r>
      <w:bookmarkStart w:id="6" w:name="_bookmark3"/>
      <w:bookmarkEnd w:id="6"/>
      <w:bookmarkStart w:id="7" w:name="Тест по теме"/>
      <w:bookmarkEnd w:id="7"/>
    </w:p>
    <w:tbl>
      <w:tblPr>
        <w:tblStyle w:val="1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102"/>
        <w:gridCol w:w="4466"/>
      </w:tblGrid>
      <w:tr w14:paraId="6E84D9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102" w:type="dxa"/>
          </w:tcPr>
          <w:p w14:paraId="0C36737A">
            <w:pPr>
              <w:pStyle w:val="8"/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sz w:val="28"/>
                <w:szCs w:val="28"/>
                <w:vertAlign w:val="baseline"/>
                <w:lang w:val="ru-RU"/>
              </w:rPr>
              <w:t>Особенности</w:t>
            </w: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 xml:space="preserve"> речи детей данного возраста</w:t>
            </w:r>
          </w:p>
        </w:tc>
        <w:tc>
          <w:tcPr>
            <w:tcW w:w="4466" w:type="dxa"/>
          </w:tcPr>
          <w:p w14:paraId="1F147289">
            <w:pPr>
              <w:pStyle w:val="8"/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sz w:val="28"/>
                <w:szCs w:val="28"/>
                <w:vertAlign w:val="baseline"/>
                <w:lang w:val="ru-RU"/>
              </w:rPr>
              <w:t>Приём</w:t>
            </w: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 xml:space="preserve"> развития речи детей</w:t>
            </w:r>
          </w:p>
        </w:tc>
      </w:tr>
      <w:tr w14:paraId="5D52C8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102" w:type="dxa"/>
          </w:tcPr>
          <w:p w14:paraId="72F2B9BC">
            <w:pPr>
              <w:pStyle w:val="8"/>
              <w:numPr>
                <w:ilvl w:val="0"/>
                <w:numId w:val="0"/>
              </w:numPr>
              <w:spacing w:before="1" w:after="2"/>
              <w:ind w:right="706" w:rightChars="0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Первый год жизни:</w:t>
            </w:r>
          </w:p>
          <w:p w14:paraId="20FE3ED6">
            <w:pPr>
              <w:pStyle w:val="8"/>
              <w:numPr>
                <w:ilvl w:val="0"/>
                <w:numId w:val="10"/>
              </w:numPr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Произнесение отдельных гласных и согласных звуков;</w:t>
            </w:r>
          </w:p>
          <w:p w14:paraId="48946518">
            <w:pPr>
              <w:pStyle w:val="8"/>
              <w:numPr>
                <w:ilvl w:val="0"/>
                <w:numId w:val="10"/>
              </w:numPr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Появление лепета;</w:t>
            </w:r>
          </w:p>
          <w:p w14:paraId="4CF7F7D3">
            <w:pPr>
              <w:pStyle w:val="8"/>
              <w:numPr>
                <w:ilvl w:val="0"/>
                <w:numId w:val="10"/>
              </w:numPr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Накопление пассивного словаря;</w:t>
            </w:r>
          </w:p>
          <w:p w14:paraId="0AD14AA3">
            <w:pPr>
              <w:pStyle w:val="8"/>
              <w:numPr>
                <w:ilvl w:val="0"/>
                <w:numId w:val="10"/>
              </w:numPr>
              <w:spacing w:before="1" w:after="2"/>
              <w:ind w:right="706"/>
              <w:jc w:val="left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Основы формирования элементарного понимания обращенной речи.</w:t>
            </w:r>
          </w:p>
        </w:tc>
        <w:tc>
          <w:tcPr>
            <w:tcW w:w="4466" w:type="dxa"/>
          </w:tcPr>
          <w:p w14:paraId="2204330A">
            <w:pPr>
              <w:pStyle w:val="8"/>
              <w:numPr>
                <w:ilvl w:val="0"/>
                <w:numId w:val="0"/>
              </w:numPr>
              <w:spacing w:before="1" w:after="2"/>
              <w:ind w:right="706" w:rightChars="0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</w:p>
          <w:p w14:paraId="33BE17DA">
            <w:pPr>
              <w:pStyle w:val="8"/>
              <w:numPr>
                <w:ilvl w:val="0"/>
                <w:numId w:val="11"/>
              </w:numPr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Проведение игр-рифмовок;</w:t>
            </w:r>
          </w:p>
          <w:p w14:paraId="03575864">
            <w:pPr>
              <w:pStyle w:val="8"/>
              <w:numPr>
                <w:ilvl w:val="0"/>
                <w:numId w:val="11"/>
              </w:numPr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Использование жестов и мимических сигналов;</w:t>
            </w:r>
          </w:p>
          <w:p w14:paraId="52B6BFB4">
            <w:pPr>
              <w:pStyle w:val="8"/>
              <w:numPr>
                <w:ilvl w:val="0"/>
                <w:numId w:val="11"/>
              </w:numPr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Интонирование чтения стихов.</w:t>
            </w:r>
          </w:p>
        </w:tc>
      </w:tr>
      <w:tr w14:paraId="7C0BEC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102" w:type="dxa"/>
          </w:tcPr>
          <w:p w14:paraId="6D7BF441">
            <w:pPr>
              <w:pStyle w:val="8"/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sz w:val="28"/>
                <w:szCs w:val="28"/>
                <w:vertAlign w:val="baseline"/>
                <w:lang w:val="ru-RU"/>
              </w:rPr>
              <w:t>Второй</w:t>
            </w: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 xml:space="preserve"> год жизни</w:t>
            </w:r>
          </w:p>
        </w:tc>
        <w:tc>
          <w:tcPr>
            <w:tcW w:w="4466" w:type="dxa"/>
          </w:tcPr>
          <w:p w14:paraId="476E4E74">
            <w:pPr>
              <w:pStyle w:val="8"/>
              <w:spacing w:before="1" w:after="2"/>
              <w:ind w:right="706"/>
              <w:jc w:val="both"/>
              <w:rPr>
                <w:sz w:val="28"/>
                <w:szCs w:val="28"/>
                <w:vertAlign w:val="baseline"/>
              </w:rPr>
            </w:pPr>
          </w:p>
        </w:tc>
      </w:tr>
      <w:tr w14:paraId="6F869B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102" w:type="dxa"/>
          </w:tcPr>
          <w:p w14:paraId="3D7ECA7D">
            <w:pPr>
              <w:pStyle w:val="8"/>
              <w:numPr>
                <w:ilvl w:val="0"/>
                <w:numId w:val="12"/>
              </w:numPr>
              <w:spacing w:before="1" w:after="2"/>
              <w:ind w:right="706"/>
              <w:jc w:val="left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Активное увеличении активного словаря;</w:t>
            </w:r>
          </w:p>
          <w:p w14:paraId="0C25201E">
            <w:pPr>
              <w:pStyle w:val="8"/>
              <w:numPr>
                <w:ilvl w:val="0"/>
                <w:numId w:val="12"/>
              </w:numPr>
              <w:spacing w:before="1" w:after="2"/>
              <w:ind w:right="706"/>
              <w:jc w:val="left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Переход от однозначных слов употребления;</w:t>
            </w:r>
          </w:p>
          <w:p w14:paraId="57DE4E44">
            <w:pPr>
              <w:pStyle w:val="8"/>
              <w:numPr>
                <w:ilvl w:val="0"/>
                <w:numId w:val="12"/>
              </w:numPr>
              <w:spacing w:before="1" w:after="2"/>
              <w:ind w:right="706"/>
              <w:jc w:val="left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Улучшение понимания речи взрослого.</w:t>
            </w:r>
          </w:p>
          <w:p w14:paraId="55D922D2">
            <w:pPr>
              <w:pStyle w:val="8"/>
              <w:numPr>
                <w:ilvl w:val="0"/>
                <w:numId w:val="12"/>
              </w:numPr>
              <w:spacing w:before="1" w:after="2"/>
              <w:ind w:right="706"/>
              <w:jc w:val="left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Первые попытки построения простых повествовательных предложений.</w:t>
            </w:r>
          </w:p>
        </w:tc>
        <w:tc>
          <w:tcPr>
            <w:tcW w:w="4466" w:type="dxa"/>
          </w:tcPr>
          <w:p w14:paraId="794E65AD">
            <w:pPr>
              <w:pStyle w:val="8"/>
              <w:numPr>
                <w:ilvl w:val="0"/>
                <w:numId w:val="13"/>
              </w:numPr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Беседы с ребенком;</w:t>
            </w:r>
          </w:p>
          <w:p w14:paraId="2417BFAE">
            <w:pPr>
              <w:pStyle w:val="8"/>
              <w:numPr>
                <w:ilvl w:val="0"/>
                <w:numId w:val="13"/>
              </w:numPr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Игры на называние предметов;</w:t>
            </w:r>
          </w:p>
          <w:p w14:paraId="352CE997">
            <w:pPr>
              <w:pStyle w:val="8"/>
              <w:numPr>
                <w:ilvl w:val="0"/>
                <w:numId w:val="13"/>
              </w:numPr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Чтение небольших рассказов.</w:t>
            </w:r>
          </w:p>
          <w:p w14:paraId="28E9D3C4">
            <w:pPr>
              <w:pStyle w:val="8"/>
              <w:numPr>
                <w:ilvl w:val="0"/>
                <w:numId w:val="13"/>
              </w:numPr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Чтение стихотворений</w:t>
            </w:r>
          </w:p>
        </w:tc>
      </w:tr>
      <w:tr w14:paraId="36AD46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102" w:type="dxa"/>
          </w:tcPr>
          <w:p w14:paraId="53C94C1B">
            <w:pPr>
              <w:pStyle w:val="8"/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sz w:val="28"/>
                <w:szCs w:val="28"/>
                <w:vertAlign w:val="baseline"/>
                <w:lang w:val="ru-RU"/>
              </w:rPr>
              <w:t>Третий</w:t>
            </w: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 xml:space="preserve"> год жизни</w:t>
            </w:r>
          </w:p>
        </w:tc>
        <w:tc>
          <w:tcPr>
            <w:tcW w:w="4466" w:type="dxa"/>
          </w:tcPr>
          <w:p w14:paraId="469F0BF7">
            <w:pPr>
              <w:pStyle w:val="8"/>
              <w:spacing w:before="1" w:after="2"/>
              <w:ind w:right="706"/>
              <w:jc w:val="both"/>
              <w:rPr>
                <w:sz w:val="28"/>
                <w:szCs w:val="28"/>
                <w:vertAlign w:val="baseline"/>
              </w:rPr>
            </w:pPr>
          </w:p>
        </w:tc>
      </w:tr>
      <w:tr w14:paraId="1BC8D0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102" w:type="dxa"/>
          </w:tcPr>
          <w:p w14:paraId="6AEE4C8B">
            <w:pPr>
              <w:pStyle w:val="8"/>
              <w:numPr>
                <w:ilvl w:val="0"/>
                <w:numId w:val="14"/>
              </w:numPr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 w:eastAsia="zh-CN"/>
              </w:rPr>
              <w:t>Быстрое пополнение активного словаря;</w:t>
            </w:r>
          </w:p>
          <w:p w14:paraId="2A51553C">
            <w:pPr>
              <w:pStyle w:val="8"/>
              <w:numPr>
                <w:ilvl w:val="0"/>
                <w:numId w:val="14"/>
              </w:numPr>
              <w:spacing w:before="1" w:after="2"/>
              <w:ind w:right="706"/>
              <w:jc w:val="left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Формирование умения пользоваться предложениями</w:t>
            </w:r>
            <w:r>
              <w:rPr>
                <w:rFonts w:hint="default"/>
                <w:sz w:val="28"/>
                <w:szCs w:val="28"/>
                <w:lang w:val="ru-RU" w:eastAsia="zh-CN"/>
              </w:rPr>
              <w:t>;</w:t>
            </w:r>
          </w:p>
          <w:p w14:paraId="01036E10">
            <w:pPr>
              <w:pStyle w:val="8"/>
              <w:numPr>
                <w:ilvl w:val="0"/>
                <w:numId w:val="14"/>
              </w:numPr>
              <w:spacing w:before="1" w:after="2"/>
              <w:ind w:right="706"/>
              <w:jc w:val="left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Усвоение грамматических категорий (число, род, падеж).</w:t>
            </w:r>
          </w:p>
          <w:p w14:paraId="78F2B604">
            <w:pPr>
              <w:pStyle w:val="8"/>
              <w:numPr>
                <w:ilvl w:val="0"/>
                <w:numId w:val="14"/>
              </w:numPr>
              <w:spacing w:before="1" w:after="2"/>
              <w:ind w:right="706"/>
              <w:jc w:val="left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Формирование первичной культуры речи, появление желания рассказать что-то интересное взрослому.</w:t>
            </w:r>
          </w:p>
        </w:tc>
        <w:tc>
          <w:tcPr>
            <w:tcW w:w="4466" w:type="dxa"/>
          </w:tcPr>
          <w:p w14:paraId="78B3402D">
            <w:pPr>
              <w:pStyle w:val="8"/>
              <w:numPr>
                <w:ilvl w:val="0"/>
                <w:numId w:val="15"/>
              </w:numPr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Сюжетно-ролевые игры;</w:t>
            </w:r>
          </w:p>
          <w:p w14:paraId="3276EB5F">
            <w:pPr>
              <w:pStyle w:val="8"/>
              <w:numPr>
                <w:ilvl w:val="0"/>
                <w:numId w:val="15"/>
              </w:numPr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Чтение стихотворений;</w:t>
            </w:r>
          </w:p>
          <w:p w14:paraId="27CB911E">
            <w:pPr>
              <w:pStyle w:val="8"/>
              <w:numPr>
                <w:ilvl w:val="0"/>
                <w:numId w:val="15"/>
              </w:numPr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Прогулки и экскурсиии;</w:t>
            </w:r>
          </w:p>
          <w:p w14:paraId="1BE59491">
            <w:pPr>
              <w:pStyle w:val="8"/>
              <w:numPr>
                <w:ilvl w:val="0"/>
                <w:numId w:val="15"/>
              </w:numPr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Совместные игры;</w:t>
            </w:r>
          </w:p>
          <w:p w14:paraId="1EE8F3FE">
            <w:pPr>
              <w:pStyle w:val="8"/>
              <w:numPr>
                <w:ilvl w:val="0"/>
                <w:numId w:val="15"/>
              </w:numPr>
              <w:spacing w:before="1" w:after="2"/>
              <w:ind w:right="706"/>
              <w:jc w:val="both"/>
              <w:rPr>
                <w:rFonts w:hint="default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/>
                <w:sz w:val="28"/>
                <w:szCs w:val="28"/>
                <w:vertAlign w:val="baseline"/>
                <w:lang w:val="ru-RU"/>
              </w:rPr>
              <w:t>Составление рассказа</w:t>
            </w:r>
          </w:p>
        </w:tc>
      </w:tr>
    </w:tbl>
    <w:p w14:paraId="0B93CA49">
      <w:pPr>
        <w:pStyle w:val="2"/>
        <w:spacing w:before="367"/>
        <w:ind w:left="0" w:right="430" w:firstLine="0"/>
        <w:jc w:val="center"/>
        <w:rPr>
          <w:sz w:val="28"/>
          <w:szCs w:val="28"/>
        </w:rPr>
      </w:pPr>
    </w:p>
    <w:p w14:paraId="7634B236">
      <w:pPr>
        <w:pStyle w:val="2"/>
        <w:spacing w:before="367"/>
        <w:ind w:left="0" w:right="430" w:firstLine="0"/>
        <w:jc w:val="center"/>
        <w:rPr>
          <w:sz w:val="28"/>
          <w:szCs w:val="28"/>
        </w:rPr>
      </w:pPr>
    </w:p>
    <w:p w14:paraId="731C0E55">
      <w:pPr>
        <w:pStyle w:val="2"/>
        <w:spacing w:before="367"/>
        <w:ind w:left="0" w:right="430" w:firstLine="0"/>
        <w:jc w:val="center"/>
        <w:rPr>
          <w:sz w:val="28"/>
          <w:szCs w:val="28"/>
        </w:rPr>
      </w:pPr>
    </w:p>
    <w:p w14:paraId="25061BC9">
      <w:pPr>
        <w:pStyle w:val="2"/>
        <w:spacing w:before="367"/>
        <w:ind w:left="0" w:right="430" w:firstLine="0"/>
        <w:jc w:val="center"/>
        <w:rPr>
          <w:sz w:val="28"/>
          <w:szCs w:val="28"/>
        </w:rPr>
      </w:pPr>
    </w:p>
    <w:p w14:paraId="33C79A9E">
      <w:pPr>
        <w:pStyle w:val="2"/>
        <w:spacing w:before="367"/>
        <w:ind w:left="0" w:right="430" w:firstLine="0"/>
        <w:jc w:val="both"/>
        <w:rPr>
          <w:sz w:val="28"/>
          <w:szCs w:val="28"/>
        </w:rPr>
      </w:pPr>
      <w:r>
        <w:rPr>
          <w:sz w:val="28"/>
          <w:szCs w:val="28"/>
        </w:rPr>
        <w:t>Тест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теме</w:t>
      </w:r>
    </w:p>
    <w:p w14:paraId="3337F44E">
      <w:pPr>
        <w:pStyle w:val="17"/>
        <w:numPr>
          <w:ilvl w:val="0"/>
          <w:numId w:val="16"/>
        </w:numPr>
        <w:tabs>
          <w:tab w:val="left" w:pos="1413"/>
        </w:tabs>
        <w:spacing w:before="253" w:after="0" w:line="240" w:lineRule="auto"/>
        <w:ind w:left="282" w:right="709" w:firstLine="707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К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фундаментальным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задачам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методики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обучения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речи относят (указать несколько вариантов ответа):</w:t>
      </w:r>
    </w:p>
    <w:p w14:paraId="32E6A7A8">
      <w:pPr>
        <w:pStyle w:val="8"/>
        <w:spacing w:line="366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определение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принципов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методов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обучения;</w:t>
      </w:r>
    </w:p>
    <w:p w14:paraId="1B557A6B">
      <w:pPr>
        <w:pStyle w:val="8"/>
        <w:spacing w:before="58"/>
        <w:ind w:left="282" w:right="708" w:firstLine="707"/>
        <w:jc w:val="both"/>
        <w:rPr>
          <w:sz w:val="28"/>
          <w:szCs w:val="28"/>
        </w:rPr>
      </w:pPr>
      <w:r>
        <w:rPr>
          <w:sz w:val="28"/>
          <w:szCs w:val="28"/>
        </w:rPr>
        <w:t>б) исследование процессов овладения детьми родным языком, речью, речевым общением;</w:t>
      </w:r>
    </w:p>
    <w:p w14:paraId="017786C4">
      <w:pPr>
        <w:pStyle w:val="8"/>
        <w:spacing w:before="58"/>
        <w:ind w:left="282" w:right="708" w:firstLine="7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в) чему учить (какие речевые умения и языковые формы надо усвоить в процессе обучения: создание программ, дидактических </w:t>
      </w:r>
      <w:r>
        <w:rPr>
          <w:spacing w:val="-2"/>
          <w:sz w:val="28"/>
          <w:szCs w:val="28"/>
        </w:rPr>
        <w:t>пособий);</w:t>
      </w:r>
    </w:p>
    <w:p w14:paraId="00BAB4C7">
      <w:pPr>
        <w:pStyle w:val="8"/>
        <w:ind w:left="990"/>
        <w:jc w:val="both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изучение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закономерностей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обучения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родной</w:t>
      </w:r>
      <w:r>
        <w:rPr>
          <w:spacing w:val="-1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речи.</w:t>
      </w:r>
    </w:p>
    <w:p w14:paraId="672528C5">
      <w:pPr>
        <w:pStyle w:val="2"/>
        <w:numPr>
          <w:ilvl w:val="0"/>
          <w:numId w:val="16"/>
        </w:numPr>
        <w:tabs>
          <w:tab w:val="left" w:pos="1415"/>
        </w:tabs>
        <w:spacing w:before="1" w:after="0" w:line="368" w:lineRule="exact"/>
        <w:ind w:left="1415" w:right="0" w:hanging="424"/>
        <w:jc w:val="both"/>
        <w:rPr>
          <w:sz w:val="28"/>
          <w:szCs w:val="28"/>
        </w:rPr>
      </w:pPr>
      <w:r>
        <w:rPr>
          <w:sz w:val="28"/>
          <w:szCs w:val="28"/>
        </w:rPr>
        <w:t>Онтолингвистика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14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это</w:t>
      </w:r>
    </w:p>
    <w:p w14:paraId="1399401E">
      <w:pPr>
        <w:pStyle w:val="8"/>
        <w:ind w:left="283" w:right="703" w:firstLine="707"/>
        <w:jc w:val="both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развитие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способов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общения,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ведущее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появлению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 xml:space="preserve">языковой </w:t>
      </w:r>
      <w:r>
        <w:rPr>
          <w:spacing w:val="-2"/>
          <w:sz w:val="28"/>
          <w:szCs w:val="28"/>
        </w:rPr>
        <w:t>способности;</w:t>
      </w:r>
    </w:p>
    <w:p w14:paraId="3C6E52D2">
      <w:pPr>
        <w:pStyle w:val="8"/>
        <w:spacing w:before="1"/>
        <w:ind w:left="283" w:right="705" w:firstLine="707"/>
        <w:jc w:val="both"/>
        <w:rPr>
          <w:sz w:val="28"/>
          <w:szCs w:val="28"/>
        </w:rPr>
      </w:pPr>
      <w:r>
        <w:rPr>
          <w:sz w:val="28"/>
          <w:szCs w:val="28"/>
        </w:rPr>
        <w:t>б) раздел психолингвистики, изучающий онтогенез речи и детскую речь: формирование речевой способности ребёнка, воз- никновение и развитие индивидуального языка, возрастные изме- нения в языке индивида;</w:t>
      </w:r>
    </w:p>
    <w:p w14:paraId="0AF2737B">
      <w:pPr>
        <w:pStyle w:val="8"/>
        <w:ind w:left="283" w:right="706" w:firstLine="707"/>
        <w:jc w:val="both"/>
        <w:rPr>
          <w:sz w:val="28"/>
          <w:szCs w:val="28"/>
        </w:rPr>
      </w:pPr>
      <w:r>
        <w:rPr>
          <w:sz w:val="28"/>
          <w:szCs w:val="28"/>
        </w:rPr>
        <w:t>в) отражение системы языка в сознании говорящего, это сово- купность речевых навыков и умений;</w:t>
      </w:r>
    </w:p>
    <w:p w14:paraId="726AC278">
      <w:pPr>
        <w:pStyle w:val="8"/>
        <w:ind w:left="283" w:right="705" w:firstLine="708"/>
        <w:jc w:val="both"/>
        <w:rPr>
          <w:sz w:val="28"/>
          <w:szCs w:val="28"/>
        </w:rPr>
      </w:pPr>
      <w:r>
        <w:rPr>
          <w:sz w:val="28"/>
          <w:szCs w:val="28"/>
        </w:rPr>
        <w:t>г) речевое действие,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достигшее степени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совершенства, способ- ность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осуществить</w:t>
      </w:r>
      <w:r>
        <w:rPr>
          <w:spacing w:val="-16"/>
          <w:sz w:val="28"/>
          <w:szCs w:val="28"/>
        </w:rPr>
        <w:t xml:space="preserve"> </w:t>
      </w:r>
      <w:r>
        <w:rPr>
          <w:sz w:val="28"/>
          <w:szCs w:val="28"/>
        </w:rPr>
        <w:t>оптимальным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образом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ту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или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иную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операцию.</w:t>
      </w:r>
    </w:p>
    <w:p w14:paraId="01C59507">
      <w:pPr>
        <w:pStyle w:val="2"/>
        <w:numPr>
          <w:ilvl w:val="0"/>
          <w:numId w:val="16"/>
        </w:numPr>
        <w:tabs>
          <w:tab w:val="left" w:pos="1415"/>
        </w:tabs>
        <w:spacing w:before="0" w:after="0" w:line="366" w:lineRule="exact"/>
        <w:ind w:left="1415" w:right="0" w:hanging="424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видам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речевых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умений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относят:</w:t>
      </w:r>
    </w:p>
    <w:p w14:paraId="6FF5152D">
      <w:pPr>
        <w:pStyle w:val="8"/>
        <w:spacing w:before="1"/>
        <w:ind w:left="991" w:right="708"/>
        <w:jc w:val="both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умение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говорить;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умение</w:t>
      </w:r>
      <w:r>
        <w:rPr>
          <w:spacing w:val="-16"/>
          <w:sz w:val="28"/>
          <w:szCs w:val="28"/>
        </w:rPr>
        <w:t xml:space="preserve"> </w:t>
      </w:r>
      <w:r>
        <w:rPr>
          <w:sz w:val="28"/>
          <w:szCs w:val="28"/>
        </w:rPr>
        <w:t>излагать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мысли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письменной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речи; б)</w:t>
      </w:r>
      <w:r>
        <w:rPr>
          <w:spacing w:val="6"/>
          <w:sz w:val="28"/>
          <w:szCs w:val="28"/>
        </w:rPr>
        <w:t xml:space="preserve"> </w:t>
      </w:r>
      <w:r>
        <w:rPr>
          <w:sz w:val="28"/>
          <w:szCs w:val="28"/>
        </w:rPr>
        <w:t>умение</w:t>
      </w:r>
      <w:r>
        <w:rPr>
          <w:spacing w:val="6"/>
          <w:sz w:val="28"/>
          <w:szCs w:val="28"/>
        </w:rPr>
        <w:t xml:space="preserve"> </w:t>
      </w:r>
      <w:r>
        <w:rPr>
          <w:sz w:val="28"/>
          <w:szCs w:val="28"/>
        </w:rPr>
        <w:t>говорить;</w:t>
      </w:r>
      <w:r>
        <w:rPr>
          <w:spacing w:val="7"/>
          <w:sz w:val="28"/>
          <w:szCs w:val="28"/>
        </w:rPr>
        <w:t xml:space="preserve"> </w:t>
      </w:r>
      <w:r>
        <w:rPr>
          <w:sz w:val="28"/>
          <w:szCs w:val="28"/>
        </w:rPr>
        <w:t>умение</w:t>
      </w:r>
      <w:r>
        <w:rPr>
          <w:spacing w:val="6"/>
          <w:sz w:val="28"/>
          <w:szCs w:val="28"/>
        </w:rPr>
        <w:t xml:space="preserve"> </w:t>
      </w:r>
      <w:r>
        <w:rPr>
          <w:sz w:val="28"/>
          <w:szCs w:val="28"/>
        </w:rPr>
        <w:t>понимать</w:t>
      </w:r>
      <w:r>
        <w:rPr>
          <w:spacing w:val="7"/>
          <w:sz w:val="28"/>
          <w:szCs w:val="28"/>
        </w:rPr>
        <w:t xml:space="preserve"> </w:t>
      </w:r>
      <w:r>
        <w:rPr>
          <w:sz w:val="28"/>
          <w:szCs w:val="28"/>
        </w:rPr>
        <w:t>речь</w:t>
      </w:r>
      <w:r>
        <w:rPr>
          <w:spacing w:val="7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7"/>
          <w:sz w:val="28"/>
          <w:szCs w:val="28"/>
        </w:rPr>
        <w:t xml:space="preserve"> </w:t>
      </w:r>
      <w:r>
        <w:rPr>
          <w:sz w:val="28"/>
          <w:szCs w:val="28"/>
        </w:rPr>
        <w:t>звуковом</w:t>
      </w:r>
      <w:r>
        <w:rPr>
          <w:spacing w:val="6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оформ-</w:t>
      </w:r>
    </w:p>
    <w:p w14:paraId="37A9A1C9">
      <w:pPr>
        <w:pStyle w:val="8"/>
        <w:spacing w:line="366" w:lineRule="exact"/>
        <w:ind w:left="283"/>
        <w:jc w:val="both"/>
        <w:rPr>
          <w:sz w:val="28"/>
          <w:szCs w:val="28"/>
        </w:rPr>
      </w:pPr>
      <w:r>
        <w:rPr>
          <w:sz w:val="28"/>
          <w:szCs w:val="28"/>
        </w:rPr>
        <w:t>лении</w:t>
      </w:r>
      <w:r>
        <w:rPr>
          <w:spacing w:val="-9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(аудировать);</w:t>
      </w:r>
    </w:p>
    <w:p w14:paraId="00CCB508">
      <w:pPr>
        <w:pStyle w:val="8"/>
        <w:spacing w:before="2"/>
        <w:ind w:left="283" w:right="709" w:firstLine="707"/>
        <w:jc w:val="both"/>
        <w:rPr>
          <w:sz w:val="28"/>
          <w:szCs w:val="28"/>
        </w:rPr>
      </w:pPr>
      <w:r>
        <w:rPr>
          <w:sz w:val="28"/>
          <w:szCs w:val="28"/>
        </w:rPr>
        <w:t>в) умение излагать мысли в письменной речи; умение читать (понимать речь в графическом изображении);</w:t>
      </w:r>
    </w:p>
    <w:p w14:paraId="2B619B71">
      <w:pPr>
        <w:pStyle w:val="8"/>
        <w:ind w:left="283" w:right="709" w:firstLine="707"/>
        <w:jc w:val="both"/>
        <w:rPr>
          <w:sz w:val="28"/>
          <w:szCs w:val="28"/>
        </w:rPr>
      </w:pPr>
      <w:r>
        <w:rPr>
          <w:sz w:val="28"/>
          <w:szCs w:val="28"/>
        </w:rPr>
        <w:t>г) умение говорить; умение понимать речь в звуковом оформ- лении; умение излагать мысли в письменной речи; умение читать.</w:t>
      </w:r>
    </w:p>
    <w:p w14:paraId="28D24F0E">
      <w:pPr>
        <w:pStyle w:val="2"/>
        <w:numPr>
          <w:ilvl w:val="0"/>
          <w:numId w:val="16"/>
        </w:numPr>
        <w:tabs>
          <w:tab w:val="left" w:pos="1415"/>
        </w:tabs>
        <w:spacing w:before="0" w:after="0" w:line="368" w:lineRule="exact"/>
        <w:ind w:left="1415" w:right="0" w:hanging="424"/>
        <w:jc w:val="both"/>
        <w:rPr>
          <w:sz w:val="28"/>
          <w:szCs w:val="28"/>
        </w:rPr>
      </w:pPr>
      <w:r>
        <w:rPr>
          <w:sz w:val="28"/>
          <w:szCs w:val="28"/>
        </w:rPr>
        <w:t>Процесс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развития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8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это</w:t>
      </w:r>
    </w:p>
    <w:p w14:paraId="13A7EB60">
      <w:pPr>
        <w:pStyle w:val="8"/>
        <w:ind w:left="284" w:right="707" w:firstLine="707"/>
        <w:jc w:val="both"/>
        <w:rPr>
          <w:sz w:val="28"/>
          <w:szCs w:val="28"/>
        </w:rPr>
      </w:pPr>
      <w:r>
        <w:rPr>
          <w:sz w:val="28"/>
          <w:szCs w:val="28"/>
        </w:rPr>
        <w:t>а) процесс количественных (увеличение словаря, ассоциатив- ных связей слова) и качественных изменений (процесс развития, связанный с развитием мышления и сознания);</w:t>
      </w:r>
    </w:p>
    <w:p w14:paraId="20556596">
      <w:pPr>
        <w:pStyle w:val="8"/>
        <w:ind w:left="284" w:right="705" w:firstLine="707"/>
        <w:jc w:val="both"/>
        <w:rPr>
          <w:sz w:val="28"/>
          <w:szCs w:val="28"/>
        </w:rPr>
      </w:pPr>
      <w:r>
        <w:rPr>
          <w:sz w:val="28"/>
          <w:szCs w:val="28"/>
        </w:rPr>
        <w:t>б) процесс количественных изменений (увеличение словаря, ассоциативных связей слова);</w:t>
      </w:r>
    </w:p>
    <w:p w14:paraId="150F79FB">
      <w:pPr>
        <w:pStyle w:val="8"/>
        <w:spacing w:line="368" w:lineRule="exact"/>
        <w:ind w:left="992"/>
        <w:jc w:val="both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процесс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качественных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изменений;</w:t>
      </w:r>
    </w:p>
    <w:p w14:paraId="38699299">
      <w:pPr>
        <w:pStyle w:val="8"/>
        <w:ind w:left="284" w:right="708" w:firstLine="7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г) процесс развития, связанный с развитием мышления и со- </w:t>
      </w:r>
      <w:r>
        <w:rPr>
          <w:spacing w:val="-2"/>
          <w:sz w:val="28"/>
          <w:szCs w:val="28"/>
        </w:rPr>
        <w:t>знания.</w:t>
      </w:r>
    </w:p>
    <w:p w14:paraId="683AF116">
      <w:pPr>
        <w:pStyle w:val="2"/>
        <w:numPr>
          <w:ilvl w:val="0"/>
          <w:numId w:val="16"/>
        </w:numPr>
        <w:tabs>
          <w:tab w:val="left" w:pos="1415"/>
        </w:tabs>
        <w:spacing w:before="0" w:after="0" w:line="240" w:lineRule="auto"/>
        <w:ind w:left="284" w:right="706" w:firstLine="707"/>
        <w:jc w:val="both"/>
        <w:rPr>
          <w:sz w:val="28"/>
          <w:szCs w:val="28"/>
        </w:rPr>
      </w:pPr>
      <w:r>
        <w:rPr>
          <w:sz w:val="28"/>
          <w:szCs w:val="28"/>
        </w:rPr>
        <w:t>К эмпирическим методам, используемым в онтолинг- вистике, относится</w:t>
      </w:r>
    </w:p>
    <w:p w14:paraId="7853C6E2">
      <w:pPr>
        <w:pStyle w:val="8"/>
        <w:spacing w:line="366" w:lineRule="exact"/>
        <w:ind w:left="992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сравнительный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метод;</w:t>
      </w:r>
    </w:p>
    <w:p w14:paraId="3FC1DBA6">
      <w:pPr>
        <w:pStyle w:val="8"/>
        <w:spacing w:before="1"/>
        <w:ind w:left="992" w:right="3092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компьютерная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фиксация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детских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текстов; в) научная гипотеза;</w:t>
      </w:r>
    </w:p>
    <w:p w14:paraId="74F7393B">
      <w:pPr>
        <w:pStyle w:val="8"/>
        <w:spacing w:line="366" w:lineRule="exact"/>
        <w:ind w:left="992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беседа.</w:t>
      </w:r>
    </w:p>
    <w:p w14:paraId="0617EB78">
      <w:pPr>
        <w:pStyle w:val="8"/>
        <w:spacing w:after="0" w:line="366" w:lineRule="exact"/>
        <w:rPr>
          <w:sz w:val="28"/>
          <w:szCs w:val="28"/>
        </w:rPr>
        <w:sectPr>
          <w:pgSz w:w="11910" w:h="16840"/>
          <w:pgMar w:top="1060" w:right="708" w:bottom="1220" w:left="850" w:header="0" w:footer="1022" w:gutter="0"/>
          <w:cols w:space="720" w:num="1"/>
        </w:sectPr>
      </w:pPr>
    </w:p>
    <w:p w14:paraId="6D7DAC3A">
      <w:pPr>
        <w:pStyle w:val="2"/>
        <w:spacing w:before="58"/>
        <w:ind w:left="0" w:right="426" w:firstLine="0"/>
        <w:jc w:val="center"/>
        <w:rPr>
          <w:sz w:val="28"/>
          <w:szCs w:val="28"/>
        </w:rPr>
      </w:pPr>
      <w:bookmarkStart w:id="8" w:name="_bookmark4"/>
      <w:bookmarkEnd w:id="8"/>
      <w:bookmarkStart w:id="9" w:name="Тема 2. Онтогенез речевой деятельности р"/>
      <w:bookmarkEnd w:id="9"/>
      <w:r>
        <w:rPr>
          <w:sz w:val="28"/>
          <w:szCs w:val="28"/>
        </w:rPr>
        <w:t>Тема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2.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Онтогенез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речевой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деятельности</w:t>
      </w:r>
      <w:r>
        <w:rPr>
          <w:spacing w:val="-1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ребенка</w:t>
      </w:r>
    </w:p>
    <w:p w14:paraId="33BD5692">
      <w:pPr>
        <w:pStyle w:val="8"/>
        <w:rPr>
          <w:b/>
          <w:sz w:val="28"/>
          <w:szCs w:val="28"/>
        </w:rPr>
      </w:pPr>
    </w:p>
    <w:p w14:paraId="4D756949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283" w:right="705" w:firstLine="708"/>
        <w:jc w:val="both"/>
        <w:textAlignment w:val="auto"/>
        <w:rPr>
          <w:sz w:val="28"/>
          <w:szCs w:val="28"/>
        </w:rPr>
      </w:pPr>
      <w:r>
        <w:rPr>
          <w:sz w:val="28"/>
          <w:szCs w:val="28"/>
        </w:rPr>
        <w:t>Тема раскрывает содержание основных идей исследований онтогенеза детского мышления Ж. Пиаже и Л.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С.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Выготского. Опи- саны предложенные Ж. Пиаже стадии операционального интеллек- та детей, эгоцентрическая и социализированная группы разговоров. Представлена возрастная периодизация по Л.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С.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Выготскому, сен- ситивные периоды речевой деятельности ребенка.</w:t>
      </w:r>
    </w:p>
    <w:p w14:paraId="0C161E3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283" w:right="707" w:firstLine="707"/>
        <w:jc w:val="both"/>
        <w:textAlignment w:val="auto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1. </w:t>
      </w:r>
      <w:r>
        <w:rPr>
          <w:sz w:val="28"/>
          <w:szCs w:val="28"/>
        </w:rPr>
        <w:t xml:space="preserve">Обратиться к </w:t>
      </w:r>
      <w:r>
        <w:rPr>
          <w:i/>
          <w:sz w:val="28"/>
          <w:szCs w:val="28"/>
        </w:rPr>
        <w:t xml:space="preserve">§ 2 «Классификация функций дет- ской речи» </w:t>
      </w:r>
      <w:r>
        <w:rPr>
          <w:sz w:val="28"/>
          <w:szCs w:val="28"/>
        </w:rPr>
        <w:t>книги Ж. Пиаже «Речь и мышление ребенка». Выписать функции детской речи.</w:t>
      </w:r>
      <w:r>
        <w:rPr>
          <w:rFonts w:hint="default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Литература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для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подготовки: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Пиаже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Ж.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Речь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мышление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 xml:space="preserve">ре- </w:t>
      </w:r>
      <w:r>
        <w:rPr>
          <w:spacing w:val="-2"/>
          <w:sz w:val="28"/>
          <w:szCs w:val="28"/>
        </w:rPr>
        <w:t>бенка,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1932.</w:t>
      </w:r>
      <w:r>
        <w:rPr>
          <w:sz w:val="28"/>
          <w:szCs w:val="28"/>
        </w:rPr>
        <w:tab/>
      </w:r>
      <w:r>
        <w:rPr>
          <w:spacing w:val="-10"/>
          <w:sz w:val="28"/>
          <w:szCs w:val="28"/>
        </w:rPr>
        <w:t>–</w:t>
      </w:r>
      <w:r>
        <w:rPr>
          <w:sz w:val="28"/>
          <w:szCs w:val="28"/>
        </w:rPr>
        <w:tab/>
      </w:r>
      <w:r>
        <w:rPr>
          <w:spacing w:val="-4"/>
          <w:sz w:val="28"/>
          <w:szCs w:val="28"/>
        </w:rPr>
        <w:t>URL: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HYPERLINK "https://logoped-defectolog.1c-umi.ru/images/cms/data/zhan_piazhe_rech_i_myshlenie_rebenka.pdf" \h </w:instrText>
      </w:r>
      <w:r>
        <w:rPr>
          <w:sz w:val="28"/>
          <w:szCs w:val="28"/>
        </w:rPr>
        <w:fldChar w:fldCharType="separate"/>
      </w:r>
      <w:r>
        <w:rPr>
          <w:spacing w:val="-2"/>
          <w:sz w:val="28"/>
          <w:szCs w:val="28"/>
        </w:rPr>
        <w:t>https://logoped-defectolog.1c-</w:t>
      </w:r>
      <w:r>
        <w:rPr>
          <w:spacing w:val="-2"/>
          <w:sz w:val="28"/>
          <w:szCs w:val="28"/>
        </w:rPr>
        <w:fldChar w:fldCharType="end"/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HYPERLINK "https://logoped-defectolog.1c-umi.ru/images/cms/data/zhan_piazhe_rech_i_myshlenie_rebenka.pdf" \h </w:instrText>
      </w:r>
      <w:r>
        <w:rPr>
          <w:sz w:val="28"/>
          <w:szCs w:val="28"/>
        </w:rPr>
        <w:fldChar w:fldCharType="separate"/>
      </w:r>
      <w:r>
        <w:rPr>
          <w:spacing w:val="-2"/>
          <w:sz w:val="28"/>
          <w:szCs w:val="28"/>
        </w:rPr>
        <w:t>umi.ru/images/cms/data/zhan_piazhe_rech_i_myshlenie_rebenka.pdf</w:t>
      </w:r>
      <w:r>
        <w:rPr>
          <w:spacing w:val="-2"/>
          <w:sz w:val="28"/>
          <w:szCs w:val="28"/>
        </w:rPr>
        <w:fldChar w:fldCharType="end"/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(дата обращения: 15.06.2024).</w:t>
      </w:r>
    </w:p>
    <w:p w14:paraId="33E72C84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rFonts w:hint="default"/>
          <w:b/>
          <w:bCs w:val="0"/>
          <w:sz w:val="28"/>
          <w:szCs w:val="28"/>
          <w:lang w:val="ru-RU"/>
        </w:rPr>
      </w:pPr>
      <w:r>
        <w:rPr>
          <w:b/>
          <w:bCs w:val="0"/>
          <w:sz w:val="28"/>
          <w:szCs w:val="28"/>
          <w:lang w:val="ru-RU"/>
        </w:rPr>
        <w:t>Ответ</w:t>
      </w:r>
      <w:r>
        <w:rPr>
          <w:rFonts w:hint="default"/>
          <w:b/>
          <w:bCs w:val="0"/>
          <w:sz w:val="28"/>
          <w:szCs w:val="28"/>
          <w:lang w:val="ru-RU"/>
        </w:rPr>
        <w:t xml:space="preserve">: </w:t>
      </w:r>
    </w:p>
    <w:p w14:paraId="2ED89AA9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b/>
          <w:bCs w:val="0"/>
          <w:sz w:val="28"/>
          <w:szCs w:val="28"/>
        </w:rPr>
      </w:pPr>
      <w:r>
        <w:rPr>
          <w:rFonts w:hint="default"/>
          <w:b/>
          <w:bCs w:val="0"/>
          <w:sz w:val="28"/>
          <w:szCs w:val="28"/>
        </w:rPr>
        <w:t>Функции эгоцентрической речи:</w:t>
      </w:r>
    </w:p>
    <w:p w14:paraId="54136300">
      <w:pPr>
        <w:pStyle w:val="8"/>
        <w:keepNext w:val="0"/>
        <w:keepLines w:val="0"/>
        <w:pageBreakBefore w:val="0"/>
        <w:widowControl w:val="0"/>
        <w:numPr>
          <w:ilvl w:val="0"/>
          <w:numId w:val="17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Монологическая речь (монолог)</w:t>
      </w:r>
      <w:r>
        <w:rPr>
          <w:rFonts w:hint="default"/>
          <w:b w:val="0"/>
          <w:bCs/>
          <w:sz w:val="28"/>
          <w:szCs w:val="28"/>
          <w:lang w:val="ru-RU"/>
        </w:rPr>
        <w:t xml:space="preserve">. </w:t>
      </w:r>
    </w:p>
    <w:p w14:paraId="3E819888">
      <w:pPr>
        <w:pStyle w:val="8"/>
        <w:keepNext w:val="0"/>
        <w:keepLines w:val="0"/>
        <w:pageBreakBefore w:val="0"/>
        <w:widowControl w:val="0"/>
        <w:numPr>
          <w:ilvl w:val="0"/>
          <w:numId w:val="17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leftChars="0" w:firstLine="0" w:firstLineChars="0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Коллективный монолог</w:t>
      </w:r>
      <w:r>
        <w:rPr>
          <w:rFonts w:hint="default"/>
          <w:b w:val="0"/>
          <w:bCs/>
          <w:sz w:val="28"/>
          <w:szCs w:val="28"/>
          <w:lang w:val="ru-RU"/>
        </w:rPr>
        <w:t xml:space="preserve">. </w:t>
      </w:r>
    </w:p>
    <w:p w14:paraId="6C894FB2">
      <w:pPr>
        <w:pStyle w:val="8"/>
        <w:keepNext w:val="0"/>
        <w:keepLines w:val="0"/>
        <w:pageBreakBefore w:val="0"/>
        <w:widowControl w:val="0"/>
        <w:numPr>
          <w:ilvl w:val="0"/>
          <w:numId w:val="17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leftChars="0" w:firstLine="0" w:firstLineChars="0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Эхолалия (повторение)</w:t>
      </w:r>
      <w:r>
        <w:rPr>
          <w:rFonts w:hint="default"/>
          <w:b w:val="0"/>
          <w:bCs/>
          <w:sz w:val="28"/>
          <w:szCs w:val="28"/>
          <w:lang w:val="ru-RU"/>
        </w:rPr>
        <w:t xml:space="preserve">. </w:t>
      </w:r>
    </w:p>
    <w:p w14:paraId="68BDAF49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rFonts w:hint="default"/>
          <w:b/>
          <w:bCs w:val="0"/>
          <w:sz w:val="28"/>
          <w:szCs w:val="28"/>
        </w:rPr>
      </w:pPr>
      <w:r>
        <w:rPr>
          <w:rFonts w:hint="default"/>
          <w:b/>
          <w:bCs w:val="0"/>
          <w:sz w:val="28"/>
          <w:szCs w:val="28"/>
        </w:rPr>
        <w:t>Функции социализированной речи:</w:t>
      </w:r>
    </w:p>
    <w:p w14:paraId="65F5D723">
      <w:pPr>
        <w:pStyle w:val="8"/>
        <w:keepNext w:val="0"/>
        <w:keepLines w:val="0"/>
        <w:pageBreakBefore w:val="0"/>
        <w:widowControl w:val="0"/>
        <w:numPr>
          <w:ilvl w:val="0"/>
          <w:numId w:val="18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Адаптированная информация</w:t>
      </w:r>
      <w:r>
        <w:rPr>
          <w:rFonts w:hint="default"/>
          <w:b w:val="0"/>
          <w:bCs/>
          <w:sz w:val="28"/>
          <w:szCs w:val="28"/>
          <w:lang w:val="ru-RU"/>
        </w:rPr>
        <w:t xml:space="preserve">. </w:t>
      </w:r>
    </w:p>
    <w:p w14:paraId="769F87B7">
      <w:pPr>
        <w:pStyle w:val="8"/>
        <w:keepNext w:val="0"/>
        <w:keepLines w:val="0"/>
        <w:pageBreakBefore w:val="0"/>
        <w:widowControl w:val="0"/>
        <w:numPr>
          <w:ilvl w:val="0"/>
          <w:numId w:val="18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leftChars="0" w:firstLine="0" w:firstLineChars="0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Вопросы и ответы</w:t>
      </w:r>
      <w:r>
        <w:rPr>
          <w:rFonts w:hint="default"/>
          <w:b w:val="0"/>
          <w:bCs/>
          <w:sz w:val="28"/>
          <w:szCs w:val="28"/>
          <w:lang w:val="ru-RU"/>
        </w:rPr>
        <w:t xml:space="preserve">. </w:t>
      </w:r>
    </w:p>
    <w:p w14:paraId="04548264">
      <w:pPr>
        <w:pStyle w:val="8"/>
        <w:keepNext w:val="0"/>
        <w:keepLines w:val="0"/>
        <w:pageBreakBefore w:val="0"/>
        <w:widowControl w:val="0"/>
        <w:numPr>
          <w:ilvl w:val="0"/>
          <w:numId w:val="18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leftChars="0" w:firstLine="0" w:firstLineChars="0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Критика и насмешка</w:t>
      </w:r>
      <w:r>
        <w:rPr>
          <w:rFonts w:hint="default"/>
          <w:b w:val="0"/>
          <w:bCs/>
          <w:sz w:val="28"/>
          <w:szCs w:val="28"/>
          <w:lang w:val="ru-RU"/>
        </w:rPr>
        <w:t xml:space="preserve">. </w:t>
      </w:r>
    </w:p>
    <w:p w14:paraId="32E1AAD8">
      <w:pPr>
        <w:pStyle w:val="8"/>
        <w:keepNext w:val="0"/>
        <w:keepLines w:val="0"/>
        <w:pageBreakBefore w:val="0"/>
        <w:widowControl w:val="0"/>
        <w:numPr>
          <w:ilvl w:val="0"/>
          <w:numId w:val="18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leftChars="0" w:firstLine="0" w:firstLineChars="0"/>
        <w:jc w:val="both"/>
        <w:textAlignment w:val="auto"/>
        <w:rPr>
          <w:b/>
          <w:sz w:val="28"/>
          <w:szCs w:val="28"/>
        </w:rPr>
      </w:pPr>
      <w:r>
        <w:rPr>
          <w:b w:val="0"/>
          <w:bCs/>
          <w:sz w:val="28"/>
          <w:szCs w:val="28"/>
        </w:rPr>
        <w:t>Приказания, просьбы и угрозы</w:t>
      </w:r>
      <w:r>
        <w:rPr>
          <w:rFonts w:hint="default"/>
          <w:b w:val="0"/>
          <w:bCs/>
          <w:sz w:val="28"/>
          <w:szCs w:val="28"/>
          <w:lang w:val="ru-RU"/>
        </w:rPr>
        <w:t xml:space="preserve">. </w:t>
      </w:r>
    </w:p>
    <w:p w14:paraId="057C46F2">
      <w:pPr>
        <w:pStyle w:val="8"/>
        <w:keepNext w:val="0"/>
        <w:keepLines w:val="0"/>
        <w:pageBreakBefore w:val="0"/>
        <w:widowControl w:val="0"/>
        <w:numPr>
          <w:ilvl w:val="0"/>
          <w:numId w:val="18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leftChars="0" w:firstLine="0" w:firstLineChars="0"/>
        <w:jc w:val="both"/>
        <w:textAlignment w:val="auto"/>
        <w:rPr>
          <w:b/>
          <w:sz w:val="28"/>
          <w:szCs w:val="28"/>
        </w:rPr>
      </w:pPr>
      <w:r>
        <w:rPr>
          <w:b w:val="0"/>
          <w:bCs/>
          <w:sz w:val="28"/>
          <w:szCs w:val="28"/>
        </w:rPr>
        <w:t>Социальное взаимодействие и кооперативная деятельность</w:t>
      </w:r>
      <w:r>
        <w:rPr>
          <w:rFonts w:hint="default"/>
          <w:b w:val="0"/>
          <w:bCs/>
          <w:sz w:val="28"/>
          <w:szCs w:val="28"/>
          <w:lang w:val="ru-RU"/>
        </w:rPr>
        <w:t xml:space="preserve">. </w:t>
      </w:r>
    </w:p>
    <w:p w14:paraId="639F0AF1">
      <w:pPr>
        <w:pStyle w:val="8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0" w:rightChars="0"/>
        <w:jc w:val="both"/>
        <w:textAlignment w:val="auto"/>
        <w:rPr>
          <w:b/>
          <w:sz w:val="28"/>
          <w:szCs w:val="28"/>
        </w:rPr>
      </w:pPr>
    </w:p>
    <w:p w14:paraId="2DD36FE6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sz w:val="28"/>
          <w:szCs w:val="28"/>
        </w:rPr>
      </w:pPr>
      <w:r>
        <w:rPr>
          <w:b/>
          <w:sz w:val="28"/>
          <w:szCs w:val="28"/>
        </w:rPr>
        <w:t>Задание</w:t>
      </w:r>
      <w:r>
        <w:rPr>
          <w:b/>
          <w:spacing w:val="-2"/>
          <w:sz w:val="28"/>
          <w:szCs w:val="28"/>
        </w:rPr>
        <w:t xml:space="preserve"> </w:t>
      </w:r>
      <w:r>
        <w:rPr>
          <w:b/>
          <w:sz w:val="28"/>
          <w:szCs w:val="28"/>
        </w:rPr>
        <w:t>2.</w:t>
      </w:r>
      <w:r>
        <w:rPr>
          <w:b/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Л.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С.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Выготский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книге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«Мышление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речь»</w:t>
      </w:r>
      <w:r>
        <w:rPr>
          <w:spacing w:val="-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писал:</w:t>
      </w:r>
    </w:p>
    <w:p w14:paraId="231E318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7"/>
        <w:jc w:val="both"/>
        <w:textAlignment w:val="auto"/>
        <w:rPr>
          <w:sz w:val="28"/>
          <w:szCs w:val="28"/>
        </w:rPr>
      </w:pPr>
      <w:r>
        <w:rPr>
          <w:sz w:val="28"/>
          <w:szCs w:val="28"/>
        </w:rPr>
        <w:t>«</w:t>
      </w:r>
      <w:r>
        <w:rPr>
          <w:i/>
          <w:sz w:val="28"/>
          <w:szCs w:val="28"/>
        </w:rPr>
        <w:t>Но известно также, что по своему значению первое слово ребен- ка есть целая фраза – односложное предложение</w:t>
      </w:r>
      <w:r>
        <w:rPr>
          <w:sz w:val="28"/>
          <w:szCs w:val="28"/>
        </w:rPr>
        <w:t>». Привести примеры первых слов ребенка, которые по своему значению равны од- носложному предложению. Описать, какое значение они несут. Как называются такие слова?</w:t>
      </w:r>
    </w:p>
    <w:p w14:paraId="67373BD0">
      <w:pPr>
        <w:spacing w:before="2"/>
        <w:ind w:right="707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Ответ</w:t>
      </w:r>
      <w:r>
        <w:rPr>
          <w:rFonts w:hint="default"/>
          <w:b/>
          <w:bCs/>
          <w:sz w:val="28"/>
          <w:szCs w:val="28"/>
          <w:lang w:val="ru-RU"/>
        </w:rPr>
        <w:t>:</w:t>
      </w:r>
    </w:p>
    <w:p w14:paraId="3ACB8B7C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"Мама"  </w:t>
      </w:r>
    </w:p>
    <w:p w14:paraId="4B8A51C7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Значение: "Я хочу, чтобы мама подошла ко мне."  </w:t>
      </w:r>
    </w:p>
    <w:p w14:paraId="5FADB154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Это слово может выражать просьбу о внимании, помощи или просто желание общения.</w:t>
      </w:r>
    </w:p>
    <w:p w14:paraId="5BA9DB8A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"Папа"  </w:t>
      </w:r>
    </w:p>
    <w:p w14:paraId="73E46F45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Значение: "Я хочу, чтобы папа подошел ко мне."  </w:t>
      </w:r>
    </w:p>
    <w:p w14:paraId="6F4168FE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Аналогично слову "мама", это слово может выражать просьбу о внимании или помощи.</w:t>
      </w:r>
    </w:p>
    <w:p w14:paraId="2E19274E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"Дай"  </w:t>
      </w:r>
    </w:p>
    <w:p w14:paraId="4157AFFE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Значение: "Дай мне это."  </w:t>
      </w:r>
    </w:p>
    <w:p w14:paraId="53268EDC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Это слово выражает просьбу о предмете или действии.</w:t>
      </w:r>
    </w:p>
    <w:p w14:paraId="2F8D6ABA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"Нет"  </w:t>
      </w:r>
    </w:p>
    <w:p w14:paraId="31F7567E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Значение: "Я не хочу этого."  </w:t>
      </w:r>
    </w:p>
    <w:p w14:paraId="4B2A72E5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Это слово выражает отказ или несогласие.</w:t>
      </w:r>
    </w:p>
    <w:p w14:paraId="0FFAC4A8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"Баба"  </w:t>
      </w:r>
    </w:p>
    <w:p w14:paraId="41E28D69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Значение: "Я хочу, чтобы бабушка подошла ко мне."  </w:t>
      </w:r>
    </w:p>
    <w:p w14:paraId="2B5590DA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Это слово может выражать просьбу о внимании или помощи от бабушки.</w:t>
      </w:r>
    </w:p>
    <w:p w14:paraId="3304EEB7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Значение таких слов</w:t>
      </w:r>
    </w:p>
    <w:p w14:paraId="1F5F88F1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Такие слова называются холофразами (от греч. "holos" — целый и "phrasis" — выражение). Холофразы — это первые слова ребенка, которые по своему значению равны целому предложению. Они выражают законченную мысль или действие, хотя и состоят из одного слова.</w:t>
      </w:r>
    </w:p>
    <w:p w14:paraId="5813207F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Примеры значений холофраз:</w:t>
      </w:r>
    </w:p>
    <w:p w14:paraId="65E74565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"Мама" может означать:  </w:t>
      </w:r>
    </w:p>
    <w:p w14:paraId="7C415610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"Мама, подойди ко мне."  </w:t>
      </w:r>
    </w:p>
    <w:p w14:paraId="052D1195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"Мама, помоги мне."  </w:t>
      </w:r>
    </w:p>
    <w:p w14:paraId="49FA78AF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"Мама, я тебя вижу."</w:t>
      </w:r>
    </w:p>
    <w:p w14:paraId="1E5834EA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"Папа" может означать:  </w:t>
      </w:r>
    </w:p>
    <w:p w14:paraId="2102C949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"Папа, подойди ко мне."  </w:t>
      </w:r>
    </w:p>
    <w:p w14:paraId="07DF3255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"Папа, помоги мне."  </w:t>
      </w:r>
    </w:p>
    <w:p w14:paraId="228D3E24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"Папа, я тебя вижу."</w:t>
      </w:r>
    </w:p>
    <w:p w14:paraId="5089E773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"Дай" может означать:  </w:t>
      </w:r>
    </w:p>
    <w:p w14:paraId="4589482D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"Дай мне это."  </w:t>
      </w:r>
    </w:p>
    <w:p w14:paraId="76607891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"Дай мне игрушку."  </w:t>
      </w:r>
    </w:p>
    <w:p w14:paraId="3C9D5EFD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"Дай мне конфету."</w:t>
      </w:r>
    </w:p>
    <w:p w14:paraId="0A06A1FF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b w:val="0"/>
          <w:bCs/>
          <w:sz w:val="28"/>
          <w:szCs w:val="28"/>
        </w:rPr>
      </w:pPr>
    </w:p>
    <w:p w14:paraId="323BFA1A">
      <w:pPr>
        <w:tabs>
          <w:tab w:val="left" w:pos="2733"/>
          <w:tab w:val="left" w:pos="4111"/>
          <w:tab w:val="left" w:pos="4961"/>
          <w:tab w:val="left" w:pos="6434"/>
        </w:tabs>
        <w:spacing w:before="0"/>
        <w:ind w:right="622"/>
        <w:jc w:val="left"/>
        <w:rPr>
          <w:i/>
          <w:sz w:val="28"/>
          <w:szCs w:val="28"/>
        </w:rPr>
      </w:pPr>
      <w:r>
        <w:rPr>
          <w:b/>
          <w:sz w:val="28"/>
          <w:szCs w:val="28"/>
        </w:rPr>
        <w:t xml:space="preserve">Задание 3. </w:t>
      </w:r>
      <w:r>
        <w:rPr>
          <w:sz w:val="28"/>
          <w:szCs w:val="28"/>
        </w:rPr>
        <w:t>Л.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С.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Выготский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книге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«Мышление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речь»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 xml:space="preserve">писал: </w:t>
      </w:r>
      <w:r>
        <w:rPr>
          <w:i/>
          <w:spacing w:val="-2"/>
          <w:sz w:val="28"/>
          <w:szCs w:val="28"/>
        </w:rPr>
        <w:t>Первоначальная</w:t>
      </w:r>
      <w:r>
        <w:rPr>
          <w:rFonts w:hint="default"/>
          <w:i/>
          <w:spacing w:val="-2"/>
          <w:sz w:val="28"/>
          <w:szCs w:val="28"/>
          <w:lang w:val="ru-RU"/>
        </w:rPr>
        <w:t xml:space="preserve"> </w:t>
      </w:r>
      <w:r>
        <w:rPr>
          <w:i/>
          <w:spacing w:val="-2"/>
          <w:sz w:val="28"/>
          <w:szCs w:val="28"/>
        </w:rPr>
        <w:t>функция</w:t>
      </w:r>
      <w:r>
        <w:rPr>
          <w:i/>
          <w:sz w:val="28"/>
          <w:szCs w:val="28"/>
        </w:rPr>
        <w:tab/>
      </w:r>
      <w:r>
        <w:rPr>
          <w:i/>
          <w:spacing w:val="-4"/>
          <w:sz w:val="28"/>
          <w:szCs w:val="28"/>
        </w:rPr>
        <w:t>речи</w:t>
      </w:r>
      <w:r>
        <w:rPr>
          <w:i/>
          <w:sz w:val="28"/>
          <w:szCs w:val="28"/>
        </w:rPr>
        <w:tab/>
      </w:r>
      <w:r>
        <w:rPr>
          <w:i/>
          <w:spacing w:val="-2"/>
          <w:sz w:val="28"/>
          <w:szCs w:val="28"/>
        </w:rPr>
        <w:t>является</w:t>
      </w:r>
      <w:r>
        <w:rPr>
          <w:i/>
          <w:sz w:val="28"/>
          <w:szCs w:val="28"/>
        </w:rPr>
        <w:tab/>
      </w:r>
      <w:r>
        <w:rPr>
          <w:i/>
          <w:spacing w:val="-2"/>
          <w:sz w:val="28"/>
          <w:szCs w:val="28"/>
        </w:rPr>
        <w:t xml:space="preserve">коммуникативной </w:t>
      </w:r>
      <w:r>
        <w:rPr>
          <w:i/>
          <w:sz w:val="28"/>
          <w:szCs w:val="28"/>
        </w:rPr>
        <w:t>функцией. Речь есть прежде всего средство социального общения, средство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высказывания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и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понимания.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Эта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функция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речи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обычно также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в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анализе,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разлагающем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на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элементы,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отрывалась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от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ин- теллектуальной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функции,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и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обе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функции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приписывались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речи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как бы параллельно и независимо друг от друга. Речь как бы совмещала в себе и функции общения, и функции мышления, но в каком отно-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шении стоят эти обе функции друг к другу, что обусловило нали-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чие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обеих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функций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в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речи,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как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происходит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их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развитие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и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как</w:t>
      </w:r>
      <w:r>
        <w:rPr>
          <w:i/>
          <w:spacing w:val="40"/>
          <w:sz w:val="28"/>
          <w:szCs w:val="28"/>
        </w:rPr>
        <w:t xml:space="preserve"> </w:t>
      </w:r>
      <w:r>
        <w:rPr>
          <w:i/>
          <w:sz w:val="28"/>
          <w:szCs w:val="28"/>
        </w:rPr>
        <w:t>обе структурно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объединены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между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собой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–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все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это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оставалось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и</w:t>
      </w:r>
    </w:p>
    <w:p w14:paraId="4575726B">
      <w:pPr>
        <w:spacing w:before="0" w:line="366" w:lineRule="exact"/>
        <w:ind w:left="283" w:right="0" w:firstLine="0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остается</w:t>
      </w:r>
      <w:r>
        <w:rPr>
          <w:i/>
          <w:spacing w:val="-7"/>
          <w:sz w:val="28"/>
          <w:szCs w:val="28"/>
        </w:rPr>
        <w:t xml:space="preserve"> </w:t>
      </w:r>
      <w:r>
        <w:rPr>
          <w:i/>
          <w:sz w:val="28"/>
          <w:szCs w:val="28"/>
        </w:rPr>
        <w:t>до</w:t>
      </w:r>
      <w:r>
        <w:rPr>
          <w:i/>
          <w:spacing w:val="-5"/>
          <w:sz w:val="28"/>
          <w:szCs w:val="28"/>
        </w:rPr>
        <w:t xml:space="preserve"> </w:t>
      </w:r>
      <w:r>
        <w:rPr>
          <w:i/>
          <w:sz w:val="28"/>
          <w:szCs w:val="28"/>
        </w:rPr>
        <w:t>сих</w:t>
      </w:r>
      <w:r>
        <w:rPr>
          <w:i/>
          <w:spacing w:val="-3"/>
          <w:sz w:val="28"/>
          <w:szCs w:val="28"/>
        </w:rPr>
        <w:t xml:space="preserve"> </w:t>
      </w:r>
      <w:r>
        <w:rPr>
          <w:i/>
          <w:sz w:val="28"/>
          <w:szCs w:val="28"/>
        </w:rPr>
        <w:t>пор</w:t>
      </w:r>
      <w:r>
        <w:rPr>
          <w:i/>
          <w:spacing w:val="-6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неисследованным.</w:t>
      </w:r>
    </w:p>
    <w:p w14:paraId="55F8853E">
      <w:pPr>
        <w:pStyle w:val="8"/>
        <w:spacing w:before="1"/>
        <w:ind w:right="715"/>
        <w:jc w:val="both"/>
        <w:rPr>
          <w:sz w:val="28"/>
          <w:szCs w:val="28"/>
        </w:rPr>
      </w:pPr>
      <w:r>
        <w:rPr>
          <w:sz w:val="28"/>
          <w:szCs w:val="28"/>
        </w:rPr>
        <w:t>На примере детской речи доказать, что первоначальной функ- цией речи является коммуникация.</w:t>
      </w:r>
    </w:p>
    <w:p w14:paraId="45EFAD47">
      <w:pPr>
        <w:pStyle w:val="2"/>
        <w:spacing w:before="58"/>
        <w:ind w:left="0" w:right="430" w:firstLine="0"/>
        <w:jc w:val="both"/>
        <w:rPr>
          <w:rFonts w:hint="default"/>
          <w:sz w:val="28"/>
          <w:szCs w:val="28"/>
          <w:lang w:val="ru-RU"/>
        </w:rPr>
      </w:pPr>
      <w:bookmarkStart w:id="10" w:name="Тест по теме"/>
      <w:bookmarkEnd w:id="10"/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 xml:space="preserve">: </w:t>
      </w:r>
    </w:p>
    <w:p w14:paraId="272CF3F1">
      <w:pPr>
        <w:pStyle w:val="2"/>
        <w:spacing w:before="58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1. Ранние этапы речевого развития</w:t>
      </w:r>
    </w:p>
    <w:p w14:paraId="193DB9F7">
      <w:pPr>
        <w:pStyle w:val="2"/>
        <w:spacing w:before="58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На ранних этапах речевого развития ребенок использует речь прежде всего для общения. Первые слова ребенка, такие как "мама", "папа", "дай", "нет", являются примерами холофраз — односложных предложений, которые выражают законченную мысль или действие. Эти слова служат для привлечения внимания, выражения просьб или отказа.</w:t>
      </w:r>
    </w:p>
    <w:p w14:paraId="7C3BFC3E">
      <w:pPr>
        <w:pStyle w:val="2"/>
        <w:spacing w:before="58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2. Использование речи для выражения потребностей</w:t>
      </w:r>
    </w:p>
    <w:p w14:paraId="64A69BD3">
      <w:pPr>
        <w:pStyle w:val="2"/>
        <w:spacing w:before="58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Ребенок начинает использовать речь для выражения своих потребностей и желаний. Например, когда ребенок говорит "дай", он выражает просьбу о предмете или действии. Это показывает, что речь используется для коммуникации с окружающими, чтобы получить желаемое.</w:t>
      </w:r>
    </w:p>
    <w:p w14:paraId="24BA29C9">
      <w:pPr>
        <w:pStyle w:val="2"/>
        <w:spacing w:before="58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3. Развитие социальных навыков</w:t>
      </w:r>
    </w:p>
    <w:p w14:paraId="6F94A89D">
      <w:pPr>
        <w:pStyle w:val="2"/>
        <w:spacing w:before="58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Речь играет важную роль в развитии социальных навыков ребенка. Через общение с родителями, братьями, сестрами и другими детьми ребенок учится взаимодействовать, выражать свои эмоции и понимать эмоции других. Это подтверждает, что первоначальная функция речи — это коммуникация.</w:t>
      </w:r>
    </w:p>
    <w:p w14:paraId="472FF5EB">
      <w:pPr>
        <w:pStyle w:val="2"/>
        <w:spacing w:before="58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4. Имитация и подражание</w:t>
      </w:r>
    </w:p>
    <w:p w14:paraId="3FCA2A54">
      <w:pPr>
        <w:pStyle w:val="2"/>
        <w:spacing w:before="58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Дети часто имитируют речь взрослых, что является важным этапом в развитии речи. Имитация помогает ребенку освоить новые слова и фразы, а также понять, как использовать их в общении. Это показывает, что речь изначально развивается как средство общения.</w:t>
      </w:r>
    </w:p>
    <w:p w14:paraId="258E2A53">
      <w:pPr>
        <w:pStyle w:val="2"/>
        <w:spacing w:before="58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5. Использование речи для привлечения внимания</w:t>
      </w:r>
    </w:p>
    <w:p w14:paraId="73AB06AD">
      <w:pPr>
        <w:pStyle w:val="2"/>
        <w:spacing w:before="58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Ребенок использует речь для привлечения внимания взрослых. Например, когда ребенок говорит "мама" или "папа", он хочет, чтобы родители обратили на него внимание. Это подтверждает, что первоначальная функция речи — это коммуникация.</w:t>
      </w:r>
    </w:p>
    <w:p w14:paraId="205714CC">
      <w:pPr>
        <w:pStyle w:val="2"/>
        <w:spacing w:before="58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6. Развитие понимания речи</w:t>
      </w:r>
    </w:p>
    <w:p w14:paraId="4BE9FCBA">
      <w:pPr>
        <w:pStyle w:val="2"/>
        <w:spacing w:before="58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Понимание речи развивается параллельно с развитием активной речи. Ребенок сначала учится понимать простые слова и фразы, а затем начинает использовать их в своей речи. Это показывает, что речь изначально развивается как средство общения и понимания.</w:t>
      </w:r>
    </w:p>
    <w:p w14:paraId="1E88B91C">
      <w:pPr>
        <w:pStyle w:val="2"/>
        <w:spacing w:before="58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</w:p>
    <w:p w14:paraId="6C7A8F93">
      <w:pPr>
        <w:pStyle w:val="2"/>
        <w:spacing w:before="58"/>
        <w:ind w:left="0" w:right="430" w:firstLine="0"/>
        <w:jc w:val="center"/>
        <w:rPr>
          <w:sz w:val="28"/>
          <w:szCs w:val="28"/>
        </w:rPr>
      </w:pPr>
      <w:r>
        <w:rPr>
          <w:sz w:val="28"/>
          <w:szCs w:val="28"/>
        </w:rPr>
        <w:t>Тест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теме</w:t>
      </w:r>
    </w:p>
    <w:p w14:paraId="1C0324AA">
      <w:pPr>
        <w:pStyle w:val="8"/>
        <w:spacing w:before="56"/>
        <w:rPr>
          <w:b/>
          <w:sz w:val="28"/>
          <w:szCs w:val="28"/>
        </w:rPr>
      </w:pPr>
    </w:p>
    <w:p w14:paraId="2EF0F6A3">
      <w:pPr>
        <w:pStyle w:val="17"/>
        <w:numPr>
          <w:ilvl w:val="0"/>
          <w:numId w:val="19"/>
        </w:numPr>
        <w:tabs>
          <w:tab w:val="left" w:pos="1413"/>
          <w:tab w:val="left" w:pos="2699"/>
          <w:tab w:val="left" w:pos="3520"/>
          <w:tab w:val="left" w:pos="5361"/>
          <w:tab w:val="left" w:pos="7617"/>
          <w:tab w:val="left" w:pos="9295"/>
        </w:tabs>
        <w:spacing w:before="0" w:after="0" w:line="240" w:lineRule="auto"/>
        <w:ind w:left="282" w:right="708" w:firstLine="707"/>
        <w:jc w:val="left"/>
        <w:rPr>
          <w:b/>
          <w:sz w:val="28"/>
          <w:szCs w:val="28"/>
        </w:rPr>
      </w:pPr>
      <w:r>
        <w:rPr>
          <w:b/>
          <w:spacing w:val="-4"/>
          <w:sz w:val="28"/>
          <w:szCs w:val="28"/>
        </w:rPr>
        <w:t>Один</w:t>
      </w:r>
      <w:r>
        <w:rPr>
          <w:b/>
          <w:sz w:val="28"/>
          <w:szCs w:val="28"/>
        </w:rPr>
        <w:tab/>
      </w:r>
      <w:r>
        <w:rPr>
          <w:b/>
          <w:spacing w:val="-6"/>
          <w:sz w:val="28"/>
          <w:szCs w:val="28"/>
        </w:rPr>
        <w:t>из</w:t>
      </w:r>
      <w:r>
        <w:rPr>
          <w:b/>
          <w:sz w:val="28"/>
          <w:szCs w:val="28"/>
        </w:rPr>
        <w:tab/>
      </w:r>
      <w:r>
        <w:rPr>
          <w:b/>
          <w:spacing w:val="-2"/>
          <w:sz w:val="28"/>
          <w:szCs w:val="28"/>
        </w:rPr>
        <w:t>кризисов</w:t>
      </w:r>
      <w:r>
        <w:rPr>
          <w:b/>
          <w:sz w:val="28"/>
          <w:szCs w:val="28"/>
        </w:rPr>
        <w:tab/>
      </w:r>
      <w:r>
        <w:rPr>
          <w:b/>
          <w:spacing w:val="-2"/>
          <w:sz w:val="28"/>
          <w:szCs w:val="28"/>
        </w:rPr>
        <w:t>возрастного</w:t>
      </w:r>
      <w:r>
        <w:rPr>
          <w:b/>
          <w:sz w:val="28"/>
          <w:szCs w:val="28"/>
        </w:rPr>
        <w:tab/>
      </w:r>
      <w:r>
        <w:rPr>
          <w:b/>
          <w:spacing w:val="-2"/>
          <w:sz w:val="28"/>
          <w:szCs w:val="28"/>
        </w:rPr>
        <w:t>периода</w:t>
      </w:r>
      <w:r>
        <w:rPr>
          <w:b/>
          <w:sz w:val="28"/>
          <w:szCs w:val="28"/>
        </w:rPr>
        <w:tab/>
      </w:r>
      <w:r>
        <w:rPr>
          <w:b/>
          <w:spacing w:val="-6"/>
          <w:sz w:val="28"/>
          <w:szCs w:val="28"/>
        </w:rPr>
        <w:t xml:space="preserve">по </w:t>
      </w:r>
      <w:r>
        <w:rPr>
          <w:b/>
          <w:sz w:val="28"/>
          <w:szCs w:val="28"/>
        </w:rPr>
        <w:t>Л. С. Выготскому наступает в</w:t>
      </w:r>
    </w:p>
    <w:p w14:paraId="5E18EB9C">
      <w:pPr>
        <w:pStyle w:val="8"/>
        <w:spacing w:before="1"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2</w:t>
      </w:r>
      <w:r>
        <w:rPr>
          <w:spacing w:val="-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года;</w:t>
      </w:r>
    </w:p>
    <w:p w14:paraId="1AD783B4">
      <w:pPr>
        <w:pStyle w:val="8"/>
        <w:spacing w:line="367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3</w:t>
      </w:r>
      <w:r>
        <w:rPr>
          <w:spacing w:val="-2"/>
          <w:sz w:val="28"/>
          <w:szCs w:val="28"/>
        </w:rPr>
        <w:t xml:space="preserve"> года;</w:t>
      </w:r>
    </w:p>
    <w:p w14:paraId="51C52A5A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10</w:t>
      </w:r>
      <w:r>
        <w:rPr>
          <w:spacing w:val="-2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лет;</w:t>
      </w:r>
    </w:p>
    <w:p w14:paraId="2CEFD14A">
      <w:pPr>
        <w:pStyle w:val="8"/>
        <w:spacing w:before="1"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15</w:t>
      </w:r>
      <w:r>
        <w:rPr>
          <w:spacing w:val="-2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лет.</w:t>
      </w:r>
    </w:p>
    <w:p w14:paraId="554EED47">
      <w:pPr>
        <w:pStyle w:val="2"/>
        <w:numPr>
          <w:ilvl w:val="0"/>
          <w:numId w:val="19"/>
        </w:numPr>
        <w:tabs>
          <w:tab w:val="left" w:pos="1414"/>
        </w:tabs>
        <w:spacing w:before="0" w:after="0" w:line="367" w:lineRule="exact"/>
        <w:ind w:left="1414" w:right="0" w:hanging="424"/>
        <w:jc w:val="left"/>
        <w:rPr>
          <w:sz w:val="28"/>
          <w:szCs w:val="28"/>
        </w:rPr>
      </w:pPr>
      <w:r>
        <w:rPr>
          <w:sz w:val="28"/>
          <w:szCs w:val="28"/>
        </w:rPr>
        <w:t>Сенситивный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(сензитивный)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период</w:t>
      </w:r>
      <w:r>
        <w:rPr>
          <w:spacing w:val="-15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–</w:t>
      </w:r>
      <w:r>
        <w:rPr>
          <w:b w:val="0"/>
          <w:spacing w:val="-14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это</w:t>
      </w:r>
    </w:p>
    <w:p w14:paraId="442BEA93">
      <w:pPr>
        <w:pStyle w:val="8"/>
        <w:ind w:left="282" w:right="709" w:firstLine="707"/>
        <w:jc w:val="both"/>
        <w:rPr>
          <w:sz w:val="28"/>
          <w:szCs w:val="28"/>
        </w:rPr>
      </w:pPr>
      <w:r>
        <w:rPr>
          <w:sz w:val="28"/>
          <w:szCs w:val="28"/>
        </w:rPr>
        <w:t>а) кризисный период, препятствующий формированию кон- кретных процессов психики;</w:t>
      </w:r>
    </w:p>
    <w:p w14:paraId="7D78754D">
      <w:pPr>
        <w:pStyle w:val="8"/>
        <w:spacing w:before="1"/>
        <w:ind w:left="282" w:right="711" w:firstLine="708"/>
        <w:jc w:val="both"/>
        <w:rPr>
          <w:sz w:val="28"/>
          <w:szCs w:val="28"/>
        </w:rPr>
      </w:pPr>
      <w:r>
        <w:rPr>
          <w:sz w:val="28"/>
          <w:szCs w:val="28"/>
        </w:rPr>
        <w:t>б) период максимальных возможностей для наиболее дей- ственного формирования какого-либо свойства психики, период наиболее высокой пластичности;</w:t>
      </w:r>
    </w:p>
    <w:p w14:paraId="08BF5CB3">
      <w:pPr>
        <w:pStyle w:val="8"/>
        <w:ind w:left="282" w:right="710" w:firstLine="7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в) ограниченный временными рамками период развития ре- </w:t>
      </w:r>
      <w:r>
        <w:rPr>
          <w:spacing w:val="-2"/>
          <w:sz w:val="28"/>
          <w:szCs w:val="28"/>
        </w:rPr>
        <w:t>бенка;</w:t>
      </w:r>
    </w:p>
    <w:p w14:paraId="41059A47">
      <w:pPr>
        <w:pStyle w:val="8"/>
        <w:ind w:left="282" w:right="707" w:firstLine="7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г) период, характеризующийся снижением чувствительности к внешним влияниям из-за высокой пластичности нервной системы </w:t>
      </w:r>
      <w:r>
        <w:rPr>
          <w:spacing w:val="-2"/>
          <w:sz w:val="28"/>
          <w:szCs w:val="28"/>
        </w:rPr>
        <w:t>ребенка.</w:t>
      </w:r>
    </w:p>
    <w:p w14:paraId="033B3D1B">
      <w:pPr>
        <w:pStyle w:val="2"/>
        <w:numPr>
          <w:ilvl w:val="0"/>
          <w:numId w:val="19"/>
        </w:numPr>
        <w:tabs>
          <w:tab w:val="left" w:pos="1413"/>
        </w:tabs>
        <w:spacing w:before="0" w:after="0" w:line="240" w:lineRule="auto"/>
        <w:ind w:left="282" w:right="709" w:firstLine="707"/>
        <w:jc w:val="both"/>
        <w:rPr>
          <w:sz w:val="28"/>
          <w:szCs w:val="28"/>
        </w:rPr>
      </w:pPr>
      <w:r>
        <w:rPr>
          <w:sz w:val="28"/>
          <w:szCs w:val="28"/>
        </w:rPr>
        <w:t>Сенситивный (сензитивный) период для развития рече- вых способностей наступает в возрасте</w:t>
      </w:r>
    </w:p>
    <w:p w14:paraId="05913B41">
      <w:pPr>
        <w:pStyle w:val="8"/>
        <w:ind w:left="990" w:right="6417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период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1–3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года; б) в 3 года;</w:t>
      </w:r>
    </w:p>
    <w:p w14:paraId="30A84FC9">
      <w:pPr>
        <w:pStyle w:val="8"/>
        <w:ind w:left="990" w:right="7844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7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лет; г)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5</w:t>
      </w:r>
      <w:r>
        <w:rPr>
          <w:spacing w:val="-2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лет.</w:t>
      </w:r>
    </w:p>
    <w:p w14:paraId="7F01FBA3">
      <w:pPr>
        <w:pStyle w:val="2"/>
        <w:numPr>
          <w:ilvl w:val="0"/>
          <w:numId w:val="19"/>
        </w:numPr>
        <w:tabs>
          <w:tab w:val="left" w:pos="1413"/>
        </w:tabs>
        <w:spacing w:before="0" w:after="0" w:line="240" w:lineRule="auto"/>
        <w:ind w:left="282" w:right="709" w:firstLine="707"/>
        <w:jc w:val="left"/>
        <w:rPr>
          <w:sz w:val="28"/>
          <w:szCs w:val="28"/>
        </w:rPr>
      </w:pPr>
      <w:r>
        <w:rPr>
          <w:sz w:val="28"/>
          <w:szCs w:val="28"/>
        </w:rPr>
        <w:t>Согласно идеям Ж. Пиаже центральным звеном детско- го мышления является</w:t>
      </w:r>
    </w:p>
    <w:p w14:paraId="64FADF62">
      <w:pPr>
        <w:pStyle w:val="8"/>
        <w:spacing w:line="366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6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синкретизм;</w:t>
      </w:r>
    </w:p>
    <w:p w14:paraId="6F919ABE">
      <w:pPr>
        <w:pStyle w:val="8"/>
        <w:ind w:left="990" w:right="5912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трудность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осознания; в) критика;</w:t>
      </w:r>
    </w:p>
    <w:p w14:paraId="227BFBE9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эгоцентризм.</w:t>
      </w:r>
    </w:p>
    <w:p w14:paraId="25350C95">
      <w:pPr>
        <w:pStyle w:val="2"/>
        <w:numPr>
          <w:ilvl w:val="0"/>
          <w:numId w:val="19"/>
        </w:numPr>
        <w:tabs>
          <w:tab w:val="left" w:pos="1414"/>
        </w:tabs>
        <w:spacing w:before="0" w:after="0" w:line="368" w:lineRule="exact"/>
        <w:ind w:left="1414" w:right="0" w:hanging="424"/>
        <w:jc w:val="left"/>
        <w:rPr>
          <w:sz w:val="28"/>
          <w:szCs w:val="28"/>
        </w:rPr>
      </w:pPr>
      <w:r>
        <w:rPr>
          <w:sz w:val="28"/>
          <w:szCs w:val="28"/>
        </w:rPr>
        <w:t>Ж.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Пиаже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социализированной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-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относит:</w:t>
      </w:r>
    </w:p>
    <w:p w14:paraId="111EDB4C">
      <w:pPr>
        <w:pStyle w:val="8"/>
        <w:spacing w:before="2"/>
        <w:ind w:left="990" w:right="4737"/>
        <w:rPr>
          <w:sz w:val="28"/>
          <w:szCs w:val="28"/>
        </w:rPr>
      </w:pPr>
      <w:r>
        <w:rPr>
          <w:sz w:val="28"/>
          <w:szCs w:val="28"/>
        </w:rPr>
        <w:t>а) адаптированная информация; б)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приказание,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просьбы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угрозы; в) повторение (эхолалия);</w:t>
      </w:r>
    </w:p>
    <w:p w14:paraId="1E61ABBD">
      <w:pPr>
        <w:pStyle w:val="8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вопросы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ответы.</w:t>
      </w:r>
    </w:p>
    <w:p w14:paraId="1B15F8CB">
      <w:pPr>
        <w:pStyle w:val="8"/>
        <w:spacing w:after="0"/>
        <w:rPr>
          <w:sz w:val="28"/>
          <w:szCs w:val="28"/>
        </w:rPr>
        <w:sectPr>
          <w:pgSz w:w="11910" w:h="16840"/>
          <w:pgMar w:top="1060" w:right="708" w:bottom="1220" w:left="850" w:header="0" w:footer="1022" w:gutter="0"/>
          <w:cols w:space="720" w:num="1"/>
        </w:sectPr>
      </w:pPr>
    </w:p>
    <w:p w14:paraId="2D5EB194">
      <w:pPr>
        <w:pStyle w:val="2"/>
        <w:spacing w:before="58"/>
        <w:ind w:left="3256" w:right="1476" w:hanging="2117"/>
        <w:rPr>
          <w:sz w:val="28"/>
          <w:szCs w:val="28"/>
        </w:rPr>
      </w:pPr>
      <w:bookmarkStart w:id="11" w:name="Тема 3. Вопросы речевого развития в отеч"/>
      <w:bookmarkEnd w:id="11"/>
      <w:bookmarkStart w:id="12" w:name="и зарубежной практике"/>
      <w:bookmarkEnd w:id="12"/>
      <w:bookmarkStart w:id="13" w:name="_bookmark6"/>
      <w:bookmarkEnd w:id="13"/>
      <w:r>
        <w:rPr>
          <w:sz w:val="28"/>
          <w:szCs w:val="28"/>
        </w:rPr>
        <w:t>Тема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3.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Вопросы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речевого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развития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отечественной и зарубежной практике</w:t>
      </w:r>
    </w:p>
    <w:p w14:paraId="79EDA148">
      <w:pPr>
        <w:pStyle w:val="17"/>
        <w:numPr>
          <w:ilvl w:val="1"/>
          <w:numId w:val="20"/>
        </w:numPr>
        <w:tabs>
          <w:tab w:val="left" w:pos="1257"/>
        </w:tabs>
        <w:spacing w:before="368" w:after="0" w:line="240" w:lineRule="auto"/>
        <w:ind w:left="398" w:right="826" w:firstLine="302"/>
        <w:jc w:val="left"/>
        <w:rPr>
          <w:b/>
          <w:sz w:val="28"/>
          <w:szCs w:val="28"/>
        </w:rPr>
      </w:pPr>
      <w:bookmarkStart w:id="14" w:name="3.1. Вопросы речевого развития в отечест"/>
      <w:bookmarkEnd w:id="14"/>
      <w:bookmarkStart w:id="15" w:name="_bookmark7"/>
      <w:bookmarkEnd w:id="15"/>
      <w:r>
        <w:rPr>
          <w:b/>
          <w:sz w:val="28"/>
          <w:szCs w:val="28"/>
        </w:rPr>
        <w:t>Вопросы речевого развития в отечественной практике (вклад</w:t>
      </w:r>
      <w:r>
        <w:rPr>
          <w:b/>
          <w:spacing w:val="-8"/>
          <w:sz w:val="28"/>
          <w:szCs w:val="28"/>
        </w:rPr>
        <w:t xml:space="preserve"> </w:t>
      </w:r>
      <w:r>
        <w:rPr>
          <w:b/>
          <w:sz w:val="28"/>
          <w:szCs w:val="28"/>
        </w:rPr>
        <w:t>отечественных</w:t>
      </w:r>
      <w:r>
        <w:rPr>
          <w:b/>
          <w:spacing w:val="-8"/>
          <w:sz w:val="28"/>
          <w:szCs w:val="28"/>
        </w:rPr>
        <w:t xml:space="preserve"> </w:t>
      </w:r>
      <w:r>
        <w:rPr>
          <w:b/>
          <w:sz w:val="28"/>
          <w:szCs w:val="28"/>
        </w:rPr>
        <w:t>ученых</w:t>
      </w:r>
      <w:r>
        <w:rPr>
          <w:b/>
          <w:spacing w:val="-6"/>
          <w:sz w:val="28"/>
          <w:szCs w:val="28"/>
        </w:rPr>
        <w:t xml:space="preserve"> </w:t>
      </w:r>
      <w:r>
        <w:rPr>
          <w:b/>
          <w:sz w:val="28"/>
          <w:szCs w:val="28"/>
        </w:rPr>
        <w:t>в</w:t>
      </w:r>
      <w:r>
        <w:rPr>
          <w:b/>
          <w:spacing w:val="-4"/>
          <w:sz w:val="28"/>
          <w:szCs w:val="28"/>
        </w:rPr>
        <w:t xml:space="preserve"> </w:t>
      </w:r>
      <w:r>
        <w:rPr>
          <w:b/>
          <w:sz w:val="28"/>
          <w:szCs w:val="28"/>
        </w:rPr>
        <w:t>методику</w:t>
      </w:r>
      <w:r>
        <w:rPr>
          <w:b/>
          <w:spacing w:val="-6"/>
          <w:sz w:val="28"/>
          <w:szCs w:val="28"/>
        </w:rPr>
        <w:t xml:space="preserve"> </w:t>
      </w:r>
      <w:r>
        <w:rPr>
          <w:b/>
          <w:sz w:val="28"/>
          <w:szCs w:val="28"/>
        </w:rPr>
        <w:t>развития</w:t>
      </w:r>
      <w:r>
        <w:rPr>
          <w:b/>
          <w:spacing w:val="-7"/>
          <w:sz w:val="28"/>
          <w:szCs w:val="28"/>
        </w:rPr>
        <w:t xml:space="preserve"> </w:t>
      </w:r>
      <w:r>
        <w:rPr>
          <w:b/>
          <w:sz w:val="28"/>
          <w:szCs w:val="28"/>
        </w:rPr>
        <w:t>речи</w:t>
      </w:r>
      <w:r>
        <w:rPr>
          <w:b/>
          <w:spacing w:val="-6"/>
          <w:sz w:val="28"/>
          <w:szCs w:val="28"/>
        </w:rPr>
        <w:t xml:space="preserve"> </w:t>
      </w:r>
      <w:r>
        <w:rPr>
          <w:b/>
          <w:sz w:val="28"/>
          <w:szCs w:val="28"/>
        </w:rPr>
        <w:t>детей</w:t>
      </w:r>
    </w:p>
    <w:p w14:paraId="73B4F2DE">
      <w:pPr>
        <w:spacing w:before="0"/>
        <w:ind w:left="3271" w:right="0" w:firstLine="0"/>
        <w:jc w:val="left"/>
        <w:rPr>
          <w:b/>
          <w:sz w:val="28"/>
          <w:szCs w:val="28"/>
        </w:rPr>
      </w:pPr>
      <w:r>
        <w:rPr>
          <w:b/>
          <w:spacing w:val="-2"/>
          <w:sz w:val="28"/>
          <w:szCs w:val="28"/>
        </w:rPr>
        <w:t>дошкольного</w:t>
      </w:r>
      <w:r>
        <w:rPr>
          <w:b/>
          <w:spacing w:val="1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возраста)</w:t>
      </w:r>
    </w:p>
    <w:p w14:paraId="312AF9D6">
      <w:pPr>
        <w:pStyle w:val="8"/>
        <w:spacing w:before="1"/>
        <w:rPr>
          <w:b/>
          <w:sz w:val="28"/>
          <w:szCs w:val="28"/>
        </w:rPr>
      </w:pPr>
    </w:p>
    <w:p w14:paraId="26CBEC8A">
      <w:pPr>
        <w:pStyle w:val="8"/>
        <w:ind w:left="283" w:right="705" w:firstLine="707"/>
        <w:jc w:val="both"/>
        <w:rPr>
          <w:sz w:val="28"/>
          <w:szCs w:val="28"/>
        </w:rPr>
      </w:pPr>
      <w:r>
        <w:rPr>
          <w:sz w:val="28"/>
          <w:szCs w:val="28"/>
        </w:rPr>
        <w:t>Тема посвящена традициям воспитания и обучения детей род- ному языку в русской педагогике. Описаны направления современ- ных исследований в области методики развития речи. Представле- ны взгляды Л.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Н.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Толстого на развитие детского словесного творче- ства; на систему обучения родному языку К.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Д.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Ушинского как ос- новоположника методики первоначального обучения детей родно- му языку.</w:t>
      </w:r>
    </w:p>
    <w:p w14:paraId="2DB334C7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240" w:lineRule="auto"/>
        <w:ind w:left="283" w:right="708" w:firstLine="709"/>
        <w:jc w:val="both"/>
        <w:textAlignment w:val="auto"/>
        <w:rPr>
          <w:spacing w:val="-2"/>
          <w:sz w:val="28"/>
          <w:szCs w:val="28"/>
        </w:rPr>
      </w:pPr>
      <w:r>
        <w:rPr>
          <w:b/>
          <w:sz w:val="28"/>
          <w:szCs w:val="28"/>
        </w:rPr>
        <w:t xml:space="preserve">Задание 1. </w:t>
      </w:r>
      <w:r>
        <w:rPr>
          <w:sz w:val="28"/>
          <w:szCs w:val="28"/>
        </w:rPr>
        <w:t>Описать взгляды Л. Н. Толстого на воспитание и обучение детей.</w:t>
      </w:r>
      <w:r>
        <w:rPr>
          <w:rFonts w:hint="default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При выполнении данного задания можно обратиться к статье: Брешковская</w:t>
      </w:r>
      <w:r>
        <w:rPr>
          <w:spacing w:val="40"/>
          <w:sz w:val="28"/>
          <w:szCs w:val="28"/>
        </w:rPr>
        <w:t xml:space="preserve">  </w:t>
      </w:r>
      <w:r>
        <w:rPr>
          <w:sz w:val="28"/>
          <w:szCs w:val="28"/>
        </w:rPr>
        <w:t>К.</w:t>
      </w:r>
      <w:r>
        <w:rPr>
          <w:spacing w:val="40"/>
          <w:sz w:val="28"/>
          <w:szCs w:val="28"/>
        </w:rPr>
        <w:t xml:space="preserve">  </w:t>
      </w:r>
      <w:r>
        <w:rPr>
          <w:sz w:val="28"/>
          <w:szCs w:val="28"/>
        </w:rPr>
        <w:t>Ю.,</w:t>
      </w:r>
      <w:r>
        <w:rPr>
          <w:spacing w:val="40"/>
          <w:sz w:val="28"/>
          <w:szCs w:val="28"/>
        </w:rPr>
        <w:t xml:space="preserve">  </w:t>
      </w:r>
      <w:r>
        <w:rPr>
          <w:sz w:val="28"/>
          <w:szCs w:val="28"/>
        </w:rPr>
        <w:t>Кувырталова</w:t>
      </w:r>
      <w:r>
        <w:rPr>
          <w:spacing w:val="40"/>
          <w:sz w:val="28"/>
          <w:szCs w:val="28"/>
        </w:rPr>
        <w:t xml:space="preserve">  </w:t>
      </w:r>
      <w:r>
        <w:rPr>
          <w:sz w:val="28"/>
          <w:szCs w:val="28"/>
        </w:rPr>
        <w:t>М.</w:t>
      </w:r>
      <w:r>
        <w:rPr>
          <w:spacing w:val="40"/>
          <w:sz w:val="28"/>
          <w:szCs w:val="28"/>
        </w:rPr>
        <w:t xml:space="preserve">  </w:t>
      </w:r>
      <w:r>
        <w:rPr>
          <w:sz w:val="28"/>
          <w:szCs w:val="28"/>
        </w:rPr>
        <w:t>А.</w:t>
      </w:r>
      <w:r>
        <w:rPr>
          <w:spacing w:val="40"/>
          <w:sz w:val="28"/>
          <w:szCs w:val="28"/>
        </w:rPr>
        <w:t xml:space="preserve">  </w:t>
      </w:r>
      <w:r>
        <w:rPr>
          <w:sz w:val="28"/>
          <w:szCs w:val="28"/>
        </w:rPr>
        <w:t>Анализ</w:t>
      </w:r>
      <w:r>
        <w:rPr>
          <w:spacing w:val="70"/>
          <w:sz w:val="28"/>
          <w:szCs w:val="28"/>
        </w:rPr>
        <w:t xml:space="preserve">  </w:t>
      </w:r>
      <w:r>
        <w:rPr>
          <w:sz w:val="28"/>
          <w:szCs w:val="28"/>
        </w:rPr>
        <w:t>взглядов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Л.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Н.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Толстого на психолого-педагогические условия эффективной организации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обучения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//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Гуманитарные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ведомости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ТГПУ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им. Л.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Н.</w:t>
      </w:r>
      <w:r>
        <w:rPr>
          <w:spacing w:val="-2"/>
          <w:sz w:val="28"/>
          <w:szCs w:val="28"/>
        </w:rPr>
        <w:t xml:space="preserve"> Толстого.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2013.</w:t>
      </w:r>
      <w:r>
        <w:rPr>
          <w:sz w:val="28"/>
          <w:szCs w:val="28"/>
        </w:rPr>
        <w:tab/>
      </w:r>
      <w:r>
        <w:rPr>
          <w:sz w:val="28"/>
          <w:szCs w:val="28"/>
        </w:rPr>
        <w:t>№</w:t>
      </w:r>
      <w:r>
        <w:rPr>
          <w:spacing w:val="-6"/>
          <w:sz w:val="28"/>
          <w:szCs w:val="28"/>
        </w:rPr>
        <w:t xml:space="preserve"> </w:t>
      </w:r>
      <w:r>
        <w:rPr>
          <w:spacing w:val="-10"/>
          <w:sz w:val="28"/>
          <w:szCs w:val="28"/>
        </w:rPr>
        <w:t>3</w:t>
      </w:r>
      <w:r>
        <w:rPr>
          <w:sz w:val="28"/>
          <w:szCs w:val="28"/>
        </w:rPr>
        <w:tab/>
      </w:r>
      <w:r>
        <w:rPr>
          <w:spacing w:val="-4"/>
          <w:sz w:val="28"/>
          <w:szCs w:val="28"/>
        </w:rPr>
        <w:t>(7).</w:t>
      </w:r>
      <w:r>
        <w:rPr>
          <w:sz w:val="28"/>
          <w:szCs w:val="28"/>
        </w:rPr>
        <w:tab/>
      </w:r>
      <w:r>
        <w:rPr>
          <w:spacing w:val="-4"/>
          <w:sz w:val="28"/>
          <w:szCs w:val="28"/>
        </w:rPr>
        <w:t>URL:</w:t>
      </w:r>
      <w:r>
        <w:rPr>
          <w:rFonts w:hint="default"/>
          <w:spacing w:val="-4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HYPERLINK "https://cyberleninka.ru/article/n/analiz-vzglyadov-l-n-tolstogo-na-psihologo-pedagogicheskie-usloviya-effektivnoy-organizatsii-obucheniya" \h </w:instrText>
      </w:r>
      <w:r>
        <w:rPr>
          <w:sz w:val="28"/>
          <w:szCs w:val="28"/>
        </w:rPr>
        <w:fldChar w:fldCharType="separate"/>
      </w:r>
      <w:r>
        <w:rPr>
          <w:spacing w:val="-2"/>
          <w:sz w:val="28"/>
          <w:szCs w:val="28"/>
        </w:rPr>
        <w:t>https://cyberleninka.ru/article/n/analiz-vzglyadov-l-n-tolstogo-na-</w:t>
      </w:r>
      <w:r>
        <w:rPr>
          <w:spacing w:val="-2"/>
          <w:sz w:val="28"/>
          <w:szCs w:val="28"/>
        </w:rPr>
        <w:fldChar w:fldCharType="end"/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HYPERLINK "https://cyberleninka.ru/article/n/analiz-vzglyadov-l-n-tolstogo-na-psihologo-pedagogicheskie-usloviya-effektivnoy-organizatsii-obucheniya" \h </w:instrText>
      </w:r>
      <w:r>
        <w:rPr>
          <w:sz w:val="28"/>
          <w:szCs w:val="28"/>
        </w:rPr>
        <w:fldChar w:fldCharType="separate"/>
      </w:r>
      <w:r>
        <w:rPr>
          <w:spacing w:val="-2"/>
          <w:sz w:val="28"/>
          <w:szCs w:val="28"/>
        </w:rPr>
        <w:t>psihologo-pedagogicheskie-usloviya-effektivnoy-organizatsii-</w:t>
      </w:r>
      <w:r>
        <w:rPr>
          <w:spacing w:val="-2"/>
          <w:sz w:val="28"/>
          <w:szCs w:val="28"/>
        </w:rPr>
        <w:fldChar w:fldCharType="end"/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HYPERLINK "https://cyberleninka.ru/article/n/analiz-vzglyadov-l-n-tolstogo-na-psihologo-pedagogicheskie-usloviya-effektivnoy-organizatsii-obucheniya" \h </w:instrText>
      </w:r>
      <w:r>
        <w:rPr>
          <w:sz w:val="28"/>
          <w:szCs w:val="28"/>
        </w:rPr>
        <w:fldChar w:fldCharType="separate"/>
      </w:r>
      <w:r>
        <w:rPr>
          <w:spacing w:val="-2"/>
          <w:sz w:val="28"/>
          <w:szCs w:val="28"/>
        </w:rPr>
        <w:t>obucheniya</w:t>
      </w:r>
      <w:r>
        <w:rPr>
          <w:spacing w:val="-2"/>
          <w:sz w:val="28"/>
          <w:szCs w:val="28"/>
        </w:rPr>
        <w:fldChar w:fldCharType="end"/>
      </w:r>
    </w:p>
    <w:p w14:paraId="55DEB553">
      <w:pPr>
        <w:pStyle w:val="8"/>
        <w:keepNext w:val="0"/>
        <w:keepLines w:val="0"/>
        <w:pageBreakBefore w:val="0"/>
        <w:widowControl w:val="0"/>
        <w:numPr>
          <w:ilvl w:val="0"/>
          <w:numId w:val="21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leftChars="0" w:firstLine="0" w:firstLineChars="0"/>
        <w:jc w:val="both"/>
        <w:textAlignment w:val="auto"/>
        <w:rPr>
          <w:rFonts w:hint="default"/>
          <w:b/>
          <w:bCs/>
          <w:spacing w:val="-2"/>
          <w:sz w:val="28"/>
          <w:szCs w:val="28"/>
          <w:lang w:val="ru-RU"/>
        </w:rPr>
      </w:pPr>
      <w:r>
        <w:rPr>
          <w:b/>
          <w:bCs/>
          <w:spacing w:val="-2"/>
          <w:sz w:val="28"/>
          <w:szCs w:val="28"/>
          <w:lang w:val="ru-RU"/>
        </w:rPr>
        <w:t>Ответ</w:t>
      </w:r>
      <w:r>
        <w:rPr>
          <w:rFonts w:hint="default"/>
          <w:b/>
          <w:bCs/>
          <w:spacing w:val="-2"/>
          <w:sz w:val="28"/>
          <w:szCs w:val="28"/>
          <w:lang w:val="ru-RU"/>
        </w:rPr>
        <w:t xml:space="preserve">:  </w:t>
      </w:r>
    </w:p>
    <w:p w14:paraId="2E5DDB33">
      <w:pPr>
        <w:pStyle w:val="8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0" w:rightChars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Взгляды Л. Н. Толстого на воспитание и обучение детей</w:t>
      </w:r>
    </w:p>
    <w:p w14:paraId="69C6259E">
      <w:pPr>
        <w:pStyle w:val="8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0" w:rightChars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Лев Николаевич Толстой был не только великим писателем, но и педагогом, который уделял большое внимание вопросам воспитания и образования. Его взгляды на эти темы были глубоко гуманистическими и основывались на идее свободного и естественного развития ребенка.</w:t>
      </w:r>
    </w:p>
    <w:p w14:paraId="02895F34">
      <w:pPr>
        <w:pStyle w:val="8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0" w:rightChars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1. Свобода и самостоятельность</w:t>
      </w:r>
    </w:p>
    <w:p w14:paraId="5F859023">
      <w:pPr>
        <w:pStyle w:val="8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0" w:rightChars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Толстой считал, что обучение должно быть свободным и добровольным. Он выступал против принудительного обучения и строгих школьных правил. По его мнению, ребенок должен иметь возможность самостоятельно выбирать, что и как изучать. В его школе в Ясной Поляне дети могли приходить и уходить, когда хотели, и заниматься тем, что им было интересно.</w:t>
      </w:r>
    </w:p>
    <w:p w14:paraId="7735AA53">
      <w:pPr>
        <w:pStyle w:val="8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0" w:rightChars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2. Естественное развитие</w:t>
      </w:r>
    </w:p>
    <w:p w14:paraId="3B41D170">
      <w:pPr>
        <w:pStyle w:val="8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0" w:rightChars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Толстой был сторонником естественного развития ребенка. Он считал, что каждый ребенок уникален и должен развиваться в соответствии со своими природными склонностями и интересами. В его школе не было строгих учебных планов, и дети могли изучать то, что им было интересно.</w:t>
      </w:r>
    </w:p>
    <w:p w14:paraId="7D4E9698">
      <w:pPr>
        <w:pStyle w:val="8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0" w:rightChars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3. Гуманизм и уважение к личности</w:t>
      </w:r>
    </w:p>
    <w:p w14:paraId="39767190">
      <w:pPr>
        <w:pStyle w:val="8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0" w:rightChars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Толстой подчеркивал важность уважения к личности ребенка. Он считал, что дети должны быть окружены любовью и пониманием, а не строгими правилами и наказаниями. В его школе учителя были скорее наставниками и друзьями, чем строгими учителями.</w:t>
      </w:r>
    </w:p>
    <w:p w14:paraId="18C887FB">
      <w:pPr>
        <w:pStyle w:val="8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0" w:rightChars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4. Практическое обучение</w:t>
      </w:r>
    </w:p>
    <w:p w14:paraId="585DC140">
      <w:pPr>
        <w:pStyle w:val="8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0" w:rightChars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Толстой считал, что обучение должно быть практическим и связанным с реальной жизнью. В его школе дети занимались не только академическими предметами, но и практическими делами, такими как сельское хозяйство, ремесла и т.д. Это помогало им развивать не только умственные, но и практические навыки.</w:t>
      </w:r>
    </w:p>
    <w:p w14:paraId="089A279E">
      <w:pPr>
        <w:pStyle w:val="8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0" w:rightChars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5. Отказ от формализма</w:t>
      </w:r>
    </w:p>
    <w:p w14:paraId="61C4ECAA">
      <w:pPr>
        <w:pStyle w:val="8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0" w:rightChars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Толстой выступал против формализма в образовании. Он считал, что обучение должно быть живым и интересным, а не сухим и скучным. В его школе не было экзаменов и оценок, и дети учились не ради оценок, а ради самого процесса обучения.</w:t>
      </w:r>
    </w:p>
    <w:p w14:paraId="7D6E1A9C">
      <w:pPr>
        <w:pStyle w:val="8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0" w:rightChars="0"/>
        <w:jc w:val="both"/>
        <w:textAlignment w:val="auto"/>
        <w:rPr>
          <w:rFonts w:hint="default"/>
          <w:b/>
          <w:bCs/>
          <w:spacing w:val="-2"/>
          <w:sz w:val="28"/>
          <w:szCs w:val="28"/>
          <w:lang w:val="ru-RU"/>
        </w:rPr>
      </w:pPr>
    </w:p>
    <w:p w14:paraId="5CF4CA52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283" w:right="706"/>
        <w:jc w:val="both"/>
        <w:textAlignment w:val="auto"/>
        <w:rPr>
          <w:spacing w:val="-2"/>
          <w:sz w:val="28"/>
          <w:szCs w:val="28"/>
        </w:rPr>
      </w:pPr>
      <w:r>
        <w:rPr>
          <w:b/>
          <w:sz w:val="28"/>
          <w:szCs w:val="28"/>
        </w:rPr>
        <w:t xml:space="preserve">Задание 2. </w:t>
      </w:r>
      <w:r>
        <w:rPr>
          <w:sz w:val="28"/>
          <w:szCs w:val="28"/>
        </w:rPr>
        <w:t>Записать любое высказывание К. Д. Ушинского 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детской</w:t>
      </w:r>
      <w:r>
        <w:rPr>
          <w:spacing w:val="15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15"/>
          <w:sz w:val="28"/>
          <w:szCs w:val="28"/>
        </w:rPr>
        <w:t xml:space="preserve"> </w:t>
      </w:r>
      <w:r>
        <w:rPr>
          <w:sz w:val="28"/>
          <w:szCs w:val="28"/>
        </w:rPr>
        <w:t>/</w:t>
      </w:r>
      <w:r>
        <w:rPr>
          <w:spacing w:val="15"/>
          <w:sz w:val="28"/>
          <w:szCs w:val="28"/>
        </w:rPr>
        <w:t xml:space="preserve"> </w:t>
      </w:r>
      <w:r>
        <w:rPr>
          <w:sz w:val="28"/>
          <w:szCs w:val="28"/>
        </w:rPr>
        <w:t>об</w:t>
      </w:r>
      <w:r>
        <w:rPr>
          <w:spacing w:val="17"/>
          <w:sz w:val="28"/>
          <w:szCs w:val="28"/>
        </w:rPr>
        <w:t xml:space="preserve"> </w:t>
      </w:r>
      <w:r>
        <w:rPr>
          <w:sz w:val="28"/>
          <w:szCs w:val="28"/>
        </w:rPr>
        <w:t>обучении</w:t>
      </w:r>
      <w:r>
        <w:rPr>
          <w:spacing w:val="15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20"/>
          <w:sz w:val="28"/>
          <w:szCs w:val="28"/>
        </w:rPr>
        <w:t xml:space="preserve"> </w:t>
      </w:r>
      <w:r>
        <w:rPr>
          <w:sz w:val="28"/>
          <w:szCs w:val="28"/>
        </w:rPr>
        <w:t>родному</w:t>
      </w:r>
      <w:r>
        <w:rPr>
          <w:spacing w:val="17"/>
          <w:sz w:val="28"/>
          <w:szCs w:val="28"/>
        </w:rPr>
        <w:t xml:space="preserve"> </w:t>
      </w:r>
      <w:r>
        <w:rPr>
          <w:sz w:val="28"/>
          <w:szCs w:val="28"/>
        </w:rPr>
        <w:t>языку</w:t>
      </w:r>
      <w:r>
        <w:rPr>
          <w:spacing w:val="17"/>
          <w:sz w:val="28"/>
          <w:szCs w:val="28"/>
        </w:rPr>
        <w:t xml:space="preserve"> </w:t>
      </w:r>
      <w:r>
        <w:rPr>
          <w:sz w:val="28"/>
          <w:szCs w:val="28"/>
        </w:rPr>
        <w:t>/</w:t>
      </w:r>
      <w:r>
        <w:rPr>
          <w:spacing w:val="16"/>
          <w:sz w:val="28"/>
          <w:szCs w:val="28"/>
        </w:rPr>
        <w:t xml:space="preserve"> </w:t>
      </w:r>
      <w:r>
        <w:rPr>
          <w:sz w:val="28"/>
          <w:szCs w:val="28"/>
        </w:rPr>
        <w:t>о</w:t>
      </w:r>
      <w:r>
        <w:rPr>
          <w:spacing w:val="17"/>
          <w:sz w:val="28"/>
          <w:szCs w:val="28"/>
        </w:rPr>
        <w:t xml:space="preserve"> </w:t>
      </w:r>
      <w:r>
        <w:rPr>
          <w:sz w:val="28"/>
          <w:szCs w:val="28"/>
        </w:rPr>
        <w:t>языке</w:t>
      </w:r>
      <w:r>
        <w:rPr>
          <w:spacing w:val="16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(напри</w:t>
      </w:r>
      <w:bookmarkStart w:id="16" w:name="_bookmark8"/>
      <w:bookmarkEnd w:id="16"/>
      <w:r>
        <w:rPr>
          <w:sz w:val="28"/>
          <w:szCs w:val="28"/>
        </w:rPr>
        <w:t>мер, из книг «Родное слово» и «Детский мир»). Прокомментиро- вать цитату.</w:t>
      </w:r>
      <w:r>
        <w:rPr>
          <w:rFonts w:hint="default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Ответить на вопрос: почему К.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Д.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 xml:space="preserve">Ушинского называют осно- воположником методики первоначального обучения детей родному </w:t>
      </w:r>
      <w:r>
        <w:rPr>
          <w:spacing w:val="-2"/>
          <w:sz w:val="28"/>
          <w:szCs w:val="28"/>
        </w:rPr>
        <w:t>языку?</w:t>
      </w:r>
    </w:p>
    <w:p w14:paraId="0D7BBE60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rFonts w:hint="default"/>
          <w:b/>
          <w:bCs/>
          <w:spacing w:val="-2"/>
          <w:sz w:val="28"/>
          <w:szCs w:val="28"/>
          <w:lang w:val="ru-RU"/>
        </w:rPr>
      </w:pPr>
      <w:r>
        <w:rPr>
          <w:b/>
          <w:bCs/>
          <w:spacing w:val="-2"/>
          <w:sz w:val="28"/>
          <w:szCs w:val="28"/>
          <w:lang w:val="ru-RU"/>
        </w:rPr>
        <w:t>Ответ</w:t>
      </w:r>
      <w:r>
        <w:rPr>
          <w:rFonts w:hint="default"/>
          <w:b/>
          <w:bCs/>
          <w:spacing w:val="-2"/>
          <w:sz w:val="28"/>
          <w:szCs w:val="28"/>
          <w:lang w:val="ru-RU"/>
        </w:rPr>
        <w:t xml:space="preserve">: </w:t>
      </w:r>
    </w:p>
    <w:p w14:paraId="6889B2D0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Высказывание К. Д. Ушинского: «Родное слово есть основа всякого умственного развития и сокровищница всех знаний; поэтому с ним должно начинаться и на нем должно основываться всякое школьное обучение».</w:t>
      </w:r>
    </w:p>
    <w:p w14:paraId="3A059D8B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Комментарий к цитате</w:t>
      </w:r>
    </w:p>
    <w:p w14:paraId="1E4203E4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Константин Дмитриевич Ушинский был убежден, что родной язык играет ключевую роль в развитии ребенка. Он считал, что обучение должно начинаться с родного языка, так как он является основой для умственного развития и источником знаний. Ушинский подчеркивал, что без прочного фундамента в родном языке невозможно успешно освоить другие предметы и развить интеллектуальные способности.</w:t>
      </w:r>
    </w:p>
    <w:p w14:paraId="18425D63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Почему К. Д. Ушинского называют основоположником методики первоначального обучения детей родному языку?</w:t>
      </w:r>
    </w:p>
    <w:p w14:paraId="4C897277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К. Д. Ушинский считается основоположником методики первоначального обучения детей родному языку по нескольким причинам:</w:t>
      </w:r>
    </w:p>
    <w:p w14:paraId="15F7AB5D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Гуманистический подход: Ушинский был сторонником гуманистического подхода к образованию. Он считал, что обучение должно быть направлено на развитие личности ребенка, а не только на передачу знаний.</w:t>
      </w:r>
    </w:p>
    <w:p w14:paraId="492ACE11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Роль родного языка: Ушинский подчеркивал важность родного языка в образовании. Он считал, что обучение должно начинаться с родного языка, так как он является основой для умственного развития и источником знаний.</w:t>
      </w:r>
    </w:p>
    <w:p w14:paraId="2EB8E81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Методика обучения: Ушинский разработал методику обучения, которая была направлена на развитие речи и мышления детей. Он считал, что обучение должно быть живым и интересным, а не сухим и скучным.</w:t>
      </w:r>
    </w:p>
    <w:p w14:paraId="6E616667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Практическое обучение: Ушинский выступал за практическое обучение, которое было связано с реальной жизнью. Он считал, что дети должны учиться не только академическим предметам, но и практическим делам, таким как сельское хозяйство, ремесла и т.д.</w:t>
      </w:r>
    </w:p>
    <w:p w14:paraId="715306C1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Роль учителя: Ушинский считал, что учитель должен быть не только наставником, но и другом ребенка. Он должен быть терпеливым, внимательным и уважительным к детям.</w:t>
      </w:r>
    </w:p>
    <w:p w14:paraId="3C48EA7C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rFonts w:hint="default"/>
          <w:b w:val="0"/>
          <w:bCs w:val="0"/>
          <w:spacing w:val="-2"/>
          <w:sz w:val="28"/>
          <w:szCs w:val="28"/>
          <w:lang w:val="ru-RU"/>
        </w:rPr>
      </w:pP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Таким образом, К. Д. Ушинский внес значительный вклад в развитие методики первоначального обучения детей родному языку, и его идеи продолжают оставаться актуальными и сегодня.</w:t>
      </w:r>
    </w:p>
    <w:p w14:paraId="52696373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jc w:val="both"/>
        <w:textAlignment w:val="auto"/>
        <w:rPr>
          <w:rFonts w:hint="default"/>
          <w:b/>
          <w:bCs/>
          <w:spacing w:val="-2"/>
          <w:sz w:val="28"/>
          <w:szCs w:val="28"/>
          <w:lang w:val="ru-RU"/>
        </w:rPr>
      </w:pPr>
    </w:p>
    <w:p w14:paraId="78E1369B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3. </w:t>
      </w:r>
      <w:r>
        <w:rPr>
          <w:sz w:val="28"/>
          <w:szCs w:val="28"/>
        </w:rPr>
        <w:t>Описать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роль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Е.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А.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Флёриной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разработке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методов развития речи детей.</w:t>
      </w:r>
      <w:r>
        <w:rPr>
          <w:rFonts w:hint="default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Литература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для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подготовки: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Флёрина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Е.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А.,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Шабад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Е.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Ю. Живое слово в дошкольных учреждениях, 1939. 94 с.</w:t>
      </w:r>
    </w:p>
    <w:p w14:paraId="2E8E09E9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right="431" w:firstLine="0"/>
        <w:jc w:val="both"/>
        <w:textAlignment w:val="auto"/>
        <w:rPr>
          <w:rFonts w:hint="default"/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Ответ</w:t>
      </w:r>
      <w:r>
        <w:rPr>
          <w:rFonts w:hint="default"/>
          <w:b/>
          <w:bCs/>
          <w:sz w:val="28"/>
          <w:szCs w:val="28"/>
          <w:lang w:val="ru-RU"/>
        </w:rPr>
        <w:t xml:space="preserve">: </w:t>
      </w:r>
      <w:bookmarkStart w:id="17" w:name="Тест по теме"/>
      <w:bookmarkEnd w:id="17"/>
      <w:bookmarkStart w:id="18" w:name="_bookmark9"/>
      <w:bookmarkEnd w:id="18"/>
    </w:p>
    <w:p w14:paraId="2E5F2A02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right="431" w:firstLine="0"/>
        <w:jc w:val="both"/>
        <w:textAlignment w:val="auto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Елена Александровна Флёрина внесла значительный вклад в разработку методов развития речи детей. Ее работы, такие как "Живое слово в дошкольных учреждениях" (1939), стали основой для многих современных методик обучения детей речи. Рассмотрим основные аспекты ее вклада:</w:t>
      </w:r>
    </w:p>
    <w:p w14:paraId="530F45BF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right="431" w:firstLine="0"/>
        <w:jc w:val="both"/>
        <w:textAlignment w:val="auto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1. Развитие речи через игру</w:t>
      </w:r>
    </w:p>
    <w:p w14:paraId="65DC5D01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right="431" w:firstLine="0"/>
        <w:jc w:val="both"/>
        <w:textAlignment w:val="auto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Флёрина подчеркивала важность игры в развитии речи детей. Она считала, что игра является естественным и эффективным способом обучения, так как она позволяет детям активно участвовать в процессе и развивать свои языковые навыки в увлекательной форме. В ее методиках игры использовались для обучения детей новым словам, фразам и грамматическим конструкциям.</w:t>
      </w:r>
    </w:p>
    <w:p w14:paraId="0FCFE9AD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right="431" w:firstLine="0"/>
        <w:jc w:val="both"/>
        <w:textAlignment w:val="auto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2. Использование наглядных материалов</w:t>
      </w:r>
    </w:p>
    <w:p w14:paraId="2125F20E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right="431" w:firstLine="0"/>
        <w:jc w:val="both"/>
        <w:textAlignment w:val="auto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Флёрина активно использовала наглядные материалы, такие как картинки, игрушки и реальные предметы, для обучения детей. Это помогало детям лучше понимать и запоминать новые слова и понятия. Например, она предлагала использовать картинки для обучения детей названиям животных, растений и других объектов.</w:t>
      </w:r>
    </w:p>
    <w:p w14:paraId="4390973B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right="431" w:firstLine="0"/>
        <w:jc w:val="both"/>
        <w:textAlignment w:val="auto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3. Развитие диалогической речи</w:t>
      </w:r>
    </w:p>
    <w:p w14:paraId="4E8BD0C2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right="431" w:firstLine="0"/>
        <w:jc w:val="both"/>
        <w:textAlignment w:val="auto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Флёрина уделяла большое внимание развитию диалогической речи у детей. Она считала, что умение вести диалог является важным навыком, который необходимо развивать с раннего возраста. В ее методиках использовались различные формы диалога, такие как вопросы и ответы, рассказы и обсуждения.</w:t>
      </w:r>
    </w:p>
    <w:p w14:paraId="55F3E68A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right="431" w:firstLine="0"/>
        <w:jc w:val="both"/>
        <w:textAlignment w:val="auto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4. Развитие связной речи</w:t>
      </w:r>
    </w:p>
    <w:p w14:paraId="52BD8F8D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right="431" w:firstLine="0"/>
        <w:jc w:val="both"/>
        <w:textAlignment w:val="auto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Флёрина также уделяла внимание развитию связной речи у детей. Она предлагала использовать различные формы рассказывания, такие как пересказы, рассказы по картинкам и сочинение историй. Это помогало детям развивать умение строить связные высказывания и выражать свои мысли.</w:t>
      </w:r>
    </w:p>
    <w:p w14:paraId="75339840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right="431" w:firstLine="0"/>
        <w:jc w:val="both"/>
        <w:textAlignment w:val="auto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5. Развитие фонематического слуха</w:t>
      </w:r>
    </w:p>
    <w:p w14:paraId="01C98F45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right="431" w:firstLine="0"/>
        <w:jc w:val="both"/>
        <w:textAlignment w:val="auto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Флёрина считала, что развитие фонематического слуха является важным этапом в обучении детей речи. Она предлагала использовать различные упражнения для развития умения различать звуки речи, такие как игры с рифмами, скороговорками и звукоподражаниями.</w:t>
      </w:r>
    </w:p>
    <w:p w14:paraId="7F0BE3FE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0" w:right="431" w:firstLine="0"/>
        <w:jc w:val="both"/>
        <w:textAlignment w:val="auto"/>
        <w:rPr>
          <w:rFonts w:hint="default"/>
          <w:b/>
          <w:bCs/>
          <w:sz w:val="28"/>
          <w:szCs w:val="28"/>
          <w:lang w:val="ru-RU"/>
        </w:rPr>
      </w:pPr>
    </w:p>
    <w:p w14:paraId="4D03EC24">
      <w:pPr>
        <w:pStyle w:val="2"/>
        <w:spacing w:before="58"/>
        <w:ind w:left="0" w:right="430" w:firstLine="0"/>
        <w:jc w:val="center"/>
        <w:rPr>
          <w:sz w:val="28"/>
          <w:szCs w:val="28"/>
        </w:rPr>
      </w:pPr>
      <w:r>
        <w:rPr>
          <w:sz w:val="28"/>
          <w:szCs w:val="28"/>
        </w:rPr>
        <w:t>Тест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теме</w:t>
      </w:r>
    </w:p>
    <w:p w14:paraId="7E9C27AA">
      <w:pPr>
        <w:pStyle w:val="8"/>
        <w:rPr>
          <w:b/>
          <w:sz w:val="28"/>
          <w:szCs w:val="28"/>
        </w:rPr>
      </w:pPr>
    </w:p>
    <w:p w14:paraId="5D1A924B">
      <w:pPr>
        <w:pStyle w:val="17"/>
        <w:numPr>
          <w:ilvl w:val="0"/>
          <w:numId w:val="22"/>
        </w:numPr>
        <w:tabs>
          <w:tab w:val="left" w:pos="1413"/>
        </w:tabs>
        <w:spacing w:before="1" w:after="0" w:line="240" w:lineRule="auto"/>
        <w:ind w:left="282" w:right="707" w:firstLine="707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Принцип народности лежит в основе системы обучения родному языку</w:t>
      </w:r>
    </w:p>
    <w:p w14:paraId="4178D12D">
      <w:pPr>
        <w:pStyle w:val="8"/>
        <w:ind w:left="990" w:right="6637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К.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Д.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Ушинского; б) Л. Н. Толстого; в) Е. И. Тихеевой; г) А. А. Леонтьева.</w:t>
      </w:r>
    </w:p>
    <w:p w14:paraId="30FD07EB">
      <w:pPr>
        <w:pStyle w:val="2"/>
        <w:numPr>
          <w:ilvl w:val="0"/>
          <w:numId w:val="22"/>
        </w:numPr>
        <w:tabs>
          <w:tab w:val="left" w:pos="1413"/>
        </w:tabs>
        <w:spacing w:before="0" w:after="0" w:line="240" w:lineRule="auto"/>
        <w:ind w:left="282" w:right="707" w:firstLine="7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Кто считал, что образование крестьян должно соответ- ствовать патриархальному укладу их жизни, традиционные уроки заменял увлекательными рассказами, оживленными бе- </w:t>
      </w:r>
      <w:r>
        <w:rPr>
          <w:spacing w:val="-2"/>
          <w:sz w:val="28"/>
          <w:szCs w:val="28"/>
        </w:rPr>
        <w:t>седами?</w:t>
      </w:r>
    </w:p>
    <w:p w14:paraId="6D1E8030">
      <w:pPr>
        <w:pStyle w:val="8"/>
        <w:ind w:left="990" w:right="6713"/>
        <w:jc w:val="both"/>
        <w:rPr>
          <w:sz w:val="28"/>
          <w:szCs w:val="28"/>
        </w:rPr>
      </w:pPr>
      <w:r>
        <w:rPr>
          <w:sz w:val="28"/>
          <w:szCs w:val="28"/>
        </w:rPr>
        <w:t>а) Л. Н. Толстой;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б)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К.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Д.</w:t>
      </w:r>
      <w:r>
        <w:rPr>
          <w:spacing w:val="-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Ушинский;</w:t>
      </w:r>
    </w:p>
    <w:p w14:paraId="7FAEB999">
      <w:pPr>
        <w:pStyle w:val="8"/>
        <w:ind w:left="990" w:right="6653"/>
        <w:jc w:val="both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А.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С.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Макаренко; г) Е. А. Флёрина.</w:t>
      </w:r>
    </w:p>
    <w:p w14:paraId="39A762EC">
      <w:pPr>
        <w:pStyle w:val="2"/>
        <w:numPr>
          <w:ilvl w:val="0"/>
          <w:numId w:val="22"/>
        </w:numPr>
        <w:tabs>
          <w:tab w:val="left" w:pos="1413"/>
        </w:tabs>
        <w:spacing w:before="0" w:after="0" w:line="240" w:lineRule="auto"/>
        <w:ind w:left="282" w:right="708" w:firstLine="707"/>
        <w:jc w:val="left"/>
        <w:rPr>
          <w:sz w:val="28"/>
          <w:szCs w:val="28"/>
        </w:rPr>
      </w:pPr>
      <w:r>
        <w:rPr>
          <w:sz w:val="28"/>
          <w:szCs w:val="28"/>
        </w:rPr>
        <w:t>Современные исследования в области методики разви- тия речи осуществляются в следующих направлениях</w:t>
      </w:r>
    </w:p>
    <w:p w14:paraId="3C568F31">
      <w:pPr>
        <w:pStyle w:val="8"/>
        <w:spacing w:line="366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6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структурное;</w:t>
      </w:r>
    </w:p>
    <w:p w14:paraId="40AF9076">
      <w:pPr>
        <w:pStyle w:val="8"/>
        <w:spacing w:before="2"/>
        <w:ind w:left="990" w:right="6417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функциональное; в) когнитивное;</w:t>
      </w:r>
    </w:p>
    <w:p w14:paraId="06CE2055">
      <w:pPr>
        <w:pStyle w:val="8"/>
        <w:spacing w:line="366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все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ответы</w:t>
      </w:r>
      <w:r>
        <w:rPr>
          <w:spacing w:val="-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верны.</w:t>
      </w:r>
    </w:p>
    <w:p w14:paraId="6D243627">
      <w:pPr>
        <w:pStyle w:val="2"/>
        <w:numPr>
          <w:ilvl w:val="0"/>
          <w:numId w:val="22"/>
        </w:numPr>
        <w:tabs>
          <w:tab w:val="left" w:pos="1413"/>
        </w:tabs>
        <w:spacing w:before="1" w:after="0" w:line="240" w:lineRule="auto"/>
        <w:ind w:left="282" w:right="711" w:firstLine="707"/>
        <w:jc w:val="left"/>
        <w:rPr>
          <w:sz w:val="28"/>
          <w:szCs w:val="28"/>
        </w:rPr>
      </w:pPr>
      <w:r>
        <w:rPr>
          <w:sz w:val="28"/>
          <w:szCs w:val="28"/>
        </w:rPr>
        <w:t>Средством обучения, стимулирующим развитие речи и творческой деятельности детей, Л. Н. Толстой считал</w:t>
      </w:r>
    </w:p>
    <w:p w14:paraId="2BCBAA70">
      <w:pPr>
        <w:pStyle w:val="8"/>
        <w:ind w:left="990" w:right="8004"/>
        <w:jc w:val="both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чтение; б)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беседа; в)</w:t>
      </w:r>
      <w:r>
        <w:rPr>
          <w:spacing w:val="-5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диалог;</w:t>
      </w:r>
    </w:p>
    <w:p w14:paraId="7D6DB92F">
      <w:pPr>
        <w:pStyle w:val="8"/>
        <w:spacing w:line="367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написание</w:t>
      </w:r>
      <w:r>
        <w:rPr>
          <w:spacing w:val="-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сочинения.</w:t>
      </w:r>
    </w:p>
    <w:p w14:paraId="779109D9">
      <w:pPr>
        <w:pStyle w:val="2"/>
        <w:numPr>
          <w:ilvl w:val="0"/>
          <w:numId w:val="22"/>
        </w:numPr>
        <w:tabs>
          <w:tab w:val="left" w:pos="1413"/>
          <w:tab w:val="left" w:pos="3215"/>
          <w:tab w:val="left" w:pos="5241"/>
          <w:tab w:val="left" w:pos="7936"/>
        </w:tabs>
        <w:spacing w:before="0" w:after="0" w:line="240" w:lineRule="auto"/>
        <w:ind w:left="282" w:right="707" w:firstLine="707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Лучшим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средством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нравственного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 xml:space="preserve">воспитания </w:t>
      </w:r>
      <w:r>
        <w:rPr>
          <w:sz w:val="28"/>
          <w:szCs w:val="28"/>
        </w:rPr>
        <w:t>К. Д. Ушинский считал</w:t>
      </w:r>
    </w:p>
    <w:p w14:paraId="18FAB24D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психологическое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обоснование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обучения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1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воспитания;</w:t>
      </w:r>
    </w:p>
    <w:p w14:paraId="2EB901F9">
      <w:pPr>
        <w:pStyle w:val="8"/>
        <w:ind w:left="282" w:firstLine="707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целостность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всесторонность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воздействий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 xml:space="preserve">личность </w:t>
      </w:r>
      <w:r>
        <w:rPr>
          <w:spacing w:val="-2"/>
          <w:sz w:val="28"/>
          <w:szCs w:val="28"/>
        </w:rPr>
        <w:t>ученика;</w:t>
      </w:r>
    </w:p>
    <w:p w14:paraId="6D74C812">
      <w:pPr>
        <w:pStyle w:val="8"/>
        <w:ind w:left="990" w:right="3587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обучение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или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личный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пример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педагога; г) развитие дара слова.</w:t>
      </w:r>
    </w:p>
    <w:p w14:paraId="36DBAC8A">
      <w:pPr>
        <w:pStyle w:val="8"/>
        <w:spacing w:after="0"/>
        <w:rPr>
          <w:sz w:val="28"/>
          <w:szCs w:val="28"/>
        </w:rPr>
        <w:sectPr>
          <w:pgSz w:w="11910" w:h="16840"/>
          <w:pgMar w:top="1060" w:right="708" w:bottom="1220" w:left="850" w:header="0" w:footer="1022" w:gutter="0"/>
          <w:cols w:space="720" w:num="1"/>
        </w:sectPr>
      </w:pPr>
    </w:p>
    <w:p w14:paraId="6737F776">
      <w:pPr>
        <w:pStyle w:val="2"/>
        <w:numPr>
          <w:ilvl w:val="1"/>
          <w:numId w:val="20"/>
        </w:numPr>
        <w:tabs>
          <w:tab w:val="left" w:pos="983"/>
          <w:tab w:val="left" w:pos="1117"/>
        </w:tabs>
        <w:spacing w:before="58" w:after="0" w:line="240" w:lineRule="auto"/>
        <w:ind w:left="983" w:right="989" w:hanging="423"/>
        <w:jc w:val="left"/>
        <w:rPr>
          <w:sz w:val="28"/>
          <w:szCs w:val="28"/>
        </w:rPr>
      </w:pPr>
      <w:bookmarkStart w:id="19" w:name="3.2. Вклад Е. И. Тихеевой в современную "/>
      <w:bookmarkEnd w:id="19"/>
      <w:r>
        <w:rPr>
          <w:sz w:val="28"/>
          <w:szCs w:val="28"/>
        </w:rPr>
        <w:t>Вклад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Е.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И.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Тихеевой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современную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теорию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методику развития речи детей и их коммуникативной культуры</w:t>
      </w:r>
    </w:p>
    <w:p w14:paraId="4737987C">
      <w:pPr>
        <w:pStyle w:val="8"/>
        <w:spacing w:before="368"/>
        <w:ind w:left="282" w:right="707" w:firstLine="707"/>
        <w:jc w:val="both"/>
        <w:rPr>
          <w:sz w:val="28"/>
          <w:szCs w:val="28"/>
        </w:rPr>
      </w:pPr>
      <w:r>
        <w:rPr>
          <w:sz w:val="28"/>
          <w:szCs w:val="28"/>
        </w:rPr>
        <w:t>Тема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посвящена</w:t>
      </w:r>
      <w:r>
        <w:rPr>
          <w:spacing w:val="79"/>
          <w:sz w:val="28"/>
          <w:szCs w:val="28"/>
        </w:rPr>
        <w:t xml:space="preserve">  </w:t>
      </w:r>
      <w:r>
        <w:rPr>
          <w:sz w:val="28"/>
          <w:szCs w:val="28"/>
        </w:rPr>
        <w:t>условиям</w:t>
      </w:r>
      <w:r>
        <w:rPr>
          <w:spacing w:val="79"/>
          <w:sz w:val="28"/>
          <w:szCs w:val="28"/>
        </w:rPr>
        <w:t xml:space="preserve">  </w:t>
      </w:r>
      <w:r>
        <w:rPr>
          <w:sz w:val="28"/>
          <w:szCs w:val="28"/>
        </w:rPr>
        <w:t>развития</w:t>
      </w:r>
      <w:r>
        <w:rPr>
          <w:spacing w:val="79"/>
          <w:sz w:val="28"/>
          <w:szCs w:val="28"/>
        </w:rPr>
        <w:t xml:space="preserve">  </w:t>
      </w:r>
      <w:r>
        <w:rPr>
          <w:sz w:val="28"/>
          <w:szCs w:val="28"/>
        </w:rPr>
        <w:t>речи</w:t>
      </w:r>
      <w:r>
        <w:rPr>
          <w:spacing w:val="79"/>
          <w:sz w:val="28"/>
          <w:szCs w:val="28"/>
        </w:rPr>
        <w:t xml:space="preserve">  </w:t>
      </w:r>
      <w:r>
        <w:rPr>
          <w:sz w:val="28"/>
          <w:szCs w:val="28"/>
        </w:rPr>
        <w:t>ребенка</w:t>
      </w:r>
      <w:r>
        <w:rPr>
          <w:spacing w:val="79"/>
          <w:sz w:val="28"/>
          <w:szCs w:val="28"/>
        </w:rPr>
        <w:t xml:space="preserve">  </w:t>
      </w:r>
      <w:r>
        <w:rPr>
          <w:sz w:val="28"/>
          <w:szCs w:val="28"/>
        </w:rPr>
        <w:t>по Е.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И.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Тихеевой; представлены основные разделы работы по разви- тию речи в первые годы жизни ребенка.</w:t>
      </w:r>
    </w:p>
    <w:p w14:paraId="40F613C5">
      <w:pPr>
        <w:pStyle w:val="8"/>
        <w:ind w:left="282" w:right="709" w:firstLine="70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1. </w:t>
      </w:r>
      <w:r>
        <w:rPr>
          <w:sz w:val="28"/>
          <w:szCs w:val="28"/>
        </w:rPr>
        <w:t>Прочитать следующие параграфы книги «Развитие речи детей» Е. И. Тихеевой: «Разговор с детьми», «Поручения и за- дания», «Беседы», «Письма», «Чтение».</w:t>
      </w:r>
      <w:r>
        <w:rPr>
          <w:rFonts w:hint="default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Литература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для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подготовки: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Тихеева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Е.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И.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Развитие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детей (раннего и дошкольного возраста). М., 1981. 416 с.</w:t>
      </w:r>
    </w:p>
    <w:p w14:paraId="61F6A592">
      <w:pPr>
        <w:pStyle w:val="8"/>
        <w:spacing w:line="368" w:lineRule="exact"/>
        <w:jc w:val="both"/>
        <w:rPr>
          <w:sz w:val="28"/>
          <w:szCs w:val="28"/>
        </w:rPr>
      </w:pPr>
      <w:r>
        <w:rPr>
          <w:sz w:val="28"/>
          <w:szCs w:val="28"/>
        </w:rPr>
        <w:t>Письменно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ответить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вопросы:</w:t>
      </w:r>
    </w:p>
    <w:p w14:paraId="397AFE10">
      <w:pPr>
        <w:pStyle w:val="8"/>
        <w:ind w:right="704"/>
        <w:jc w:val="both"/>
        <w:rPr>
          <w:sz w:val="28"/>
          <w:szCs w:val="28"/>
        </w:rPr>
      </w:pPr>
      <w:r>
        <w:rPr>
          <w:sz w:val="28"/>
          <w:szCs w:val="28"/>
        </w:rPr>
        <w:t>а) Каков главный механизм усвоения ребенком родного языка по Е. И. Тихеевой?</w:t>
      </w:r>
    </w:p>
    <w:p w14:paraId="2DE20450">
      <w:pPr>
        <w:pStyle w:val="8"/>
        <w:ind w:right="708"/>
        <w:jc w:val="both"/>
        <w:rPr>
          <w:sz w:val="28"/>
          <w:szCs w:val="28"/>
        </w:rPr>
      </w:pPr>
      <w:r>
        <w:rPr>
          <w:sz w:val="28"/>
          <w:szCs w:val="28"/>
        </w:rPr>
        <w:t>б) Почему Е. И. Тихеева уделяет большое внимание вопросам развития речи детей в раннем возрасте?</w:t>
      </w:r>
    </w:p>
    <w:p w14:paraId="2207361C">
      <w:pPr>
        <w:pStyle w:val="8"/>
        <w:spacing w:before="1"/>
        <w:ind w:right="709"/>
        <w:jc w:val="both"/>
        <w:rPr>
          <w:sz w:val="28"/>
          <w:szCs w:val="28"/>
        </w:rPr>
      </w:pPr>
      <w:r>
        <w:rPr>
          <w:sz w:val="28"/>
          <w:szCs w:val="28"/>
        </w:rPr>
        <w:t>в) Почему важным фактором развития речи детей Е. И. Тихее- ва считает организацию среды?</w:t>
      </w:r>
    </w:p>
    <w:p w14:paraId="4CB0BF01">
      <w:pPr>
        <w:spacing w:before="58"/>
        <w:ind w:right="0"/>
        <w:jc w:val="left"/>
        <w:rPr>
          <w:spacing w:val="-2"/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80"/>
          <w:sz w:val="28"/>
          <w:szCs w:val="28"/>
        </w:rPr>
        <w:t xml:space="preserve">   </w:t>
      </w:r>
      <w:r>
        <w:rPr>
          <w:sz w:val="28"/>
          <w:szCs w:val="28"/>
        </w:rPr>
        <w:t>В</w:t>
      </w:r>
      <w:r>
        <w:rPr>
          <w:spacing w:val="80"/>
          <w:sz w:val="28"/>
          <w:szCs w:val="28"/>
        </w:rPr>
        <w:t xml:space="preserve">   </w:t>
      </w:r>
      <w:r>
        <w:rPr>
          <w:sz w:val="28"/>
          <w:szCs w:val="28"/>
        </w:rPr>
        <w:t>чем</w:t>
      </w:r>
      <w:r>
        <w:rPr>
          <w:spacing w:val="80"/>
          <w:sz w:val="28"/>
          <w:szCs w:val="28"/>
        </w:rPr>
        <w:t xml:space="preserve">   </w:t>
      </w:r>
      <w:r>
        <w:rPr>
          <w:sz w:val="28"/>
          <w:szCs w:val="28"/>
        </w:rPr>
        <w:t>заключается</w:t>
      </w:r>
      <w:r>
        <w:rPr>
          <w:spacing w:val="80"/>
          <w:sz w:val="28"/>
          <w:szCs w:val="28"/>
        </w:rPr>
        <w:t xml:space="preserve">   </w:t>
      </w:r>
      <w:r>
        <w:rPr>
          <w:sz w:val="28"/>
          <w:szCs w:val="28"/>
        </w:rPr>
        <w:t>специфика</w:t>
      </w:r>
      <w:r>
        <w:rPr>
          <w:spacing w:val="80"/>
          <w:sz w:val="28"/>
          <w:szCs w:val="28"/>
        </w:rPr>
        <w:t xml:space="preserve">   </w:t>
      </w:r>
      <w:r>
        <w:rPr>
          <w:sz w:val="28"/>
          <w:szCs w:val="28"/>
        </w:rPr>
        <w:t>разработанных Е.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И.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 xml:space="preserve">Тихеевой дидактических игр-занятий с материалами и игруш- </w:t>
      </w:r>
      <w:r>
        <w:rPr>
          <w:spacing w:val="-2"/>
          <w:sz w:val="28"/>
          <w:szCs w:val="28"/>
        </w:rPr>
        <w:t>ками?</w:t>
      </w:r>
    </w:p>
    <w:p w14:paraId="4FD91F24">
      <w:pPr>
        <w:spacing w:before="58"/>
        <w:ind w:right="0"/>
        <w:jc w:val="both"/>
        <w:rPr>
          <w:rFonts w:hint="default"/>
          <w:b/>
          <w:bCs/>
          <w:spacing w:val="-2"/>
          <w:sz w:val="28"/>
          <w:szCs w:val="28"/>
          <w:lang w:val="ru-RU"/>
        </w:rPr>
      </w:pPr>
      <w:r>
        <w:rPr>
          <w:b/>
          <w:bCs/>
          <w:spacing w:val="-2"/>
          <w:sz w:val="28"/>
          <w:szCs w:val="28"/>
          <w:lang w:val="ru-RU"/>
        </w:rPr>
        <w:t>Ответ</w:t>
      </w:r>
      <w:r>
        <w:rPr>
          <w:rFonts w:hint="default"/>
          <w:b/>
          <w:bCs/>
          <w:spacing w:val="-2"/>
          <w:sz w:val="28"/>
          <w:szCs w:val="28"/>
          <w:lang w:val="ru-RU"/>
        </w:rPr>
        <w:t xml:space="preserve">: </w:t>
      </w:r>
    </w:p>
    <w:p w14:paraId="41BD49A5">
      <w:pPr>
        <w:spacing w:before="58"/>
        <w:ind w:right="0"/>
        <w:jc w:val="left"/>
        <w:rPr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а) Каков главный механизм усвоения ребенком родного языка по Е. И. Тихеевой?</w:t>
      </w:r>
    </w:p>
    <w:p w14:paraId="6BD23121">
      <w:pPr>
        <w:spacing w:before="58"/>
        <w:ind w:right="0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Главный механизм усвоения ребенком родного языка по Е. И. Тихеевой заключается в активном взаимодействии ребенка с окружающей средой и взрослыми. Она подчеркивает важность живого общения, игр и практических занятий, которые помогают ребенку осваивать язык в естественной и интересной форме. Тихеева считает, что ребенок учится языку через подражание, повторение и активное участие в речевых ситуациях.</w:t>
      </w:r>
    </w:p>
    <w:p w14:paraId="753D926F">
      <w:pPr>
        <w:spacing w:before="58"/>
        <w:ind w:right="0"/>
        <w:jc w:val="left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б) Почему Е. И. Тихеева уделяет большое внимание вопросам развития речи детей в раннем возрасте?</w:t>
      </w:r>
    </w:p>
    <w:p w14:paraId="058CA916">
      <w:pPr>
        <w:spacing w:before="58"/>
        <w:ind w:right="0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Е. И. Тихеева уделяет большое внимание вопросам развития речи детей в раннем возрасте, так как считает, что этот период является критическим для формирования речевых навыков. Она подчеркивает, что в раннем возрасте ребенок наиболее восприимчив к обучению и что именно в этот период закладываются основы для дальнейшего развития речи. Тихеева считает, что раннее развитие речи способствует общему развитию ребенка и его успешной адаптации к социальной среде.</w:t>
      </w:r>
    </w:p>
    <w:p w14:paraId="6B946EF8">
      <w:pPr>
        <w:spacing w:before="58"/>
        <w:ind w:right="0"/>
        <w:jc w:val="left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в) Почему важным фактором развития речи детей Е. И. Тихеева считает организацию среды?</w:t>
      </w:r>
    </w:p>
    <w:p w14:paraId="0D73531A">
      <w:pPr>
        <w:spacing w:before="58"/>
        <w:ind w:right="0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Е. И. Тихеева считает организацию среды важным фактором развития речи детей, так как она создает условия для активного взаимодействия ребенка с окружающим миром. Она подчеркивает, что среда должна быть насыщена речевыми стимулами, такими как книги, игрушки, картинки и другие материалы, которые помогают ребенку осваивать новые слова и понятия. Тихеева считает, что организация среды способствует развитию речи через игры, практические занятия и общение с взрослыми.</w:t>
      </w:r>
    </w:p>
    <w:p w14:paraId="1FB8979D">
      <w:pPr>
        <w:spacing w:before="58"/>
        <w:ind w:right="0"/>
        <w:jc w:val="left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г) В чем заключается специфика разработанных Е. И. Тихеевой дидактических игр-занятий с материалами и игрушками?</w:t>
      </w:r>
    </w:p>
    <w:p w14:paraId="75CF7E54">
      <w:pPr>
        <w:spacing w:before="58"/>
        <w:ind w:right="0"/>
        <w:jc w:val="left"/>
        <w:rPr>
          <w:b/>
          <w:sz w:val="28"/>
          <w:szCs w:val="28"/>
        </w:rPr>
      </w:pPr>
      <w:r>
        <w:rPr>
          <w:b w:val="0"/>
          <w:bCs/>
          <w:sz w:val="28"/>
          <w:szCs w:val="28"/>
        </w:rPr>
        <w:t>Специфика разработанных Е. И. Тихеевой дидактических игр-занятий с материалами и игрушками заключается в их практическом и игровом характере. Она считает, что игры и практические занятия являются наиболее эффективными способами обучения детей. Тихеева предлагает использовать различные материалы и игрушки для обучения детей новым словам, фразам и грамматическим конструкциям. Она подчеркивает, что игры должны быть интересными и увлекательными, чтобы дети активно участвовали в процессе обучения.</w:t>
      </w:r>
    </w:p>
    <w:p w14:paraId="625EDB53">
      <w:pPr>
        <w:spacing w:before="58"/>
        <w:ind w:right="0"/>
        <w:jc w:val="left"/>
        <w:rPr>
          <w:sz w:val="28"/>
          <w:szCs w:val="28"/>
        </w:rPr>
      </w:pPr>
      <w:r>
        <w:rPr>
          <w:b/>
          <w:sz w:val="28"/>
          <w:szCs w:val="28"/>
        </w:rPr>
        <w:t>Задание</w:t>
      </w:r>
      <w:r>
        <w:rPr>
          <w:b/>
          <w:spacing w:val="44"/>
          <w:sz w:val="28"/>
          <w:szCs w:val="28"/>
        </w:rPr>
        <w:t xml:space="preserve"> </w:t>
      </w:r>
      <w:r>
        <w:rPr>
          <w:b/>
          <w:sz w:val="28"/>
          <w:szCs w:val="28"/>
        </w:rPr>
        <w:t>2.</w:t>
      </w:r>
      <w:r>
        <w:rPr>
          <w:b/>
          <w:spacing w:val="44"/>
          <w:sz w:val="28"/>
          <w:szCs w:val="28"/>
        </w:rPr>
        <w:t xml:space="preserve"> </w:t>
      </w:r>
      <w:r>
        <w:rPr>
          <w:sz w:val="28"/>
          <w:szCs w:val="28"/>
        </w:rPr>
        <w:t>Прочитать</w:t>
      </w:r>
      <w:r>
        <w:rPr>
          <w:spacing w:val="39"/>
          <w:sz w:val="28"/>
          <w:szCs w:val="28"/>
        </w:rPr>
        <w:t xml:space="preserve"> </w:t>
      </w:r>
      <w:r>
        <w:rPr>
          <w:sz w:val="28"/>
          <w:szCs w:val="28"/>
        </w:rPr>
        <w:t>параграф</w:t>
      </w:r>
      <w:r>
        <w:rPr>
          <w:spacing w:val="37"/>
          <w:sz w:val="28"/>
          <w:szCs w:val="28"/>
        </w:rPr>
        <w:t xml:space="preserve"> </w:t>
      </w:r>
      <w:r>
        <w:rPr>
          <w:i/>
          <w:sz w:val="28"/>
          <w:szCs w:val="28"/>
        </w:rPr>
        <w:t>«Занятия</w:t>
      </w:r>
      <w:r>
        <w:rPr>
          <w:i/>
          <w:spacing w:val="39"/>
          <w:sz w:val="28"/>
          <w:szCs w:val="28"/>
        </w:rPr>
        <w:t xml:space="preserve"> </w:t>
      </w:r>
      <w:r>
        <w:rPr>
          <w:i/>
          <w:sz w:val="28"/>
          <w:szCs w:val="28"/>
        </w:rPr>
        <w:t>по</w:t>
      </w:r>
      <w:r>
        <w:rPr>
          <w:i/>
          <w:spacing w:val="39"/>
          <w:sz w:val="28"/>
          <w:szCs w:val="28"/>
        </w:rPr>
        <w:t xml:space="preserve"> </w:t>
      </w:r>
      <w:r>
        <w:rPr>
          <w:i/>
          <w:sz w:val="28"/>
          <w:szCs w:val="28"/>
        </w:rPr>
        <w:t>живому</w:t>
      </w:r>
      <w:r>
        <w:rPr>
          <w:i/>
          <w:spacing w:val="38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слову»</w:t>
      </w:r>
      <w:r>
        <w:rPr>
          <w:rFonts w:hint="default"/>
          <w:i/>
          <w:spacing w:val="-2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книги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«Развитие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детей»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Е.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И.</w:t>
      </w:r>
      <w:r>
        <w:rPr>
          <w:spacing w:val="-9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Тихеевой</w:t>
      </w:r>
      <w:r>
        <w:rPr>
          <w:rFonts w:hint="default"/>
          <w:spacing w:val="-2"/>
          <w:sz w:val="28"/>
          <w:szCs w:val="28"/>
          <w:lang w:val="ru-RU"/>
        </w:rPr>
        <w:t xml:space="preserve">. </w:t>
      </w:r>
      <w:r>
        <w:rPr>
          <w:sz w:val="28"/>
          <w:szCs w:val="28"/>
        </w:rPr>
        <w:t>Указать и описать виды занятий по «живому слову», которые рекомендует Е. И. Тихеева в работе с детьми.</w:t>
      </w:r>
      <w:r>
        <w:rPr>
          <w:rFonts w:hint="default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Литература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для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подготовки: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Тихеева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Е.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И.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Развитие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детей (раннего и дошкольного возраста). М., 1981. 416 с.</w:t>
      </w:r>
    </w:p>
    <w:p w14:paraId="28042BC2">
      <w:pPr>
        <w:pStyle w:val="8"/>
        <w:rPr>
          <w:rFonts w:hint="default"/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Ответ</w:t>
      </w:r>
      <w:r>
        <w:rPr>
          <w:rFonts w:hint="default"/>
          <w:b/>
          <w:bCs/>
          <w:sz w:val="28"/>
          <w:szCs w:val="28"/>
          <w:lang w:val="ru-RU"/>
        </w:rPr>
        <w:t xml:space="preserve">: </w:t>
      </w:r>
    </w:p>
    <w:p w14:paraId="0B281ABD">
      <w:pPr>
        <w:pStyle w:val="8"/>
        <w:numPr>
          <w:ilvl w:val="0"/>
          <w:numId w:val="0"/>
        </w:numPr>
        <w:ind w:leftChars="0" w:right="0" w:rightChars="0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Е. И. Тихеева в своей книге «Развитие речи детей» предлагает различные виды занятий по «живому слову», которые помогают детям развивать речевые навыки в естественной и интересной форме. Рассмотрим основные из них:</w:t>
      </w:r>
    </w:p>
    <w:p w14:paraId="3FC59A06">
      <w:pPr>
        <w:pStyle w:val="8"/>
        <w:numPr>
          <w:ilvl w:val="0"/>
          <w:numId w:val="0"/>
        </w:numPr>
        <w:ind w:leftChars="0" w:right="0" w:rightChars="0"/>
        <w:rPr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1. Разговор с детьми</w:t>
      </w:r>
    </w:p>
    <w:p w14:paraId="639FE020">
      <w:pPr>
        <w:pStyle w:val="8"/>
        <w:numPr>
          <w:ilvl w:val="0"/>
          <w:numId w:val="0"/>
        </w:numPr>
        <w:ind w:leftChars="0" w:right="0" w:rightChars="0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Тихеева подчеркивает важность живого общения с детьми. Она считает, что разговор с детьми является одним из самых эффективных способов развития речи. В процессе разговора дети учатся выражать свои мысли, задавать вопросы и отвечать на них. Тихеева рекомендует использовать различные формы разговора, такие как вопросы и ответы, рассказы и обсуждения.</w:t>
      </w:r>
    </w:p>
    <w:p w14:paraId="1FCEC312">
      <w:pPr>
        <w:pStyle w:val="8"/>
        <w:numPr>
          <w:ilvl w:val="0"/>
          <w:numId w:val="0"/>
        </w:numPr>
        <w:ind w:leftChars="0" w:right="0" w:rightChars="0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2. Поручения и задания</w:t>
      </w:r>
    </w:p>
    <w:p w14:paraId="7A896226">
      <w:pPr>
        <w:pStyle w:val="8"/>
        <w:numPr>
          <w:ilvl w:val="0"/>
          <w:numId w:val="0"/>
        </w:numPr>
        <w:ind w:leftChars="0" w:right="0" w:rightChars="0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Тихеева предлагает использовать поручения и задания для развития речи детей. Она считает, что выполнение поручений и заданий помогает детям развивать умение понимать и выполнять инструкции, а также выражать свои мысли. Например, она предлагает давать детям задания, такие как «принеси книгу» или «покажи, где находится мяч».</w:t>
      </w:r>
    </w:p>
    <w:p w14:paraId="0429CDF9">
      <w:pPr>
        <w:pStyle w:val="8"/>
        <w:numPr>
          <w:ilvl w:val="0"/>
          <w:numId w:val="0"/>
        </w:numPr>
        <w:ind w:leftChars="0" w:right="0" w:rightChars="0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3. Беседы</w:t>
      </w:r>
    </w:p>
    <w:p w14:paraId="0ED90E22">
      <w:pPr>
        <w:pStyle w:val="8"/>
        <w:numPr>
          <w:ilvl w:val="0"/>
          <w:numId w:val="0"/>
        </w:numPr>
        <w:ind w:leftChars="0" w:right="0" w:rightChars="0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Тихеева считает, что беседы являются важным инструментом развития речи детей. Она предлагает проводить беседы на различные темы, такие как «что ты делал сегодня» или «какой твой любимый цвет». В процессе беседы дети учатся выражать свои мысли и чувства, а также слушать и понимать других.</w:t>
      </w:r>
    </w:p>
    <w:p w14:paraId="2EB33E8D">
      <w:pPr>
        <w:pStyle w:val="8"/>
        <w:numPr>
          <w:ilvl w:val="0"/>
          <w:numId w:val="0"/>
        </w:numPr>
        <w:ind w:leftChars="0" w:right="0" w:rightChars="0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4. Письма</w:t>
      </w:r>
    </w:p>
    <w:p w14:paraId="5EA0A3E5">
      <w:pPr>
        <w:pStyle w:val="8"/>
        <w:numPr>
          <w:ilvl w:val="0"/>
          <w:numId w:val="0"/>
        </w:numPr>
        <w:ind w:leftChars="0" w:right="0" w:rightChars="0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Тихеева предлагает использовать письма для развития речи детей. Она считает, что написание писем помогает детям развивать умение выражать свои мысли в письменной форме. Например, она предлагает детям писать письма своим друзьям или родственникам.</w:t>
      </w:r>
    </w:p>
    <w:p w14:paraId="347E8709">
      <w:pPr>
        <w:pStyle w:val="8"/>
        <w:numPr>
          <w:ilvl w:val="0"/>
          <w:numId w:val="0"/>
        </w:numPr>
        <w:ind w:leftChars="0" w:right="0" w:rightChars="0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5. Чтение</w:t>
      </w:r>
    </w:p>
    <w:p w14:paraId="3C6FB9B7">
      <w:pPr>
        <w:pStyle w:val="8"/>
        <w:numPr>
          <w:ilvl w:val="0"/>
          <w:numId w:val="0"/>
        </w:numPr>
        <w:ind w:leftChars="0" w:right="0" w:rightChars="0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Тихеева подчеркивает важность чтения для развития речи детей. Она считает, что чтение помогает детям расширять словарный запас и развивать умение понимать и анализировать тексты. Она предлагает читать детям книги и обсуждать их содержание.</w:t>
      </w:r>
    </w:p>
    <w:p w14:paraId="795610A8">
      <w:pPr>
        <w:pStyle w:val="8"/>
        <w:numPr>
          <w:ilvl w:val="0"/>
          <w:numId w:val="0"/>
        </w:numPr>
        <w:ind w:leftChars="0" w:right="0" w:rightChars="0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6. Игры и практические занятия</w:t>
      </w:r>
    </w:p>
    <w:p w14:paraId="66D3E8F0">
      <w:pPr>
        <w:pStyle w:val="8"/>
        <w:numPr>
          <w:ilvl w:val="0"/>
          <w:numId w:val="0"/>
        </w:numPr>
        <w:ind w:leftChars="0" w:right="0" w:rightChars="0"/>
        <w:rPr>
          <w:b/>
          <w:sz w:val="28"/>
          <w:szCs w:val="28"/>
        </w:rPr>
      </w:pPr>
      <w:r>
        <w:rPr>
          <w:b w:val="0"/>
          <w:bCs/>
          <w:sz w:val="28"/>
          <w:szCs w:val="28"/>
        </w:rPr>
        <w:t>Тихеева предлагает использовать игры и практические занятия для развития речи детей. Она считает, что игры помогают детям осваивать новые слова и понятия в увлекательной форме. Например, она предлагает использовать игры с картинками, игрушками и другими материалами.</w:t>
      </w:r>
    </w:p>
    <w:p w14:paraId="27DAE35A">
      <w:pPr>
        <w:pStyle w:val="8"/>
        <w:numPr>
          <w:ilvl w:val="0"/>
          <w:numId w:val="0"/>
        </w:numPr>
        <w:ind w:leftChars="0" w:right="0" w:rightChars="0"/>
        <w:rPr>
          <w:b/>
          <w:sz w:val="28"/>
          <w:szCs w:val="28"/>
        </w:rPr>
      </w:pPr>
    </w:p>
    <w:p w14:paraId="48A9A8D9">
      <w:pPr>
        <w:pStyle w:val="8"/>
        <w:numPr>
          <w:ilvl w:val="0"/>
          <w:numId w:val="0"/>
        </w:numPr>
        <w:ind w:leftChars="0" w:right="0" w:rightChars="0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3. </w:t>
      </w:r>
      <w:r>
        <w:rPr>
          <w:sz w:val="28"/>
          <w:szCs w:val="28"/>
        </w:rPr>
        <w:t>Прочитать главу «</w:t>
      </w:r>
      <w:r>
        <w:rPr>
          <w:i/>
          <w:sz w:val="28"/>
          <w:szCs w:val="28"/>
        </w:rPr>
        <w:t>Словарь детей. Упражнения по развитию речи</w:t>
      </w:r>
      <w:r>
        <w:rPr>
          <w:sz w:val="28"/>
          <w:szCs w:val="28"/>
        </w:rPr>
        <w:t>» (с. 13–24). Заполнить таблицу.</w:t>
      </w:r>
      <w:r>
        <w:rPr>
          <w:rFonts w:hint="default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Литература для подготовки: Развитие словаря детей дошколь- ного возраста: хрестоматия / авт.-сост. О. А. Бизикова. Нижневар- товск: НВГУ, 2019. 136 с.</w:t>
      </w:r>
    </w:p>
    <w:p w14:paraId="62CB3658">
      <w:pPr>
        <w:pStyle w:val="18"/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between w:val="single" w:color="auto" w:sz="4" w:space="0"/>
        </w:pBdr>
        <w:shd w:val="clear" w:fill="FFFFFF" w:themeFill="background1"/>
        <w:spacing w:after="0"/>
        <w:rPr>
          <w:sz w:val="28"/>
          <w:szCs w:val="28"/>
        </w:rPr>
      </w:pPr>
    </w:p>
    <w:tbl>
      <w:tblPr>
        <w:tblW w:w="1031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FFFFFF" w:themeFill="background1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2345"/>
        <w:gridCol w:w="4089"/>
        <w:gridCol w:w="3882"/>
      </w:tblGrid>
      <w:tr w14:paraId="7E0C6D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bottom"/>
          </w:tcPr>
          <w:p w14:paraId="6459324C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bottom"/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Виды упражнений</w:t>
            </w:r>
          </w:p>
        </w:tc>
        <w:tc>
          <w:tcPr>
            <w:tcW w:w="4089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bottom"/>
          </w:tcPr>
          <w:p w14:paraId="024989C4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bottom"/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Характеристика их проведения</w:t>
            </w:r>
          </w:p>
        </w:tc>
        <w:tc>
          <w:tcPr>
            <w:tcW w:w="3882" w:type="dxa"/>
            <w:shd w:val="clear" w:color="auto" w:fill="FFFFFF" w:themeFill="background1"/>
            <w:tcMar>
              <w:top w:w="165" w:type="dxa"/>
              <w:bottom w:w="165" w:type="dxa"/>
            </w:tcMar>
            <w:vAlign w:val="bottom"/>
          </w:tcPr>
          <w:p w14:paraId="3725B1B5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bottom"/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Ваш пример использования упражнения</w:t>
            </w:r>
          </w:p>
        </w:tc>
      </w:tr>
      <w:tr w14:paraId="3C0130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15F8F201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Упражнения на обогащение словаря</w:t>
            </w:r>
          </w:p>
        </w:tc>
        <w:tc>
          <w:tcPr>
            <w:tcW w:w="4089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65E1F189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Занятия, направленные на расширение активного словарного запаса ребенка через ознакомление с новыми словами, понятиями, ситуациями. Могут проводиться в форме игр, рассказов, описаний.</w:t>
            </w:r>
          </w:p>
        </w:tc>
        <w:tc>
          <w:tcPr>
            <w:tcW w:w="3882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12E947FA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Игра "Что это?" - показываем ребенку картинки с изображением различных предметов и просим назвать их.</w:t>
            </w:r>
          </w:p>
        </w:tc>
      </w:tr>
      <w:tr w14:paraId="3248C2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1202B72E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Упражнения на активизацию словаря</w:t>
            </w:r>
          </w:p>
        </w:tc>
        <w:tc>
          <w:tcPr>
            <w:tcW w:w="4089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5F7F5306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Включают действия, активизирующие использование слов, уже известных ребенку, в повседневной жизни и общении. Применяются задания на подбор антонимов, синонимов, классификацию предметов и явлений.</w:t>
            </w:r>
          </w:p>
        </w:tc>
        <w:tc>
          <w:tcPr>
            <w:tcW w:w="3882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5D97FA38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Игра "Противоположности" - просим ребенка назвать противоположные слова (например, "большой - маленький", "горячий - холодный").</w:t>
            </w:r>
          </w:p>
        </w:tc>
      </w:tr>
      <w:tr w14:paraId="1B997B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5BF7DA94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Упражнения на уточнение и закрепление значений слов</w:t>
            </w:r>
          </w:p>
        </w:tc>
        <w:tc>
          <w:tcPr>
            <w:tcW w:w="4089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623DBCAC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Подбираются задания, способствующие глубокому пониманию значений слов, различению близких по звучанию, но разных по значению слов. Используются задания на объяснение слов, составление рассказов, рисование.</w:t>
            </w:r>
          </w:p>
        </w:tc>
        <w:tc>
          <w:tcPr>
            <w:tcW w:w="3882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5ABEDBC3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Игра "Объясни слово" - просим ребенка объяснить значение слова своими словами.</w:t>
            </w:r>
          </w:p>
        </w:tc>
      </w:tr>
      <w:tr w14:paraId="5C6856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53132E24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Упражнения на развитие грамматического строя речи</w:t>
            </w:r>
          </w:p>
        </w:tc>
        <w:tc>
          <w:tcPr>
            <w:tcW w:w="4089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01043259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Включают задания, направленные на отработку грамматических форм (падежи, роды, числа), правильное употребление предлогов, согласование слов.</w:t>
            </w:r>
          </w:p>
        </w:tc>
        <w:tc>
          <w:tcPr>
            <w:tcW w:w="3882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7F78D19C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Игра "Правильно скажи" - просим ребенка правильно согласовать слова в предложении (например, "Я вижу кот").</w:t>
            </w:r>
          </w:p>
        </w:tc>
      </w:tr>
      <w:tr w14:paraId="6B20A1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32CD6A11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Упражнения на развитие фонематического слуха</w:t>
            </w:r>
          </w:p>
        </w:tc>
        <w:tc>
          <w:tcPr>
            <w:tcW w:w="4089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539D0349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Включают задания на выделение звука в слове, нахождение одинакового звука в разных словах, различение звуков и слогов.</w:t>
            </w:r>
          </w:p>
        </w:tc>
        <w:tc>
          <w:tcPr>
            <w:tcW w:w="3882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2847EDEF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Игра "Найди звук" - просим ребенка найти слова, начинающиеся на определенный звук.</w:t>
            </w:r>
          </w:p>
        </w:tc>
      </w:tr>
      <w:tr w14:paraId="08A6FD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43B00940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Упражнения на развитие связной речи</w:t>
            </w:r>
          </w:p>
        </w:tc>
        <w:tc>
          <w:tcPr>
            <w:tcW w:w="4089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2B2B7AD8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Включают задания, направленные на формирование умения составлять предложения, рассказы, пересказывать услышанное, описывать события и предметы.</w:t>
            </w:r>
          </w:p>
        </w:tc>
        <w:tc>
          <w:tcPr>
            <w:tcW w:w="3882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4796F33C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Игра "Расскажи историю" - просим ребенка составить рассказ по картинке или на заданную тему.</w:t>
            </w:r>
          </w:p>
        </w:tc>
      </w:tr>
      <w:tr w14:paraId="3111A7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2B122EFC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Упражнения на развитие коммуникативных навыков</w:t>
            </w:r>
          </w:p>
        </w:tc>
        <w:tc>
          <w:tcPr>
            <w:tcW w:w="4089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17ABFCB3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Включают задания, направленные на развитие навыков общения, умения вести диалог, вежливого обращения, формирования адекватных речевых реакций.</w:t>
            </w:r>
          </w:p>
        </w:tc>
        <w:tc>
          <w:tcPr>
            <w:tcW w:w="3882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49BF1914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4"/>
                <w:szCs w:val="24"/>
                <w:bdr w:val="none" w:color="auto" w:sz="0" w:space="0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Игра "Вежливые слова" - просим ребенка использовать вежливые слова в общении (например, "пожалуйста", "спасибо").</w:t>
            </w:r>
          </w:p>
        </w:tc>
      </w:tr>
    </w:tbl>
    <w:p w14:paraId="3383489E">
      <w:pPr>
        <w:pStyle w:val="18"/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between w:val="single" w:color="auto" w:sz="4" w:space="0"/>
        </w:pBdr>
        <w:shd w:val="clear" w:fill="FFFFFF" w:themeFill="background1"/>
        <w:spacing w:after="0"/>
        <w:rPr>
          <w:sz w:val="28"/>
          <w:szCs w:val="28"/>
        </w:rPr>
        <w:sectPr>
          <w:pgSz w:w="11910" w:h="16840"/>
          <w:pgMar w:top="1060" w:right="708" w:bottom="1220" w:left="850" w:header="0" w:footer="1022" w:gutter="0"/>
          <w:cols w:space="720" w:num="1"/>
        </w:sectPr>
      </w:pPr>
    </w:p>
    <w:p w14:paraId="3CB16385">
      <w:pPr>
        <w:pStyle w:val="2"/>
        <w:spacing w:before="58"/>
        <w:ind w:left="0" w:right="430" w:firstLine="0"/>
        <w:jc w:val="center"/>
        <w:rPr>
          <w:b/>
          <w:sz w:val="28"/>
          <w:szCs w:val="28"/>
        </w:rPr>
      </w:pPr>
      <w:bookmarkStart w:id="20" w:name="Тест по теме"/>
      <w:bookmarkEnd w:id="20"/>
      <w:bookmarkStart w:id="21" w:name="_bookmark10"/>
      <w:bookmarkEnd w:id="21"/>
      <w:bookmarkStart w:id="22" w:name="_bookmark11"/>
      <w:bookmarkEnd w:id="22"/>
      <w:r>
        <w:rPr>
          <w:sz w:val="28"/>
          <w:szCs w:val="28"/>
        </w:rPr>
        <w:t>Тест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теме</w:t>
      </w:r>
    </w:p>
    <w:p w14:paraId="6320093E">
      <w:pPr>
        <w:pStyle w:val="17"/>
        <w:numPr>
          <w:ilvl w:val="2"/>
          <w:numId w:val="20"/>
        </w:numPr>
        <w:tabs>
          <w:tab w:val="left" w:pos="1413"/>
        </w:tabs>
        <w:spacing w:before="1" w:after="0" w:line="240" w:lineRule="auto"/>
        <w:ind w:left="282" w:right="708" w:firstLine="70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Фундаментом, на котором должно строиться воспита- ние и который обусловливает развитие языка, Е. И. Тихеева </w:t>
      </w:r>
      <w:r>
        <w:rPr>
          <w:b/>
          <w:spacing w:val="-2"/>
          <w:sz w:val="28"/>
          <w:szCs w:val="28"/>
        </w:rPr>
        <w:t>считает</w:t>
      </w:r>
    </w:p>
    <w:p w14:paraId="6D906144">
      <w:pPr>
        <w:pStyle w:val="8"/>
        <w:ind w:left="990" w:right="7124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дисциплину; б) народность;</w:t>
      </w:r>
    </w:p>
    <w:p w14:paraId="1D881608">
      <w:pPr>
        <w:pStyle w:val="8"/>
        <w:ind w:left="990" w:right="4948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организованную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обстановку; г) игру.</w:t>
      </w:r>
    </w:p>
    <w:p w14:paraId="6B939FF7">
      <w:pPr>
        <w:pStyle w:val="2"/>
        <w:numPr>
          <w:ilvl w:val="2"/>
          <w:numId w:val="20"/>
        </w:numPr>
        <w:tabs>
          <w:tab w:val="left" w:pos="1413"/>
        </w:tabs>
        <w:spacing w:before="0" w:after="0" w:line="240" w:lineRule="auto"/>
        <w:ind w:left="282" w:right="710" w:firstLine="707"/>
        <w:jc w:val="left"/>
        <w:rPr>
          <w:sz w:val="28"/>
          <w:szCs w:val="28"/>
        </w:rPr>
      </w:pPr>
      <w:r>
        <w:rPr>
          <w:sz w:val="28"/>
          <w:szCs w:val="28"/>
        </w:rPr>
        <w:t>К основным разделам работы по развитию речи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пер- вые годы жизни ребенка Е. И. Тихеева относит</w:t>
      </w:r>
    </w:p>
    <w:p w14:paraId="07308F9D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6"/>
          <w:sz w:val="28"/>
          <w:szCs w:val="28"/>
        </w:rPr>
        <w:t xml:space="preserve"> </w:t>
      </w:r>
      <w:r>
        <w:rPr>
          <w:sz w:val="28"/>
          <w:szCs w:val="28"/>
        </w:rPr>
        <w:t>беспрепятственное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развитие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моторного</w:t>
      </w:r>
      <w:r>
        <w:rPr>
          <w:spacing w:val="-1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аппарата;</w:t>
      </w:r>
    </w:p>
    <w:p w14:paraId="733CBC43">
      <w:pPr>
        <w:pStyle w:val="8"/>
        <w:ind w:left="282" w:right="715" w:firstLine="707"/>
        <w:rPr>
          <w:sz w:val="28"/>
          <w:szCs w:val="28"/>
        </w:rPr>
      </w:pPr>
      <w:r>
        <w:rPr>
          <w:sz w:val="28"/>
          <w:szCs w:val="28"/>
        </w:rPr>
        <w:t>б) индивидуальное обслуживание младенца одним преданным ему лицом;</w:t>
      </w:r>
    </w:p>
    <w:p w14:paraId="6613D565">
      <w:pPr>
        <w:pStyle w:val="8"/>
        <w:ind w:left="990" w:right="4249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накопление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содержания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для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речи; г) все ответы верны.</w:t>
      </w:r>
    </w:p>
    <w:p w14:paraId="7C3FCD01">
      <w:pPr>
        <w:pStyle w:val="2"/>
        <w:numPr>
          <w:ilvl w:val="2"/>
          <w:numId w:val="20"/>
        </w:numPr>
        <w:tabs>
          <w:tab w:val="left" w:pos="1414"/>
        </w:tabs>
        <w:spacing w:before="0" w:after="0" w:line="368" w:lineRule="exact"/>
        <w:ind w:left="1414" w:right="0" w:hanging="424"/>
        <w:jc w:val="left"/>
        <w:rPr>
          <w:sz w:val="28"/>
          <w:szCs w:val="28"/>
        </w:rPr>
      </w:pPr>
      <w:r>
        <w:rPr>
          <w:sz w:val="28"/>
          <w:szCs w:val="28"/>
        </w:rPr>
        <w:t>Занятия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живому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слову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7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это</w:t>
      </w:r>
    </w:p>
    <w:p w14:paraId="6E1379C1">
      <w:pPr>
        <w:pStyle w:val="8"/>
        <w:spacing w:line="367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занятия,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которые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требуют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иллюстративного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материала;</w:t>
      </w:r>
    </w:p>
    <w:p w14:paraId="29F1F6D8">
      <w:pPr>
        <w:pStyle w:val="8"/>
        <w:ind w:left="282" w:firstLine="707"/>
        <w:rPr>
          <w:sz w:val="28"/>
          <w:szCs w:val="28"/>
        </w:rPr>
      </w:pPr>
      <w:r>
        <w:rPr>
          <w:sz w:val="28"/>
          <w:szCs w:val="28"/>
        </w:rPr>
        <w:t>б) занятия, которые не требуют иллюстративного материала, а черпают содержание из готовых запасов представлений детей;</w:t>
      </w:r>
    </w:p>
    <w:p w14:paraId="7AA5F682">
      <w:pPr>
        <w:pStyle w:val="8"/>
        <w:spacing w:before="1"/>
        <w:ind w:left="990" w:right="5219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театрализованные</w:t>
      </w:r>
      <w:r>
        <w:rPr>
          <w:spacing w:val="-19"/>
          <w:sz w:val="28"/>
          <w:szCs w:val="28"/>
        </w:rPr>
        <w:t xml:space="preserve"> </w:t>
      </w:r>
      <w:r>
        <w:rPr>
          <w:sz w:val="28"/>
          <w:szCs w:val="28"/>
        </w:rPr>
        <w:t>занятия; г) занятия по книгам.</w:t>
      </w:r>
    </w:p>
    <w:p w14:paraId="6E19DA3E">
      <w:pPr>
        <w:pStyle w:val="2"/>
        <w:numPr>
          <w:ilvl w:val="2"/>
          <w:numId w:val="20"/>
        </w:numPr>
        <w:tabs>
          <w:tab w:val="left" w:pos="1413"/>
        </w:tabs>
        <w:spacing w:before="0" w:after="0" w:line="240" w:lineRule="auto"/>
        <w:ind w:left="282" w:right="712" w:firstLine="707"/>
        <w:jc w:val="left"/>
        <w:rPr>
          <w:sz w:val="28"/>
          <w:szCs w:val="28"/>
        </w:rPr>
      </w:pPr>
      <w:r>
        <w:rPr>
          <w:sz w:val="28"/>
          <w:szCs w:val="28"/>
        </w:rPr>
        <w:t>К занятиям по живому слову Е.И. Тихеева относит (не- сколько вариантов ответа)</w:t>
      </w:r>
    </w:p>
    <w:p w14:paraId="3D87D876">
      <w:pPr>
        <w:pStyle w:val="8"/>
        <w:spacing w:line="366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5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рассказывание;</w:t>
      </w:r>
    </w:p>
    <w:p w14:paraId="19CC34DB">
      <w:pPr>
        <w:pStyle w:val="8"/>
        <w:spacing w:before="2"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разговор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5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детьми;</w:t>
      </w:r>
    </w:p>
    <w:p w14:paraId="5C961B6C">
      <w:pPr>
        <w:pStyle w:val="8"/>
        <w:ind w:left="990" w:right="5912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описание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картине; г)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поручения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задания.</w:t>
      </w:r>
    </w:p>
    <w:p w14:paraId="66DBCB1F">
      <w:pPr>
        <w:pStyle w:val="2"/>
        <w:numPr>
          <w:ilvl w:val="2"/>
          <w:numId w:val="20"/>
        </w:numPr>
        <w:tabs>
          <w:tab w:val="left" w:pos="1413"/>
          <w:tab w:val="left" w:pos="2730"/>
          <w:tab w:val="left" w:pos="4348"/>
          <w:tab w:val="left" w:pos="6035"/>
          <w:tab w:val="left" w:pos="8049"/>
          <w:tab w:val="left" w:pos="8454"/>
        </w:tabs>
        <w:spacing w:before="0" w:after="0" w:line="240" w:lineRule="auto"/>
        <w:ind w:left="282" w:right="709" w:firstLine="707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Первой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ступенью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трудового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воспитания,</w:t>
      </w:r>
      <w:r>
        <w:rPr>
          <w:sz w:val="28"/>
          <w:szCs w:val="28"/>
        </w:rPr>
        <w:tab/>
      </w:r>
      <w:r>
        <w:rPr>
          <w:spacing w:val="-10"/>
          <w:sz w:val="28"/>
          <w:szCs w:val="28"/>
        </w:rPr>
        <w:t>в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 xml:space="preserve">которой </w:t>
      </w:r>
      <w:r>
        <w:rPr>
          <w:sz w:val="28"/>
          <w:szCs w:val="28"/>
        </w:rPr>
        <w:t>проявляется творческая деятельность ребенка, является</w:t>
      </w:r>
    </w:p>
    <w:p w14:paraId="7F08462C">
      <w:pPr>
        <w:pStyle w:val="8"/>
        <w:ind w:left="990" w:right="3092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сближение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знакомство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природой; б) игра;</w:t>
      </w:r>
    </w:p>
    <w:p w14:paraId="235D3C1D">
      <w:pPr>
        <w:pStyle w:val="8"/>
        <w:ind w:left="990" w:right="2431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обеспечение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социального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речевого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окружения; г) развитие моторного аппарата.</w:t>
      </w:r>
    </w:p>
    <w:p w14:paraId="4AD16350">
      <w:pPr>
        <w:pStyle w:val="8"/>
        <w:spacing w:after="0"/>
        <w:rPr>
          <w:sz w:val="28"/>
          <w:szCs w:val="28"/>
        </w:rPr>
        <w:sectPr>
          <w:pgSz w:w="11910" w:h="16840"/>
          <w:pgMar w:top="1060" w:right="708" w:bottom="1220" w:left="850" w:header="0" w:footer="1022" w:gutter="0"/>
          <w:cols w:space="720" w:num="1"/>
        </w:sectPr>
      </w:pPr>
    </w:p>
    <w:p w14:paraId="2B1AB748">
      <w:pPr>
        <w:pStyle w:val="2"/>
        <w:numPr>
          <w:ilvl w:val="1"/>
          <w:numId w:val="20"/>
        </w:numPr>
        <w:tabs>
          <w:tab w:val="left" w:pos="1873"/>
        </w:tabs>
        <w:spacing w:before="58" w:after="0" w:line="240" w:lineRule="auto"/>
        <w:ind w:left="1180" w:right="1609" w:firstLine="136"/>
        <w:jc w:val="left"/>
        <w:rPr>
          <w:sz w:val="28"/>
          <w:szCs w:val="28"/>
        </w:rPr>
      </w:pPr>
      <w:bookmarkStart w:id="23" w:name="3.3. Процесс формирования речевой деятел"/>
      <w:bookmarkEnd w:id="23"/>
      <w:bookmarkStart w:id="24" w:name="в концепции «речевого онтогенеза» А. А. "/>
      <w:bookmarkEnd w:id="24"/>
      <w:r>
        <w:rPr>
          <w:sz w:val="28"/>
          <w:szCs w:val="28"/>
        </w:rPr>
        <w:t>Процесс формирования речевой деятельности в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концепции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«речевого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онтогенеза»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А.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А.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Леонтьева</w:t>
      </w:r>
    </w:p>
    <w:p w14:paraId="746531DA">
      <w:pPr>
        <w:pStyle w:val="8"/>
        <w:keepNext w:val="0"/>
        <w:keepLines w:val="0"/>
        <w:pageBreakBefore w:val="0"/>
        <w:widowControl w:val="0"/>
        <w:tabs>
          <w:tab w:val="left" w:pos="1056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11" w:rightChars="0"/>
        <w:jc w:val="both"/>
        <w:textAlignment w:val="auto"/>
        <w:rPr>
          <w:sz w:val="28"/>
          <w:szCs w:val="28"/>
        </w:rPr>
      </w:pPr>
      <w:r>
        <w:rPr>
          <w:sz w:val="28"/>
          <w:szCs w:val="28"/>
        </w:rPr>
        <w:t>Описаны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периоды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«речевого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онтогенеза»,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выделяемые А.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А.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Леонтьевым. Представлена периодизация развития речи, со- ответствующая фонетическому, грамматическому и семантическо- му аспектам. Дано определение термину-понятию «</w:t>
      </w:r>
      <w:r>
        <w:rPr>
          <w:i/>
          <w:sz w:val="28"/>
          <w:szCs w:val="28"/>
        </w:rPr>
        <w:t>овладение язы- ком</w:t>
      </w:r>
      <w:r>
        <w:rPr>
          <w:sz w:val="28"/>
          <w:szCs w:val="28"/>
        </w:rPr>
        <w:t>» с психолингвистических позиций.</w:t>
      </w:r>
    </w:p>
    <w:p w14:paraId="55D10B5E">
      <w:pPr>
        <w:pStyle w:val="8"/>
        <w:keepNext w:val="0"/>
        <w:keepLines w:val="0"/>
        <w:pageBreakBefore w:val="0"/>
        <w:widowControl w:val="0"/>
        <w:tabs>
          <w:tab w:val="left" w:pos="1056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11" w:rightChars="0"/>
        <w:jc w:val="both"/>
        <w:textAlignment w:val="auto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1. </w:t>
      </w:r>
      <w:r>
        <w:rPr>
          <w:sz w:val="28"/>
          <w:szCs w:val="28"/>
        </w:rPr>
        <w:t>Прочитать параграф 3 «</w:t>
      </w:r>
      <w:r>
        <w:rPr>
          <w:i/>
          <w:sz w:val="28"/>
          <w:szCs w:val="28"/>
        </w:rPr>
        <w:t xml:space="preserve">Понятие речевой деятель- ности» </w:t>
      </w:r>
      <w:r>
        <w:rPr>
          <w:sz w:val="28"/>
          <w:szCs w:val="28"/>
        </w:rPr>
        <w:t>книги А.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А. Леонтьева «Язык, речь, речевая деятельность». Как А.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А.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Леонтьев раскрывает понятие речевой деятельности? В чем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заключаются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психолингвистические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закономерности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 xml:space="preserve">овладения </w:t>
      </w:r>
      <w:r>
        <w:rPr>
          <w:spacing w:val="-2"/>
          <w:sz w:val="28"/>
          <w:szCs w:val="28"/>
        </w:rPr>
        <w:t>языком?</w:t>
      </w:r>
    </w:p>
    <w:p w14:paraId="2BC7C8BF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Литература для подготовки: Леонтьев А.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А. Язык, речь, ре- чевая деятельность, 1969. 214 с.</w:t>
      </w:r>
    </w:p>
    <w:p w14:paraId="763C80CB">
      <w:pPr>
        <w:pStyle w:val="8"/>
        <w:numPr>
          <w:numId w:val="0"/>
        </w:numPr>
        <w:spacing w:before="1"/>
        <w:ind w:leftChars="0" w:right="0" w:rightChars="0"/>
        <w:jc w:val="both"/>
        <w:rPr>
          <w:rFonts w:hint="default"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Ответ</w:t>
      </w:r>
      <w:r>
        <w:rPr>
          <w:rFonts w:hint="default"/>
          <w:b/>
          <w:bCs/>
          <w:sz w:val="28"/>
          <w:szCs w:val="28"/>
          <w:lang w:val="ru-RU"/>
        </w:rPr>
        <w:t>:</w:t>
      </w:r>
      <w:r>
        <w:rPr>
          <w:rFonts w:hint="default"/>
          <w:sz w:val="28"/>
          <w:szCs w:val="28"/>
          <w:lang w:val="ru-RU"/>
        </w:rPr>
        <w:t xml:space="preserve">  </w:t>
      </w:r>
    </w:p>
    <w:p w14:paraId="563158A8">
      <w:pPr>
        <w:pStyle w:val="8"/>
        <w:numPr>
          <w:numId w:val="0"/>
        </w:numPr>
        <w:spacing w:before="1"/>
        <w:ind w:leftChars="0" w:right="0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А. А. Леонтьев в своей книге «Язык, речь, речевая деятельность» раскрывает понятие речевой деятельности как сложную психолингвистическую систему, включающую в себя различные аспекты языка и речи. Он подчеркивает, что речевая деятельность не сводится только к механическому воспроизведению звуков или слов, а является активным процессом, включающим в себя мышление, восприятие, память и другие психические процессы.</w:t>
      </w:r>
    </w:p>
    <w:p w14:paraId="68021DB8">
      <w:pPr>
        <w:pStyle w:val="8"/>
        <w:numPr>
          <w:numId w:val="0"/>
        </w:numPr>
        <w:spacing w:before="1"/>
        <w:ind w:leftChars="0" w:right="0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Леонтьев выделяет несколько ключевых аспектов речевой деятельности:</w:t>
      </w:r>
    </w:p>
    <w:p w14:paraId="290D886A">
      <w:pPr>
        <w:pStyle w:val="8"/>
        <w:numPr>
          <w:numId w:val="0"/>
        </w:numPr>
        <w:spacing w:before="1"/>
        <w:ind w:leftChars="0" w:right="0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Мотивация: Речевая деятельность всегда мотивирована. Человек говорит или пишет не просто так, а с определенной целью, будь то передача информации, выражение эмоций или установление контакта.</w:t>
      </w:r>
    </w:p>
    <w:p w14:paraId="799F90C5">
      <w:pPr>
        <w:pStyle w:val="8"/>
        <w:numPr>
          <w:numId w:val="0"/>
        </w:numPr>
        <w:spacing w:before="1"/>
        <w:ind w:leftChars="0" w:right="0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Целенаправленность: Речевая деятельность всегда направлена на достижение определенной цели. Это может быть передача информации, убеждение, просьба или другой вид коммуникации.</w:t>
      </w:r>
    </w:p>
    <w:p w14:paraId="026D554F">
      <w:pPr>
        <w:pStyle w:val="8"/>
        <w:numPr>
          <w:numId w:val="0"/>
        </w:numPr>
        <w:spacing w:before="1"/>
        <w:ind w:leftChars="0" w:right="0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Активность: Речевая деятельность является активным процессом. Человек не просто воспроизводит готовые фразы, а активно создает новые высказывания, используя свой словарный запас и грамматические знания.</w:t>
      </w:r>
    </w:p>
    <w:p w14:paraId="7275FE1E">
      <w:pPr>
        <w:pStyle w:val="8"/>
        <w:numPr>
          <w:numId w:val="0"/>
        </w:numPr>
        <w:spacing w:before="1"/>
        <w:ind w:leftChars="0" w:right="0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Социальность: Речевая деятельность всегда происходит в социальном контексте. Человек говорит или пишет для других людей, и его речь всегда направлена на взаимодействие с ними.</w:t>
      </w:r>
    </w:p>
    <w:p w14:paraId="7F095CB9">
      <w:pPr>
        <w:pStyle w:val="8"/>
        <w:numPr>
          <w:numId w:val="0"/>
        </w:numPr>
        <w:spacing w:before="1"/>
        <w:ind w:leftChars="0" w:right="0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Креативность: Речевая деятельность включает в себя элемент творчества. Человек не просто повторяет готовые фразы, а создает новые высказывания, используя свой словарный запас и грамматические знания.</w:t>
      </w:r>
    </w:p>
    <w:p w14:paraId="274FBBB7">
      <w:pPr>
        <w:pStyle w:val="8"/>
        <w:numPr>
          <w:numId w:val="0"/>
        </w:numPr>
        <w:spacing w:before="1"/>
        <w:ind w:leftChars="0" w:right="0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А. А. Леонтьев выделяет несколько психолингвистических закономерностей овладения языком:</w:t>
      </w:r>
    </w:p>
    <w:p w14:paraId="23324F1C">
      <w:pPr>
        <w:pStyle w:val="8"/>
        <w:numPr>
          <w:numId w:val="0"/>
        </w:numPr>
        <w:spacing w:before="1"/>
        <w:ind w:leftChars="0" w:right="0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Стадии овладения языком: Овладение языком происходит поэтапно. Сначала ребенок осваивает звуки и слова, затем грамматические конструкции и, наконец, сложные синтаксические структуры.</w:t>
      </w:r>
    </w:p>
    <w:p w14:paraId="52202E02">
      <w:pPr>
        <w:pStyle w:val="8"/>
        <w:numPr>
          <w:numId w:val="0"/>
        </w:numPr>
        <w:spacing w:before="1"/>
        <w:ind w:leftChars="0" w:right="0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Роль подражания: Подражание играет важную роль в овладении языком. Ребенок учится говорить, повторяя за взрослыми и другими детьми.</w:t>
      </w:r>
    </w:p>
    <w:p w14:paraId="3D3734E5">
      <w:pPr>
        <w:pStyle w:val="8"/>
        <w:numPr>
          <w:numId w:val="0"/>
        </w:numPr>
        <w:spacing w:before="1"/>
        <w:ind w:leftChars="0" w:right="0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Роль контекста: Контекст играет важную роль в понимании и использовании языка. Ребенок учится понимать и использовать слова и фразы в зависимости от ситуации.</w:t>
      </w:r>
    </w:p>
    <w:p w14:paraId="3313FE19">
      <w:pPr>
        <w:pStyle w:val="8"/>
        <w:numPr>
          <w:numId w:val="0"/>
        </w:numPr>
        <w:spacing w:before="1"/>
        <w:ind w:leftChars="0" w:right="0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Роль мотивации: Мотивация играет важную роль в овладении языком. Ребенок учится говорить, когда у него есть потребность в общении и взаимодействии с другими людьми.</w:t>
      </w:r>
    </w:p>
    <w:p w14:paraId="36935A8C">
      <w:pPr>
        <w:pStyle w:val="8"/>
        <w:numPr>
          <w:numId w:val="0"/>
        </w:numPr>
        <w:spacing w:before="1"/>
        <w:ind w:leftChars="0" w:right="0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Роль социального взаимодействия: Социальное взаимодействие играет важную роль в овладении языком. Ребенок учится говорить, общаясь с другими людьми и участвуя в различных социальных ситуациях.</w:t>
      </w:r>
    </w:p>
    <w:p w14:paraId="03BF4836">
      <w:pPr>
        <w:pStyle w:val="2"/>
        <w:spacing w:before="58"/>
        <w:ind w:left="0" w:right="430" w:firstLine="0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2.</w:t>
      </w:r>
      <w:r>
        <w:rPr>
          <w:b/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Какие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периоды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развития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«речевого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онтогенеза»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выделяет А. А. Леонтьев?</w:t>
      </w:r>
      <w:bookmarkStart w:id="25" w:name="_bookmark12"/>
      <w:bookmarkEnd w:id="25"/>
      <w:bookmarkStart w:id="26" w:name="Тест по теме"/>
      <w:bookmarkEnd w:id="26"/>
      <w:bookmarkStart w:id="27" w:name="_bookmark13"/>
      <w:bookmarkEnd w:id="27"/>
    </w:p>
    <w:p w14:paraId="332FA965">
      <w:pPr>
        <w:pStyle w:val="2"/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А. А. Леонтьев выделяет несколько периодов развития «речевого онтогенеза», которые отражают этапы овладения языком ребенком. Эти периоды включают:</w:t>
      </w:r>
    </w:p>
    <w:p w14:paraId="1FF71ABD">
      <w:pPr>
        <w:pStyle w:val="2"/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Доречевой период (0–1 год):</w:t>
      </w:r>
    </w:p>
    <w:p w14:paraId="4DE301CA">
      <w:pPr>
        <w:pStyle w:val="2"/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Стадия гуления: Ребенок издает звуки, которые не имеют конкретного значения, но служат для тренировки артикуляционного аппарата.</w:t>
      </w:r>
    </w:p>
    <w:p w14:paraId="35AD7D14">
      <w:pPr>
        <w:pStyle w:val="2"/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Стадия лепета: Ребенок начинает повторять простые слоги, такие как "ма-ма", "ба-ба", которые могут быть первыми попытками общения.</w:t>
      </w:r>
    </w:p>
    <w:p w14:paraId="1B57FB11">
      <w:pPr>
        <w:pStyle w:val="2"/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Ранний речевой период (1–3 года):</w:t>
      </w:r>
    </w:p>
    <w:p w14:paraId="77EE3652">
      <w:pPr>
        <w:pStyle w:val="2"/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Стадия первых слов: Ребенок начинает использовать отдельные слова для обозначения предметов и действий.</w:t>
      </w:r>
    </w:p>
    <w:p w14:paraId="41E755A1">
      <w:pPr>
        <w:pStyle w:val="2"/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Стадия первых предложений: Ребенок начинает строить простые предложения, используя два-три слова.</w:t>
      </w:r>
    </w:p>
    <w:p w14:paraId="5F5DF85A">
      <w:pPr>
        <w:pStyle w:val="2"/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Основной речевой период (3–7 лет):</w:t>
      </w:r>
    </w:p>
    <w:p w14:paraId="42328743">
      <w:pPr>
        <w:pStyle w:val="2"/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Стадия активного словарного запаса: Ребенок активно расширяет свой словарный запас, осваивая новые слова и понятия.</w:t>
      </w:r>
    </w:p>
    <w:p w14:paraId="7AC3C5C7">
      <w:pPr>
        <w:pStyle w:val="2"/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Стадия грамматического оформления: Ребенок начинает использовать более сложные грамматические конструкции, такие как согласование слов в предложении.</w:t>
      </w:r>
    </w:p>
    <w:p w14:paraId="6E70BBAB">
      <w:pPr>
        <w:pStyle w:val="2"/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Период школьного обучения (7–12 лет):</w:t>
      </w:r>
    </w:p>
    <w:p w14:paraId="6E35B78D">
      <w:pPr>
        <w:pStyle w:val="2"/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Стадия развития письменной речи: Ребенок начинает осваивать письменную речь, учится читать и писать.</w:t>
      </w:r>
    </w:p>
    <w:p w14:paraId="23D91854">
      <w:pPr>
        <w:pStyle w:val="2"/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Стадия развития связной речи: Ребенок учится строить сложные предложения и тексты, выражая свои мысли и идеи.</w:t>
      </w:r>
    </w:p>
    <w:p w14:paraId="6C082181">
      <w:pPr>
        <w:pStyle w:val="2"/>
        <w:spacing w:before="58"/>
        <w:ind w:left="0" w:right="430" w:firstLine="0"/>
        <w:jc w:val="both"/>
        <w:rPr>
          <w:sz w:val="28"/>
          <w:szCs w:val="28"/>
        </w:rPr>
      </w:pPr>
    </w:p>
    <w:p w14:paraId="3A6E5C6D">
      <w:pPr>
        <w:pStyle w:val="2"/>
        <w:spacing w:before="58"/>
        <w:ind w:left="0" w:right="430" w:firstLine="0"/>
        <w:jc w:val="center"/>
        <w:rPr>
          <w:sz w:val="28"/>
          <w:szCs w:val="28"/>
        </w:rPr>
      </w:pPr>
      <w:r>
        <w:rPr>
          <w:sz w:val="28"/>
          <w:szCs w:val="28"/>
        </w:rPr>
        <w:t>Тест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теме</w:t>
      </w:r>
    </w:p>
    <w:p w14:paraId="707EA284">
      <w:pPr>
        <w:pStyle w:val="8"/>
        <w:rPr>
          <w:b/>
          <w:sz w:val="28"/>
          <w:szCs w:val="28"/>
        </w:rPr>
      </w:pPr>
    </w:p>
    <w:p w14:paraId="7B017084">
      <w:pPr>
        <w:pStyle w:val="17"/>
        <w:numPr>
          <w:ilvl w:val="0"/>
          <w:numId w:val="23"/>
        </w:numPr>
        <w:tabs>
          <w:tab w:val="left" w:pos="1413"/>
        </w:tabs>
        <w:spacing w:before="1" w:after="0" w:line="240" w:lineRule="auto"/>
        <w:ind w:left="282" w:leftChars="0" w:right="708" w:rightChars="0" w:hanging="62" w:firstLineChars="0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По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А.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А.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Леонтьеву,</w:t>
      </w:r>
      <w:r>
        <w:rPr>
          <w:b/>
          <w:spacing w:val="38"/>
          <w:sz w:val="28"/>
          <w:szCs w:val="28"/>
        </w:rPr>
        <w:t xml:space="preserve"> </w:t>
      </w:r>
      <w:r>
        <w:rPr>
          <w:b/>
          <w:sz w:val="28"/>
          <w:szCs w:val="28"/>
        </w:rPr>
        <w:t>родной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язык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(в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самом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общем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зна- чении) – это</w:t>
      </w:r>
    </w:p>
    <w:p w14:paraId="6784BBF5">
      <w:pPr>
        <w:pStyle w:val="8"/>
        <w:ind w:left="990" w:right="1476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язык,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котором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ребенок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произнес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свои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первые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слова; б) «врожденный» язык;</w:t>
      </w:r>
    </w:p>
    <w:p w14:paraId="07247D5F">
      <w:pPr>
        <w:pStyle w:val="8"/>
        <w:spacing w:line="366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язык</w:t>
      </w:r>
      <w:r>
        <w:rPr>
          <w:spacing w:val="-6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родителей;</w:t>
      </w:r>
    </w:p>
    <w:p w14:paraId="2B359B84">
      <w:pPr>
        <w:pStyle w:val="8"/>
        <w:spacing w:before="2"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язык,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который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изучается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процессе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овладения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речью.</w:t>
      </w:r>
    </w:p>
    <w:p w14:paraId="02AC4F09">
      <w:pPr>
        <w:pStyle w:val="2"/>
        <w:numPr>
          <w:ilvl w:val="0"/>
          <w:numId w:val="24"/>
        </w:numPr>
        <w:tabs>
          <w:tab w:val="left" w:pos="1414"/>
        </w:tabs>
        <w:spacing w:before="0" w:after="0" w:line="367" w:lineRule="exact"/>
        <w:ind w:left="1414" w:right="0" w:hanging="424"/>
        <w:jc w:val="left"/>
        <w:rPr>
          <w:sz w:val="28"/>
          <w:szCs w:val="28"/>
        </w:rPr>
      </w:pPr>
      <w:r>
        <w:rPr>
          <w:sz w:val="28"/>
          <w:szCs w:val="28"/>
        </w:rPr>
        <w:t>Сознательное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усвоение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-15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происходит</w:t>
      </w:r>
    </w:p>
    <w:p w14:paraId="607CA28F">
      <w:pPr>
        <w:pStyle w:val="8"/>
        <w:ind w:left="990" w:right="5140"/>
        <w:jc w:val="both"/>
        <w:rPr>
          <w:sz w:val="28"/>
          <w:szCs w:val="28"/>
        </w:rPr>
      </w:pPr>
      <w:r>
        <w:rPr>
          <w:sz w:val="28"/>
          <w:szCs w:val="28"/>
        </w:rPr>
        <w:t>а) на подготовительном этапе; б)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преддошкольном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 xml:space="preserve">периоде; </w:t>
      </w:r>
    </w:p>
    <w:p w14:paraId="78A69391">
      <w:pPr>
        <w:pStyle w:val="8"/>
        <w:ind w:left="990" w:right="5140"/>
        <w:jc w:val="both"/>
        <w:rPr>
          <w:sz w:val="28"/>
          <w:szCs w:val="28"/>
        </w:rPr>
      </w:pPr>
      <w:r>
        <w:rPr>
          <w:sz w:val="28"/>
          <w:szCs w:val="28"/>
        </w:rPr>
        <w:t>в) в дошкольном периоде;</w:t>
      </w:r>
    </w:p>
    <w:p w14:paraId="5A6A448E">
      <w:pPr>
        <w:pStyle w:val="8"/>
        <w:ind w:left="990"/>
        <w:jc w:val="both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школьном</w:t>
      </w:r>
      <w:r>
        <w:rPr>
          <w:spacing w:val="-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периоде.</w:t>
      </w:r>
    </w:p>
    <w:p w14:paraId="7618BFB1">
      <w:pPr>
        <w:pStyle w:val="17"/>
        <w:numPr>
          <w:ilvl w:val="0"/>
          <w:numId w:val="24"/>
        </w:numPr>
        <w:tabs>
          <w:tab w:val="left" w:pos="1414"/>
        </w:tabs>
        <w:spacing w:before="1" w:after="0" w:line="240" w:lineRule="auto"/>
        <w:ind w:left="990" w:right="3175" w:firstLine="0"/>
        <w:jc w:val="left"/>
        <w:rPr>
          <w:sz w:val="28"/>
          <w:szCs w:val="28"/>
        </w:rPr>
      </w:pPr>
      <w:r>
        <w:rPr>
          <w:b/>
          <w:sz w:val="28"/>
          <w:szCs w:val="28"/>
        </w:rPr>
        <w:t>Периоды</w:t>
      </w:r>
      <w:r>
        <w:rPr>
          <w:b/>
          <w:spacing w:val="-9"/>
          <w:sz w:val="28"/>
          <w:szCs w:val="28"/>
        </w:rPr>
        <w:t xml:space="preserve"> </w:t>
      </w:r>
      <w:r>
        <w:rPr>
          <w:b/>
          <w:sz w:val="28"/>
          <w:szCs w:val="28"/>
        </w:rPr>
        <w:t>гуления</w:t>
      </w:r>
      <w:r>
        <w:rPr>
          <w:b/>
          <w:spacing w:val="-11"/>
          <w:sz w:val="28"/>
          <w:szCs w:val="28"/>
        </w:rPr>
        <w:t xml:space="preserve"> </w:t>
      </w:r>
      <w:r>
        <w:rPr>
          <w:b/>
          <w:sz w:val="28"/>
          <w:szCs w:val="28"/>
        </w:rPr>
        <w:t>и</w:t>
      </w:r>
      <w:r>
        <w:rPr>
          <w:b/>
          <w:spacing w:val="-10"/>
          <w:sz w:val="28"/>
          <w:szCs w:val="28"/>
        </w:rPr>
        <w:t xml:space="preserve"> </w:t>
      </w:r>
      <w:r>
        <w:rPr>
          <w:b/>
          <w:sz w:val="28"/>
          <w:szCs w:val="28"/>
        </w:rPr>
        <w:t>лепета</w:t>
      </w:r>
      <w:r>
        <w:rPr>
          <w:b/>
          <w:spacing w:val="-10"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выделяются </w:t>
      </w:r>
      <w:r>
        <w:rPr>
          <w:sz w:val="28"/>
          <w:szCs w:val="28"/>
        </w:rPr>
        <w:t>а) на доречевом этапе (первый год жизни);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б) на этапе первичного освоения языка;</w:t>
      </w:r>
    </w:p>
    <w:p w14:paraId="6CEA6EF4">
      <w:pPr>
        <w:pStyle w:val="8"/>
        <w:ind w:left="990" w:right="4737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этапе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усвоения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грамматики; г) в преддошкольном периоде.</w:t>
      </w:r>
    </w:p>
    <w:p w14:paraId="236A5708">
      <w:pPr>
        <w:pStyle w:val="2"/>
        <w:numPr>
          <w:ilvl w:val="0"/>
          <w:numId w:val="24"/>
        </w:numPr>
        <w:tabs>
          <w:tab w:val="left" w:pos="1413"/>
        </w:tabs>
        <w:spacing w:before="0" w:after="0" w:line="240" w:lineRule="auto"/>
        <w:ind w:left="282" w:right="709" w:firstLine="707"/>
        <w:jc w:val="left"/>
        <w:rPr>
          <w:sz w:val="28"/>
          <w:szCs w:val="28"/>
        </w:rPr>
      </w:pPr>
      <w:r>
        <w:rPr>
          <w:sz w:val="28"/>
          <w:szCs w:val="28"/>
        </w:rPr>
        <w:t>Употребление</w:t>
      </w:r>
      <w:r>
        <w:rPr>
          <w:spacing w:val="37"/>
          <w:sz w:val="28"/>
          <w:szCs w:val="28"/>
        </w:rPr>
        <w:t xml:space="preserve"> </w:t>
      </w:r>
      <w:r>
        <w:rPr>
          <w:sz w:val="28"/>
          <w:szCs w:val="28"/>
        </w:rPr>
        <w:t>«копатка»</w:t>
      </w:r>
      <w:r>
        <w:rPr>
          <w:spacing w:val="38"/>
          <w:sz w:val="28"/>
          <w:szCs w:val="28"/>
        </w:rPr>
        <w:t xml:space="preserve"> </w:t>
      </w:r>
      <w:r>
        <w:rPr>
          <w:sz w:val="28"/>
          <w:szCs w:val="28"/>
        </w:rPr>
        <w:t>вместо</w:t>
      </w:r>
      <w:r>
        <w:rPr>
          <w:spacing w:val="38"/>
          <w:sz w:val="28"/>
          <w:szCs w:val="28"/>
        </w:rPr>
        <w:t xml:space="preserve"> </w:t>
      </w:r>
      <w:r>
        <w:rPr>
          <w:sz w:val="28"/>
          <w:szCs w:val="28"/>
        </w:rPr>
        <w:t>лопатка,</w:t>
      </w:r>
      <w:r>
        <w:rPr>
          <w:spacing w:val="37"/>
          <w:sz w:val="28"/>
          <w:szCs w:val="28"/>
        </w:rPr>
        <w:t xml:space="preserve"> </w:t>
      </w:r>
      <w:r>
        <w:rPr>
          <w:sz w:val="28"/>
          <w:szCs w:val="28"/>
        </w:rPr>
        <w:t>«леять»</w:t>
      </w:r>
      <w:r>
        <w:rPr>
          <w:spacing w:val="38"/>
          <w:sz w:val="28"/>
          <w:szCs w:val="28"/>
        </w:rPr>
        <w:t xml:space="preserve"> </w:t>
      </w:r>
      <w:r>
        <w:rPr>
          <w:sz w:val="28"/>
          <w:szCs w:val="28"/>
        </w:rPr>
        <w:t>вме- сто поливать из лейки связано с тем, что</w:t>
      </w:r>
    </w:p>
    <w:p w14:paraId="2FDB7F4A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дети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допускают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лексические</w:t>
      </w:r>
      <w:r>
        <w:rPr>
          <w:spacing w:val="-1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ошибки;</w:t>
      </w:r>
    </w:p>
    <w:p w14:paraId="1B9BEDBE">
      <w:pPr>
        <w:pStyle w:val="8"/>
        <w:ind w:left="990" w:right="713" w:hanging="1"/>
        <w:rPr>
          <w:sz w:val="28"/>
          <w:szCs w:val="28"/>
        </w:rPr>
      </w:pPr>
      <w:r>
        <w:rPr>
          <w:spacing w:val="-2"/>
          <w:sz w:val="28"/>
          <w:szCs w:val="28"/>
        </w:rPr>
        <w:t>б)</w:t>
      </w:r>
      <w:r>
        <w:rPr>
          <w:spacing w:val="-2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дети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используют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слова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по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аналогии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назначением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 xml:space="preserve">предметов; </w:t>
      </w:r>
      <w:r>
        <w:rPr>
          <w:sz w:val="28"/>
          <w:szCs w:val="28"/>
        </w:rPr>
        <w:t>в) дети допускают фонетические ошибки;</w:t>
      </w:r>
    </w:p>
    <w:p w14:paraId="0C00EF00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дети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знают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верное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наименование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предмета.</w:t>
      </w:r>
    </w:p>
    <w:p w14:paraId="102A24A8">
      <w:pPr>
        <w:pStyle w:val="2"/>
        <w:numPr>
          <w:ilvl w:val="0"/>
          <w:numId w:val="24"/>
        </w:numPr>
        <w:tabs>
          <w:tab w:val="left" w:pos="1413"/>
        </w:tabs>
        <w:spacing w:before="0" w:after="0" w:line="240" w:lineRule="auto"/>
        <w:ind w:left="282" w:right="707" w:firstLine="707"/>
        <w:jc w:val="both"/>
        <w:rPr>
          <w:sz w:val="28"/>
          <w:szCs w:val="28"/>
        </w:rPr>
      </w:pPr>
      <w:r>
        <w:rPr>
          <w:sz w:val="28"/>
          <w:szCs w:val="28"/>
        </w:rPr>
        <w:t>Овладение родным языком; вторичное осознание род- ного языка, связанное с обучением в школе; овладение тем или иным неродным языком по А. А. Леонтьеву входит в понятие</w:t>
      </w:r>
    </w:p>
    <w:p w14:paraId="1D1CCC37">
      <w:pPr>
        <w:pStyle w:val="8"/>
        <w:ind w:left="990" w:right="5912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языковая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способность; б) онтогенез;</w:t>
      </w:r>
    </w:p>
    <w:p w14:paraId="29BA54C0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овладение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языком;</w:t>
      </w:r>
    </w:p>
    <w:p w14:paraId="06C1D5C3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6"/>
          <w:sz w:val="28"/>
          <w:szCs w:val="28"/>
        </w:rPr>
        <w:t xml:space="preserve"> </w:t>
      </w:r>
      <w:r>
        <w:rPr>
          <w:sz w:val="28"/>
          <w:szCs w:val="28"/>
        </w:rPr>
        <w:t>коммуникативная</w:t>
      </w:r>
      <w:r>
        <w:rPr>
          <w:spacing w:val="-16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культура.</w:t>
      </w:r>
    </w:p>
    <w:p w14:paraId="08BD9D52">
      <w:pPr>
        <w:pStyle w:val="8"/>
        <w:spacing w:after="0" w:line="368" w:lineRule="exact"/>
        <w:rPr>
          <w:sz w:val="28"/>
          <w:szCs w:val="28"/>
        </w:rPr>
        <w:sectPr>
          <w:pgSz w:w="11910" w:h="16840"/>
          <w:pgMar w:top="1060" w:right="708" w:bottom="1220" w:left="850" w:header="0" w:footer="1022" w:gutter="0"/>
          <w:cols w:space="720" w:num="1"/>
        </w:sectPr>
      </w:pPr>
    </w:p>
    <w:p w14:paraId="17D27AA8">
      <w:pPr>
        <w:spacing w:before="58"/>
        <w:ind w:left="130" w:right="556" w:firstLine="0"/>
        <w:jc w:val="center"/>
        <w:rPr>
          <w:b/>
          <w:sz w:val="28"/>
          <w:szCs w:val="28"/>
        </w:rPr>
      </w:pPr>
      <w:bookmarkStart w:id="28" w:name="Раздел 2. Технологии развития речи и ком"/>
      <w:bookmarkEnd w:id="28"/>
      <w:bookmarkStart w:id="29" w:name="культуры детей дошкольного возраста"/>
      <w:bookmarkEnd w:id="29"/>
      <w:r>
        <w:rPr>
          <w:b/>
          <w:sz w:val="28"/>
          <w:szCs w:val="28"/>
        </w:rPr>
        <w:t>Раздел</w:t>
      </w:r>
      <w:r>
        <w:rPr>
          <w:b/>
          <w:spacing w:val="-6"/>
          <w:sz w:val="28"/>
          <w:szCs w:val="28"/>
        </w:rPr>
        <w:t xml:space="preserve"> </w:t>
      </w:r>
      <w:r>
        <w:rPr>
          <w:b/>
          <w:sz w:val="28"/>
          <w:szCs w:val="28"/>
        </w:rPr>
        <w:t>2.</w:t>
      </w:r>
      <w:r>
        <w:rPr>
          <w:b/>
          <w:spacing w:val="-8"/>
          <w:sz w:val="28"/>
          <w:szCs w:val="28"/>
        </w:rPr>
        <w:t xml:space="preserve"> </w:t>
      </w:r>
      <w:r>
        <w:rPr>
          <w:b/>
          <w:sz w:val="28"/>
          <w:szCs w:val="28"/>
        </w:rPr>
        <w:t>Технологии</w:t>
      </w:r>
      <w:r>
        <w:rPr>
          <w:b/>
          <w:spacing w:val="-6"/>
          <w:sz w:val="28"/>
          <w:szCs w:val="28"/>
        </w:rPr>
        <w:t xml:space="preserve"> </w:t>
      </w:r>
      <w:r>
        <w:rPr>
          <w:b/>
          <w:sz w:val="28"/>
          <w:szCs w:val="28"/>
        </w:rPr>
        <w:t>развития</w:t>
      </w:r>
      <w:r>
        <w:rPr>
          <w:b/>
          <w:spacing w:val="-7"/>
          <w:sz w:val="28"/>
          <w:szCs w:val="28"/>
        </w:rPr>
        <w:t xml:space="preserve"> </w:t>
      </w:r>
      <w:r>
        <w:rPr>
          <w:b/>
          <w:sz w:val="28"/>
          <w:szCs w:val="28"/>
        </w:rPr>
        <w:t>речи</w:t>
      </w:r>
      <w:r>
        <w:rPr>
          <w:b/>
          <w:spacing w:val="-6"/>
          <w:sz w:val="28"/>
          <w:szCs w:val="28"/>
        </w:rPr>
        <w:t xml:space="preserve"> </w:t>
      </w:r>
      <w:r>
        <w:rPr>
          <w:b/>
          <w:sz w:val="28"/>
          <w:szCs w:val="28"/>
        </w:rPr>
        <w:t>и</w:t>
      </w:r>
      <w:r>
        <w:rPr>
          <w:b/>
          <w:spacing w:val="-6"/>
          <w:sz w:val="28"/>
          <w:szCs w:val="28"/>
        </w:rPr>
        <w:t xml:space="preserve"> </w:t>
      </w:r>
      <w:r>
        <w:rPr>
          <w:b/>
          <w:sz w:val="28"/>
          <w:szCs w:val="28"/>
        </w:rPr>
        <w:t>коммуникативной культуры детей дошкольного возраста</w:t>
      </w:r>
    </w:p>
    <w:p w14:paraId="04D2D802">
      <w:pPr>
        <w:pStyle w:val="2"/>
        <w:spacing w:before="368"/>
        <w:ind w:left="0" w:right="424" w:firstLine="0"/>
        <w:jc w:val="center"/>
        <w:rPr>
          <w:b/>
          <w:sz w:val="28"/>
          <w:szCs w:val="28"/>
        </w:rPr>
      </w:pPr>
      <w:bookmarkStart w:id="30" w:name="Тема 1. Развитие фонетической стороны ре"/>
      <w:bookmarkEnd w:id="30"/>
      <w:bookmarkStart w:id="31" w:name="_bookmark14"/>
      <w:bookmarkEnd w:id="31"/>
      <w:r>
        <w:rPr>
          <w:sz w:val="28"/>
          <w:szCs w:val="28"/>
        </w:rPr>
        <w:t>Тема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1.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Развитие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фонетической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стороны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-1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ребенка</w:t>
      </w:r>
    </w:p>
    <w:p w14:paraId="422BBF1F">
      <w:pPr>
        <w:pStyle w:val="2"/>
        <w:numPr>
          <w:ilvl w:val="1"/>
          <w:numId w:val="25"/>
        </w:numPr>
        <w:tabs>
          <w:tab w:val="left" w:pos="1117"/>
          <w:tab w:val="left" w:pos="4384"/>
        </w:tabs>
        <w:spacing w:before="0" w:after="0" w:line="240" w:lineRule="auto"/>
        <w:ind w:left="4384" w:right="828" w:hanging="3987"/>
        <w:jc w:val="left"/>
        <w:rPr>
          <w:b/>
          <w:sz w:val="28"/>
          <w:szCs w:val="28"/>
        </w:rPr>
      </w:pPr>
      <w:bookmarkStart w:id="32" w:name="_bookmark15"/>
      <w:bookmarkEnd w:id="32"/>
      <w:bookmarkStart w:id="33" w:name="1.1. Теоретические основы развития звуко"/>
      <w:bookmarkEnd w:id="33"/>
      <w:r>
        <w:rPr>
          <w:sz w:val="28"/>
          <w:szCs w:val="28"/>
        </w:rPr>
        <w:t>Теоретические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основы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развития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звуковой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культуры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 xml:space="preserve">речи </w:t>
      </w:r>
      <w:r>
        <w:rPr>
          <w:spacing w:val="-2"/>
          <w:sz w:val="28"/>
          <w:szCs w:val="28"/>
        </w:rPr>
        <w:t>ребенка</w:t>
      </w:r>
    </w:p>
    <w:p w14:paraId="534D5348">
      <w:pPr>
        <w:pStyle w:val="8"/>
        <w:ind w:left="282" w:right="706"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Тема посвящена звуковой культуре речи, направлениям рабо- ты по воспитанию звуковой культуры речи. Представлены перио- дизация овладения языковыми средствами устной речи дошкольни- ками, этапы формирования звуковой культуры речи. Даны опреде- ления терминам </w:t>
      </w:r>
      <w:r>
        <w:rPr>
          <w:i/>
          <w:sz w:val="28"/>
          <w:szCs w:val="28"/>
        </w:rPr>
        <w:t>интонация, дикция, высота, сила, тембр голоса</w:t>
      </w:r>
      <w:r>
        <w:rPr>
          <w:sz w:val="28"/>
          <w:szCs w:val="28"/>
        </w:rPr>
        <w:t>. Выделены средства и методические приемы воспитания звуковой культуры речи.</w:t>
      </w:r>
    </w:p>
    <w:p w14:paraId="1398400A">
      <w:pPr>
        <w:pStyle w:val="8"/>
        <w:ind w:left="282" w:right="705" w:firstLine="70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1. </w:t>
      </w:r>
      <w:r>
        <w:rPr>
          <w:sz w:val="28"/>
          <w:szCs w:val="28"/>
        </w:rPr>
        <w:t>Прочитать главу VI «Методика воспитания звуко- вой культуры речи детей» учебного пособия «Методика развития речи и обучения родному языку дошкольников» М.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М.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Алексеевой, В.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И.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Яшиной [Алексеева, Яшина 2000]. Выписать аспекты воспи- тания звуковой культуры речи.</w:t>
      </w:r>
    </w:p>
    <w:p w14:paraId="7CA4A536">
      <w:pPr>
        <w:pStyle w:val="8"/>
        <w:numPr>
          <w:ilvl w:val="0"/>
          <w:numId w:val="26"/>
        </w:numPr>
        <w:ind w:left="0" w:leftChars="0" w:right="705" w:firstLine="0" w:firstLineChars="0"/>
        <w:jc w:val="both"/>
        <w:rPr>
          <w:rFonts w:hint="default"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Ответ</w:t>
      </w:r>
      <w:r>
        <w:rPr>
          <w:rFonts w:hint="default"/>
          <w:b/>
          <w:bCs/>
          <w:sz w:val="28"/>
          <w:szCs w:val="28"/>
          <w:lang w:val="ru-RU"/>
        </w:rPr>
        <w:t>:</w:t>
      </w:r>
      <w:r>
        <w:rPr>
          <w:rFonts w:hint="default"/>
          <w:sz w:val="28"/>
          <w:szCs w:val="28"/>
          <w:lang w:val="ru-RU"/>
        </w:rPr>
        <w:t xml:space="preserve"> </w:t>
      </w:r>
    </w:p>
    <w:p w14:paraId="2AF3FD28">
      <w:pPr>
        <w:pStyle w:val="8"/>
        <w:numPr>
          <w:numId w:val="0"/>
        </w:numPr>
        <w:ind w:leftChars="0" w:right="705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В главе VI учебного пособия «Методика развития речи и обучения родному языку дошкольников» М. М. Алексеевой и В. И. Яшиной рассматриваются различные аспекты воспитания звуковой культуры речи у детей. Вот основные из них:</w:t>
      </w:r>
    </w:p>
    <w:p w14:paraId="3322691B">
      <w:pPr>
        <w:pStyle w:val="8"/>
        <w:numPr>
          <w:numId w:val="0"/>
        </w:numPr>
        <w:ind w:leftChars="0" w:right="705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Развитие фонематического слуха:</w:t>
      </w:r>
    </w:p>
    <w:p w14:paraId="372CD6F3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Развитие умения различать звуки речи.</w:t>
      </w:r>
    </w:p>
    <w:p w14:paraId="2CF7117C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Упражнения на выделение звука в слове, нахождение одинакового звука в разных словах, различение звуков и слогов.</w:t>
      </w:r>
    </w:p>
    <w:p w14:paraId="235301E6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Формирование правильного звукопроизношения:</w:t>
      </w:r>
    </w:p>
    <w:p w14:paraId="10F9CA03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Развитие артикуляционного аппарата.</w:t>
      </w:r>
    </w:p>
    <w:p w14:paraId="46450625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Овладение правильным произношением звуков.</w:t>
      </w:r>
    </w:p>
    <w:p w14:paraId="0C605893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Формирование навыков правильного звукопроизношения.</w:t>
      </w:r>
    </w:p>
    <w:p w14:paraId="1119386B">
      <w:pPr>
        <w:pStyle w:val="8"/>
        <w:numPr>
          <w:numId w:val="0"/>
        </w:numPr>
        <w:ind w:leftChars="0" w:right="705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Развитие словарного запаса:</w:t>
      </w:r>
    </w:p>
    <w:p w14:paraId="285A6023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Обогащение словарного запаса детей.</w:t>
      </w:r>
    </w:p>
    <w:p w14:paraId="0AE6B200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Ознакомление с новыми словами и понятиями.</w:t>
      </w:r>
    </w:p>
    <w:p w14:paraId="603218D5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Развитие умения использовать слова в речи.</w:t>
      </w:r>
    </w:p>
    <w:p w14:paraId="0844DE09">
      <w:pPr>
        <w:pStyle w:val="8"/>
        <w:numPr>
          <w:numId w:val="0"/>
        </w:numPr>
        <w:ind w:leftChars="0" w:right="705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Формирование грамматического строя речи:</w:t>
      </w:r>
    </w:p>
    <w:p w14:paraId="4804BBAE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Овладение грамматическими нормами языка.</w:t>
      </w:r>
    </w:p>
    <w:p w14:paraId="66AE3337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Развитие умения правильно строить предложения.</w:t>
      </w:r>
    </w:p>
    <w:p w14:paraId="7908E9B0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Формирование навыков согласования слов в речи.</w:t>
      </w:r>
    </w:p>
    <w:p w14:paraId="0E3F62E0">
      <w:pPr>
        <w:pStyle w:val="8"/>
        <w:numPr>
          <w:numId w:val="0"/>
        </w:numPr>
        <w:ind w:leftChars="0" w:right="705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Развитие связной речи:</w:t>
      </w:r>
    </w:p>
    <w:p w14:paraId="29858F2C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Развитие умения строить связные высказывания.</w:t>
      </w:r>
    </w:p>
    <w:p w14:paraId="6B0943D2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Формирование навыков пересказа и рассказывания.</w:t>
      </w:r>
    </w:p>
    <w:p w14:paraId="569AADA9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Развитие умения вести диалог.</w:t>
      </w:r>
    </w:p>
    <w:p w14:paraId="7F52A978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Развитие коммуникативных навыков:</w:t>
      </w:r>
    </w:p>
    <w:p w14:paraId="21F3126F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Развитие умения общаться с окружающими.</w:t>
      </w:r>
    </w:p>
    <w:p w14:paraId="6E13E171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Формирование навыков вежливого общения.</w:t>
      </w:r>
    </w:p>
    <w:p w14:paraId="06730365">
      <w:pPr>
        <w:pStyle w:val="8"/>
        <w:numPr>
          <w:ilvl w:val="0"/>
          <w:numId w:val="27"/>
        </w:numPr>
        <w:ind w:left="420" w:leftChars="0" w:right="705" w:rightChars="0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Развитие умения слушать и понимать речь других.</w:t>
      </w:r>
    </w:p>
    <w:p w14:paraId="5FD6B36C">
      <w:pPr>
        <w:pStyle w:val="8"/>
        <w:numPr>
          <w:numId w:val="0"/>
        </w:numPr>
        <w:ind w:leftChars="0" w:right="705" w:rightChars="0"/>
        <w:jc w:val="both"/>
        <w:rPr>
          <w:rFonts w:hint="default"/>
          <w:sz w:val="28"/>
          <w:szCs w:val="28"/>
          <w:lang w:val="ru-RU"/>
        </w:rPr>
      </w:pPr>
    </w:p>
    <w:p w14:paraId="1964F26C">
      <w:pPr>
        <w:spacing w:before="58"/>
        <w:ind w:left="282" w:right="708" w:firstLine="70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2. </w:t>
      </w:r>
      <w:r>
        <w:rPr>
          <w:sz w:val="28"/>
          <w:szCs w:val="28"/>
        </w:rPr>
        <w:t>Прочитать отрывок главы «Как выявить и испра- вить недостатки звукопроизношения» книги А. И. Максакова «Пра- вильно ли говорит ваш ребёнок» [Максаков 1988: 146–156]. Подо- брать материал, который позволит выявить у ребенка недостатки звукопроизношения. Составить план работы по исправлению недо- статков выявленного звукопроизношения. При необходимости об- ратиться к соответствующей главе книги.</w:t>
      </w:r>
    </w:p>
    <w:p w14:paraId="52B27551">
      <w:pPr>
        <w:spacing w:before="58"/>
        <w:ind w:left="282" w:right="708" w:firstLine="707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Чтобы выявить у ребенка недостатки звукопроизношения, предложите ему прочитать стихотворение, пересказать сказку, рассказ. Внимательно вслушайтесь в его речь, попытайтесь уста- новить, какие звуки произносятся неправильно.</w:t>
      </w:r>
    </w:p>
    <w:p w14:paraId="44117192">
      <w:pPr>
        <w:spacing w:before="1"/>
        <w:ind w:left="283" w:right="701" w:firstLine="707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Более детальное обследование состояния звукопроизношения проводится</w:t>
      </w:r>
      <w:r>
        <w:rPr>
          <w:i/>
          <w:spacing w:val="-18"/>
          <w:sz w:val="28"/>
          <w:szCs w:val="28"/>
        </w:rPr>
        <w:t xml:space="preserve"> </w:t>
      </w:r>
      <w:r>
        <w:rPr>
          <w:i/>
          <w:sz w:val="28"/>
          <w:szCs w:val="28"/>
        </w:rPr>
        <w:t>с</w:t>
      </w:r>
      <w:r>
        <w:rPr>
          <w:i/>
          <w:spacing w:val="-20"/>
          <w:sz w:val="28"/>
          <w:szCs w:val="28"/>
        </w:rPr>
        <w:t xml:space="preserve"> </w:t>
      </w:r>
      <w:r>
        <w:rPr>
          <w:i/>
          <w:sz w:val="28"/>
          <w:szCs w:val="28"/>
        </w:rPr>
        <w:t>помощью</w:t>
      </w:r>
      <w:r>
        <w:rPr>
          <w:i/>
          <w:spacing w:val="-20"/>
          <w:sz w:val="28"/>
          <w:szCs w:val="28"/>
        </w:rPr>
        <w:t xml:space="preserve"> </w:t>
      </w:r>
      <w:r>
        <w:rPr>
          <w:i/>
          <w:sz w:val="28"/>
          <w:szCs w:val="28"/>
        </w:rPr>
        <w:t>предметных</w:t>
      </w:r>
      <w:r>
        <w:rPr>
          <w:i/>
          <w:spacing w:val="-20"/>
          <w:sz w:val="28"/>
          <w:szCs w:val="28"/>
        </w:rPr>
        <w:t xml:space="preserve"> </w:t>
      </w:r>
      <w:r>
        <w:rPr>
          <w:i/>
          <w:sz w:val="28"/>
          <w:szCs w:val="28"/>
        </w:rPr>
        <w:t>картинок,</w:t>
      </w:r>
      <w:r>
        <w:rPr>
          <w:i/>
          <w:spacing w:val="-20"/>
          <w:sz w:val="28"/>
          <w:szCs w:val="28"/>
        </w:rPr>
        <w:t xml:space="preserve"> </w:t>
      </w:r>
      <w:r>
        <w:rPr>
          <w:i/>
          <w:sz w:val="28"/>
          <w:szCs w:val="28"/>
        </w:rPr>
        <w:t>в</w:t>
      </w:r>
      <w:r>
        <w:rPr>
          <w:i/>
          <w:spacing w:val="-18"/>
          <w:sz w:val="28"/>
          <w:szCs w:val="28"/>
        </w:rPr>
        <w:t xml:space="preserve"> </w:t>
      </w:r>
      <w:r>
        <w:rPr>
          <w:i/>
          <w:sz w:val="28"/>
          <w:szCs w:val="28"/>
        </w:rPr>
        <w:t>названиях</w:t>
      </w:r>
      <w:r>
        <w:rPr>
          <w:i/>
          <w:spacing w:val="-20"/>
          <w:sz w:val="28"/>
          <w:szCs w:val="28"/>
        </w:rPr>
        <w:t xml:space="preserve"> </w:t>
      </w:r>
      <w:r>
        <w:rPr>
          <w:i/>
          <w:sz w:val="28"/>
          <w:szCs w:val="28"/>
        </w:rPr>
        <w:t>которых проверяемые звуки находятся в разной позиции. Например, для про- верки</w:t>
      </w:r>
      <w:r>
        <w:rPr>
          <w:i/>
          <w:spacing w:val="-19"/>
          <w:sz w:val="28"/>
          <w:szCs w:val="28"/>
        </w:rPr>
        <w:t xml:space="preserve"> </w:t>
      </w:r>
      <w:r>
        <w:rPr>
          <w:i/>
          <w:sz w:val="28"/>
          <w:szCs w:val="28"/>
        </w:rPr>
        <w:t>произношения</w:t>
      </w:r>
      <w:r>
        <w:rPr>
          <w:i/>
          <w:spacing w:val="-20"/>
          <w:sz w:val="28"/>
          <w:szCs w:val="28"/>
        </w:rPr>
        <w:t xml:space="preserve"> </w:t>
      </w:r>
      <w:r>
        <w:rPr>
          <w:i/>
          <w:sz w:val="28"/>
          <w:szCs w:val="28"/>
        </w:rPr>
        <w:t>звуков</w:t>
      </w:r>
      <w:r>
        <w:rPr>
          <w:i/>
          <w:spacing w:val="-17"/>
          <w:sz w:val="28"/>
          <w:szCs w:val="28"/>
        </w:rPr>
        <w:t xml:space="preserve"> </w:t>
      </w:r>
      <w:r>
        <w:rPr>
          <w:i/>
          <w:sz w:val="28"/>
          <w:szCs w:val="28"/>
        </w:rPr>
        <w:t>с,</w:t>
      </w:r>
      <w:r>
        <w:rPr>
          <w:i/>
          <w:spacing w:val="-19"/>
          <w:sz w:val="28"/>
          <w:szCs w:val="28"/>
        </w:rPr>
        <w:t xml:space="preserve"> </w:t>
      </w:r>
      <w:r>
        <w:rPr>
          <w:i/>
          <w:sz w:val="28"/>
          <w:szCs w:val="28"/>
        </w:rPr>
        <w:t>сь,</w:t>
      </w:r>
      <w:r>
        <w:rPr>
          <w:i/>
          <w:spacing w:val="-19"/>
          <w:sz w:val="28"/>
          <w:szCs w:val="28"/>
        </w:rPr>
        <w:t xml:space="preserve"> </w:t>
      </w:r>
      <w:r>
        <w:rPr>
          <w:i/>
          <w:sz w:val="28"/>
          <w:szCs w:val="28"/>
        </w:rPr>
        <w:t>з,</w:t>
      </w:r>
      <w:r>
        <w:rPr>
          <w:i/>
          <w:spacing w:val="-19"/>
          <w:sz w:val="28"/>
          <w:szCs w:val="28"/>
        </w:rPr>
        <w:t xml:space="preserve"> </w:t>
      </w:r>
      <w:r>
        <w:rPr>
          <w:i/>
          <w:sz w:val="28"/>
          <w:szCs w:val="28"/>
        </w:rPr>
        <w:t>зь,</w:t>
      </w:r>
      <w:r>
        <w:rPr>
          <w:i/>
          <w:spacing w:val="-20"/>
          <w:sz w:val="28"/>
          <w:szCs w:val="28"/>
        </w:rPr>
        <w:t xml:space="preserve"> </w:t>
      </w:r>
      <w:r>
        <w:rPr>
          <w:i/>
          <w:sz w:val="28"/>
          <w:szCs w:val="28"/>
        </w:rPr>
        <w:t>ц;</w:t>
      </w:r>
      <w:r>
        <w:rPr>
          <w:i/>
          <w:spacing w:val="-19"/>
          <w:sz w:val="28"/>
          <w:szCs w:val="28"/>
        </w:rPr>
        <w:t xml:space="preserve"> </w:t>
      </w:r>
      <w:r>
        <w:rPr>
          <w:i/>
          <w:sz w:val="28"/>
          <w:szCs w:val="28"/>
        </w:rPr>
        <w:t>ш,</w:t>
      </w:r>
      <w:r>
        <w:rPr>
          <w:i/>
          <w:spacing w:val="-19"/>
          <w:sz w:val="28"/>
          <w:szCs w:val="28"/>
        </w:rPr>
        <w:t xml:space="preserve"> </w:t>
      </w:r>
      <w:r>
        <w:rPr>
          <w:i/>
          <w:sz w:val="28"/>
          <w:szCs w:val="28"/>
        </w:rPr>
        <w:t>ж,</w:t>
      </w:r>
      <w:r>
        <w:rPr>
          <w:i/>
          <w:spacing w:val="-17"/>
          <w:sz w:val="28"/>
          <w:szCs w:val="28"/>
        </w:rPr>
        <w:t xml:space="preserve"> </w:t>
      </w:r>
      <w:r>
        <w:rPr>
          <w:i/>
          <w:sz w:val="28"/>
          <w:szCs w:val="28"/>
        </w:rPr>
        <w:t>ч,</w:t>
      </w:r>
      <w:r>
        <w:rPr>
          <w:i/>
          <w:spacing w:val="-17"/>
          <w:sz w:val="28"/>
          <w:szCs w:val="28"/>
        </w:rPr>
        <w:t xml:space="preserve"> </w:t>
      </w:r>
      <w:r>
        <w:rPr>
          <w:i/>
          <w:sz w:val="28"/>
          <w:szCs w:val="28"/>
        </w:rPr>
        <w:t>щ;</w:t>
      </w:r>
      <w:r>
        <w:rPr>
          <w:i/>
          <w:spacing w:val="-19"/>
          <w:sz w:val="28"/>
          <w:szCs w:val="28"/>
        </w:rPr>
        <w:t xml:space="preserve"> </w:t>
      </w:r>
      <w:r>
        <w:rPr>
          <w:i/>
          <w:sz w:val="28"/>
          <w:szCs w:val="28"/>
        </w:rPr>
        <w:t>л,</w:t>
      </w:r>
      <w:r>
        <w:rPr>
          <w:i/>
          <w:spacing w:val="-18"/>
          <w:sz w:val="28"/>
          <w:szCs w:val="28"/>
        </w:rPr>
        <w:t xml:space="preserve"> </w:t>
      </w:r>
      <w:r>
        <w:rPr>
          <w:i/>
          <w:sz w:val="28"/>
          <w:szCs w:val="28"/>
        </w:rPr>
        <w:t>ль,</w:t>
      </w:r>
      <w:r>
        <w:rPr>
          <w:i/>
          <w:spacing w:val="-20"/>
          <w:sz w:val="28"/>
          <w:szCs w:val="28"/>
        </w:rPr>
        <w:t xml:space="preserve"> </w:t>
      </w:r>
      <w:r>
        <w:rPr>
          <w:i/>
          <w:sz w:val="28"/>
          <w:szCs w:val="28"/>
        </w:rPr>
        <w:t>р,</w:t>
      </w:r>
      <w:r>
        <w:rPr>
          <w:i/>
          <w:spacing w:val="-20"/>
          <w:sz w:val="28"/>
          <w:szCs w:val="28"/>
        </w:rPr>
        <w:t xml:space="preserve"> </w:t>
      </w:r>
      <w:r>
        <w:rPr>
          <w:i/>
          <w:sz w:val="28"/>
          <w:szCs w:val="28"/>
        </w:rPr>
        <w:t>рь</w:t>
      </w:r>
      <w:r>
        <w:rPr>
          <w:i/>
          <w:spacing w:val="-18"/>
          <w:sz w:val="28"/>
          <w:szCs w:val="28"/>
        </w:rPr>
        <w:t xml:space="preserve"> </w:t>
      </w:r>
      <w:r>
        <w:rPr>
          <w:i/>
          <w:sz w:val="28"/>
          <w:szCs w:val="28"/>
        </w:rPr>
        <w:t>можно использовать такой набор картинок: санки, капуста, автобус, се- ледка,</w:t>
      </w:r>
      <w:r>
        <w:rPr>
          <w:i/>
          <w:spacing w:val="-14"/>
          <w:sz w:val="28"/>
          <w:szCs w:val="28"/>
        </w:rPr>
        <w:t xml:space="preserve"> </w:t>
      </w:r>
      <w:r>
        <w:rPr>
          <w:i/>
          <w:sz w:val="28"/>
          <w:szCs w:val="28"/>
        </w:rPr>
        <w:t>осел,</w:t>
      </w:r>
      <w:r>
        <w:rPr>
          <w:i/>
          <w:spacing w:val="-15"/>
          <w:sz w:val="28"/>
          <w:szCs w:val="28"/>
        </w:rPr>
        <w:t xml:space="preserve"> </w:t>
      </w:r>
      <w:r>
        <w:rPr>
          <w:i/>
          <w:sz w:val="28"/>
          <w:szCs w:val="28"/>
        </w:rPr>
        <w:t>гусь,</w:t>
      </w:r>
      <w:r>
        <w:rPr>
          <w:i/>
          <w:spacing w:val="-13"/>
          <w:sz w:val="28"/>
          <w:szCs w:val="28"/>
        </w:rPr>
        <w:t xml:space="preserve"> </w:t>
      </w:r>
      <w:r>
        <w:rPr>
          <w:i/>
          <w:sz w:val="28"/>
          <w:szCs w:val="28"/>
        </w:rPr>
        <w:t>замок,</w:t>
      </w:r>
      <w:r>
        <w:rPr>
          <w:i/>
          <w:spacing w:val="-14"/>
          <w:sz w:val="28"/>
          <w:szCs w:val="28"/>
        </w:rPr>
        <w:t xml:space="preserve"> </w:t>
      </w:r>
      <w:r>
        <w:rPr>
          <w:i/>
          <w:sz w:val="28"/>
          <w:szCs w:val="28"/>
        </w:rPr>
        <w:t>коза,</w:t>
      </w:r>
      <w:r>
        <w:rPr>
          <w:i/>
          <w:spacing w:val="-15"/>
          <w:sz w:val="28"/>
          <w:szCs w:val="28"/>
        </w:rPr>
        <w:t xml:space="preserve"> </w:t>
      </w:r>
      <w:r>
        <w:rPr>
          <w:i/>
          <w:sz w:val="28"/>
          <w:szCs w:val="28"/>
        </w:rPr>
        <w:t>зебра,</w:t>
      </w:r>
      <w:r>
        <w:rPr>
          <w:i/>
          <w:spacing w:val="-15"/>
          <w:sz w:val="28"/>
          <w:szCs w:val="28"/>
        </w:rPr>
        <w:t xml:space="preserve"> </w:t>
      </w:r>
      <w:r>
        <w:rPr>
          <w:i/>
          <w:sz w:val="28"/>
          <w:szCs w:val="28"/>
        </w:rPr>
        <w:t>корзина;</w:t>
      </w:r>
      <w:r>
        <w:rPr>
          <w:i/>
          <w:spacing w:val="-15"/>
          <w:sz w:val="28"/>
          <w:szCs w:val="28"/>
        </w:rPr>
        <w:t xml:space="preserve"> </w:t>
      </w:r>
      <w:r>
        <w:rPr>
          <w:i/>
          <w:sz w:val="28"/>
          <w:szCs w:val="28"/>
        </w:rPr>
        <w:t>цветок,</w:t>
      </w:r>
      <w:r>
        <w:rPr>
          <w:i/>
          <w:spacing w:val="-14"/>
          <w:sz w:val="28"/>
          <w:szCs w:val="28"/>
        </w:rPr>
        <w:t xml:space="preserve"> </w:t>
      </w:r>
      <w:r>
        <w:rPr>
          <w:i/>
          <w:sz w:val="28"/>
          <w:szCs w:val="28"/>
        </w:rPr>
        <w:t>солнце,</w:t>
      </w:r>
      <w:r>
        <w:rPr>
          <w:i/>
          <w:spacing w:val="-15"/>
          <w:sz w:val="28"/>
          <w:szCs w:val="28"/>
        </w:rPr>
        <w:t xml:space="preserve"> </w:t>
      </w:r>
      <w:r>
        <w:rPr>
          <w:i/>
          <w:sz w:val="28"/>
          <w:szCs w:val="28"/>
        </w:rPr>
        <w:t xml:space="preserve">огурец; </w:t>
      </w:r>
      <w:r>
        <w:rPr>
          <w:i/>
          <w:spacing w:val="-2"/>
          <w:sz w:val="28"/>
          <w:szCs w:val="28"/>
        </w:rPr>
        <w:t>шапка,</w:t>
      </w:r>
      <w:r>
        <w:rPr>
          <w:i/>
          <w:spacing w:val="-20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кошка,</w:t>
      </w:r>
      <w:r>
        <w:rPr>
          <w:i/>
          <w:spacing w:val="-18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душ</w:t>
      </w:r>
      <w:r>
        <w:rPr>
          <w:i/>
          <w:spacing w:val="-18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&lt;...&gt;</w:t>
      </w:r>
      <w:r>
        <w:rPr>
          <w:i/>
          <w:spacing w:val="-18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При</w:t>
      </w:r>
      <w:r>
        <w:rPr>
          <w:i/>
          <w:spacing w:val="-18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обследовании</w:t>
      </w:r>
      <w:r>
        <w:rPr>
          <w:i/>
          <w:spacing w:val="-18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попытайтесь</w:t>
      </w:r>
      <w:r>
        <w:rPr>
          <w:i/>
          <w:spacing w:val="-18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определить причину</w:t>
      </w:r>
      <w:r>
        <w:rPr>
          <w:i/>
          <w:spacing w:val="-10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неправильного</w:t>
      </w:r>
      <w:r>
        <w:rPr>
          <w:i/>
          <w:spacing w:val="-11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произношения</w:t>
      </w:r>
      <w:r>
        <w:rPr>
          <w:i/>
          <w:spacing w:val="-11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(трудности</w:t>
      </w:r>
      <w:r>
        <w:rPr>
          <w:i/>
          <w:spacing w:val="-9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в</w:t>
      </w:r>
      <w:r>
        <w:rPr>
          <w:i/>
          <w:spacing w:val="-10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артикуляции</w:t>
      </w:r>
      <w:r>
        <w:rPr>
          <w:i/>
          <w:spacing w:val="-11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 xml:space="preserve">или </w:t>
      </w:r>
      <w:r>
        <w:rPr>
          <w:i/>
          <w:sz w:val="28"/>
          <w:szCs w:val="28"/>
        </w:rPr>
        <w:t>нарушения</w:t>
      </w:r>
      <w:r>
        <w:rPr>
          <w:i/>
          <w:spacing w:val="-2"/>
          <w:sz w:val="28"/>
          <w:szCs w:val="28"/>
        </w:rPr>
        <w:t xml:space="preserve"> </w:t>
      </w:r>
      <w:r>
        <w:rPr>
          <w:i/>
          <w:sz w:val="28"/>
          <w:szCs w:val="28"/>
        </w:rPr>
        <w:t>фонематического</w:t>
      </w:r>
      <w:r>
        <w:rPr>
          <w:i/>
          <w:spacing w:val="-3"/>
          <w:sz w:val="28"/>
          <w:szCs w:val="28"/>
        </w:rPr>
        <w:t xml:space="preserve"> </w:t>
      </w:r>
      <w:r>
        <w:rPr>
          <w:i/>
          <w:sz w:val="28"/>
          <w:szCs w:val="28"/>
        </w:rPr>
        <w:t>восприятия).</w:t>
      </w:r>
    </w:p>
    <w:p w14:paraId="50535AC7">
      <w:pPr>
        <w:spacing w:before="0" w:line="367" w:lineRule="exact"/>
        <w:ind w:right="0"/>
        <w:jc w:val="left"/>
        <w:rPr>
          <w:i/>
          <w:sz w:val="28"/>
          <w:szCs w:val="28"/>
        </w:rPr>
      </w:pPr>
      <w:r>
        <w:rPr>
          <w:i/>
          <w:spacing w:val="-2"/>
          <w:sz w:val="28"/>
          <w:szCs w:val="28"/>
        </w:rPr>
        <w:t>&lt;...&gt;</w:t>
      </w:r>
      <w:r>
        <w:rPr>
          <w:rFonts w:hint="default"/>
          <w:i/>
          <w:spacing w:val="-2"/>
          <w:sz w:val="28"/>
          <w:szCs w:val="28"/>
          <w:lang w:val="ru-RU"/>
        </w:rPr>
        <w:t xml:space="preserve"> </w:t>
      </w:r>
      <w:r>
        <w:rPr>
          <w:i/>
          <w:sz w:val="28"/>
          <w:szCs w:val="28"/>
        </w:rPr>
        <w:t>Работа по исправлению недостатков звукопроизношения со- стоит их трех основных этапов: подготовительные упражнения; постановка (вызывание) звука; закрепление звука в слогах, словах и введение его в речь.</w:t>
      </w:r>
    </w:p>
    <w:p w14:paraId="7405661E">
      <w:pPr>
        <w:numPr>
          <w:ilvl w:val="0"/>
          <w:numId w:val="28"/>
        </w:numPr>
        <w:spacing w:before="0"/>
        <w:ind w:left="0" w:leftChars="0" w:right="704" w:firstLine="0" w:firstLine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b/>
          <w:bCs/>
          <w:i w:val="0"/>
          <w:iCs/>
          <w:sz w:val="28"/>
          <w:szCs w:val="28"/>
          <w:lang w:val="ru-RU"/>
        </w:rPr>
        <w:t>Ответ</w:t>
      </w:r>
      <w:r>
        <w:rPr>
          <w:rFonts w:hint="default"/>
          <w:b/>
          <w:bCs/>
          <w:i w:val="0"/>
          <w:iCs/>
          <w:sz w:val="28"/>
          <w:szCs w:val="28"/>
          <w:lang w:val="ru-RU"/>
        </w:rPr>
        <w:t>:</w:t>
      </w:r>
      <w:r>
        <w:rPr>
          <w:rFonts w:hint="default"/>
          <w:i w:val="0"/>
          <w:iCs/>
          <w:sz w:val="28"/>
          <w:szCs w:val="28"/>
          <w:lang w:val="ru-RU"/>
        </w:rPr>
        <w:t xml:space="preserve"> </w:t>
      </w:r>
    </w:p>
    <w:p w14:paraId="6B89EE1C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План работы по исправлению недостатков звукопроизношения</w:t>
      </w:r>
    </w:p>
    <w:p w14:paraId="553924DE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1. Подготовительные упражнения</w:t>
      </w:r>
    </w:p>
    <w:p w14:paraId="4A1D2D8A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Цель: Развитие артикуляционного аппарата и подготовка к правильному произношению звуков.</w:t>
      </w:r>
    </w:p>
    <w:p w14:paraId="55CD2C02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Упражнения:</w:t>
      </w:r>
    </w:p>
    <w:p w14:paraId="75C6B8B1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Артикуляционная гимнастика: Упражнения для тренировки мышц языка, губ и щек (например, "улыбка", "трубочка", "качели").</w:t>
      </w:r>
    </w:p>
    <w:p w14:paraId="7A8ABFD5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Дыхательные упражнения: Упражнения для развития правильного дыхания (например, "вдох через нос, выдох через рот").</w:t>
      </w:r>
    </w:p>
    <w:p w14:paraId="46B31934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Массаж лица: Легкий массаж лица для расслабления мышц и улучшения артикуляции.</w:t>
      </w:r>
    </w:p>
    <w:p w14:paraId="6FA871F3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2. Постановка (вызывание) звука</w:t>
      </w:r>
    </w:p>
    <w:p w14:paraId="7E0B4319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Цель: Формирование правильного произношения звука.</w:t>
      </w:r>
    </w:p>
    <w:p w14:paraId="582C5E48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Методы:</w:t>
      </w:r>
    </w:p>
    <w:p w14:paraId="5E1DE3E3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Подражание: Ребенок повторяет звук за взрослым.</w:t>
      </w:r>
    </w:p>
    <w:p w14:paraId="104806A7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Использование игрушек и предметов: Использование игрушек и предметов для привлечения внимания ребенка и создания ассоциаций с правильным произношением звука.</w:t>
      </w:r>
    </w:p>
    <w:p w14:paraId="4C8A0759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Зеркало: Использование зеркала для визуального контроля артикуляции.</w:t>
      </w:r>
    </w:p>
    <w:p w14:paraId="2A790307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3. Закрепление звука в слогах, словах и введение его в речь</w:t>
      </w:r>
    </w:p>
    <w:p w14:paraId="54A69C3D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Цель: Закрепление правильного произношения звука в различных речевых ситуациях.</w:t>
      </w:r>
    </w:p>
    <w:p w14:paraId="50D330BD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Упражнения:</w:t>
      </w:r>
    </w:p>
    <w:p w14:paraId="14BD1CCF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Произношение слогов: Повторение слогов с правильным произношением звука (например, "са", "со", "су").</w:t>
      </w:r>
    </w:p>
    <w:p w14:paraId="4C48AA48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Произношение слов: Повторение слов с правильным произношением звука (например, "санки", "капуста", "автобус").</w:t>
      </w:r>
    </w:p>
    <w:p w14:paraId="23BDD9B7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Произношение предложений: Повторение предложений с правильным произношением звука (например, "Я вижу санки", "Капуста растет в огороде").</w:t>
      </w:r>
    </w:p>
    <w:p w14:paraId="3966B5EE">
      <w:pPr>
        <w:numPr>
          <w:numId w:val="0"/>
        </w:numPr>
        <w:spacing w:before="0"/>
        <w:ind w:leftChars="0" w:right="704" w:rightChars="0"/>
        <w:jc w:val="both"/>
        <w:rPr>
          <w:rFonts w:hint="default"/>
          <w:i w:val="0"/>
          <w:iCs/>
          <w:sz w:val="28"/>
          <w:szCs w:val="28"/>
          <w:lang w:val="ru-RU"/>
        </w:rPr>
      </w:pPr>
      <w:r>
        <w:rPr>
          <w:rFonts w:hint="default"/>
          <w:i w:val="0"/>
          <w:iCs/>
          <w:sz w:val="28"/>
          <w:szCs w:val="28"/>
          <w:lang w:val="ru-RU"/>
        </w:rPr>
        <w:t>Чтение и пересказ: Чтение и пересказ текстов с правильным произношением звука.</w:t>
      </w:r>
    </w:p>
    <w:p w14:paraId="045B28A8">
      <w:pPr>
        <w:spacing w:before="0"/>
        <w:ind w:right="704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3. </w:t>
      </w:r>
      <w:r>
        <w:rPr>
          <w:sz w:val="28"/>
          <w:szCs w:val="28"/>
        </w:rPr>
        <w:t>Прочитать главу «</w:t>
      </w:r>
      <w:r>
        <w:rPr>
          <w:i/>
          <w:sz w:val="28"/>
          <w:szCs w:val="28"/>
        </w:rPr>
        <w:t>Этапы работы по воспитанию звуковой культуры речи</w:t>
      </w:r>
      <w:r>
        <w:rPr>
          <w:sz w:val="28"/>
          <w:szCs w:val="28"/>
        </w:rPr>
        <w:t>». Заполнить таблицу.</w:t>
      </w:r>
    </w:p>
    <w:p w14:paraId="24BDB3B0">
      <w:pPr>
        <w:pStyle w:val="8"/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Литература для подготовки: Развитие речи детей дошкольного возраста: пособие для воспитателя детского сада / В. И. Логинова, А.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И. Максаков, М. И. Попова и др.; под ред. Ф. А. Сохина. М., 1984. С. 56–75.</w:t>
      </w:r>
    </w:p>
    <w:tbl>
      <w:tblPr>
        <w:tblStyle w:val="7"/>
        <w:tblW w:w="1055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FFFFFF" w:themeFill="background1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1500"/>
        <w:gridCol w:w="4426"/>
        <w:gridCol w:w="4624"/>
      </w:tblGrid>
      <w:tr w14:paraId="3DC7AF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bottom"/>
          </w:tcPr>
          <w:p w14:paraId="2BD90324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both"/>
              <w:textAlignment w:val="auto"/>
              <w:rPr>
                <w:b/>
                <w:bCs/>
                <w:sz w:val="28"/>
                <w:szCs w:val="28"/>
              </w:rPr>
            </w:pPr>
            <w:r>
              <w:rPr>
                <w:rFonts w:hint="default"/>
                <w:b/>
                <w:bCs/>
                <w:sz w:val="28"/>
                <w:szCs w:val="28"/>
                <w:lang w:val="en-US" w:eastAsia="zh-CN"/>
              </w:rPr>
              <w:t>Этап</w:t>
            </w:r>
          </w:p>
        </w:tc>
        <w:tc>
          <w:tcPr>
            <w:tcW w:w="4426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bottom"/>
          </w:tcPr>
          <w:p w14:paraId="346CF40D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both"/>
              <w:textAlignment w:val="auto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Общая характеристика</w:t>
            </w:r>
          </w:p>
        </w:tc>
        <w:tc>
          <w:tcPr>
            <w:tcW w:w="4624" w:type="dxa"/>
            <w:shd w:val="clear" w:color="auto" w:fill="FFFFFF" w:themeFill="background1"/>
            <w:tcMar>
              <w:top w:w="165" w:type="dxa"/>
              <w:bottom w:w="165" w:type="dxa"/>
            </w:tcMar>
            <w:vAlign w:val="bottom"/>
          </w:tcPr>
          <w:p w14:paraId="685E3BA4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both"/>
              <w:textAlignment w:val="auto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Ведущие методические приемы</w:t>
            </w:r>
          </w:p>
        </w:tc>
      </w:tr>
      <w:tr w14:paraId="5E4D54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574419CE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center"/>
              <w:textAlignment w:val="auto"/>
              <w:rPr>
                <w:rFonts w:hint="default"/>
                <w:b/>
                <w:bCs/>
                <w:sz w:val="28"/>
                <w:szCs w:val="28"/>
              </w:rPr>
            </w:pPr>
            <w:r>
              <w:rPr>
                <w:rFonts w:hint="default"/>
                <w:b/>
                <w:bCs/>
                <w:sz w:val="28"/>
                <w:szCs w:val="28"/>
                <w:lang w:val="en-US" w:eastAsia="zh-CN"/>
              </w:rPr>
              <w:t>Подготовительный этап</w:t>
            </w:r>
          </w:p>
        </w:tc>
        <w:tc>
          <w:tcPr>
            <w:tcW w:w="4426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1E219889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center"/>
              <w:textAlignment w:val="auto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Подготовительный этап направлен на развитие артикуляционного аппарата, формирование правильного дыхания, активацию слухового восприятия и развитие фонематического слуха.</w:t>
            </w:r>
          </w:p>
        </w:tc>
        <w:tc>
          <w:tcPr>
            <w:tcW w:w="4624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4A011FDE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center"/>
              <w:textAlignment w:val="auto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Артикуляционная гимнастика, дыхательные упражнения, игры на развитие слухового внимания и фонематического восприятия.</w:t>
            </w:r>
          </w:p>
        </w:tc>
      </w:tr>
      <w:tr w14:paraId="7F3C28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317AF57C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center"/>
              <w:textAlignment w:val="auto"/>
              <w:rPr>
                <w:rFonts w:hint="default"/>
                <w:b/>
                <w:bCs/>
                <w:sz w:val="28"/>
                <w:szCs w:val="28"/>
              </w:rPr>
            </w:pPr>
            <w:r>
              <w:rPr>
                <w:rFonts w:hint="default"/>
                <w:b/>
                <w:bCs/>
                <w:sz w:val="28"/>
                <w:szCs w:val="28"/>
                <w:lang w:val="en-US" w:eastAsia="zh-CN"/>
              </w:rPr>
              <w:t>Этап постановки звука</w:t>
            </w:r>
          </w:p>
        </w:tc>
        <w:tc>
          <w:tcPr>
            <w:tcW w:w="4426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5EB672F3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center"/>
              <w:textAlignment w:val="auto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На этом этапе осуществляется коррекция и постановка звуков, которые ребенок произносит неправильно. Цель этапа — выработать правильное произношение отдельного звука.</w:t>
            </w:r>
          </w:p>
        </w:tc>
        <w:tc>
          <w:tcPr>
            <w:tcW w:w="4624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4E6247D9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center"/>
              <w:textAlignment w:val="auto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Специальные упражнения на артикуляцию, подражание, зеркальное отображение артикуляции, игровые задания на произнесение отдельных звуков.</w:t>
            </w:r>
          </w:p>
        </w:tc>
      </w:tr>
      <w:tr w14:paraId="1957B7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187AE677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center"/>
              <w:textAlignment w:val="auto"/>
              <w:rPr>
                <w:rFonts w:hint="default"/>
                <w:b/>
                <w:bCs/>
                <w:sz w:val="28"/>
                <w:szCs w:val="28"/>
              </w:rPr>
            </w:pPr>
            <w:r>
              <w:rPr>
                <w:rFonts w:hint="default"/>
                <w:b/>
                <w:bCs/>
                <w:sz w:val="28"/>
                <w:szCs w:val="28"/>
                <w:lang w:val="en-US" w:eastAsia="zh-CN"/>
              </w:rPr>
              <w:t>Этап автоматизации звука</w:t>
            </w:r>
          </w:p>
        </w:tc>
        <w:tc>
          <w:tcPr>
            <w:tcW w:w="4426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74CBF4AE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center"/>
              <w:textAlignment w:val="auto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Этап направлен на закрепление правильного произношения звука в слогах, словах, предложениях и самостоятельной речи ребенка.</w:t>
            </w:r>
          </w:p>
        </w:tc>
        <w:tc>
          <w:tcPr>
            <w:tcW w:w="4624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1A6AB53E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center"/>
              <w:textAlignment w:val="auto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Упражнения на повторение слогов, слов, предложений с закрепляемым звуком, специальная литература и игры, в которых задействованы нужные звуки.</w:t>
            </w:r>
          </w:p>
        </w:tc>
      </w:tr>
      <w:tr w14:paraId="5642CB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5027955F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center"/>
              <w:textAlignment w:val="auto"/>
              <w:rPr>
                <w:rFonts w:hint="default"/>
                <w:b/>
                <w:bCs/>
                <w:sz w:val="28"/>
                <w:szCs w:val="28"/>
              </w:rPr>
            </w:pPr>
            <w:r>
              <w:rPr>
                <w:rFonts w:hint="default"/>
                <w:b/>
                <w:bCs/>
                <w:sz w:val="28"/>
                <w:szCs w:val="28"/>
                <w:lang w:val="en-US" w:eastAsia="zh-CN"/>
              </w:rPr>
              <w:t>Этап дифференциации звуков</w:t>
            </w:r>
          </w:p>
        </w:tc>
        <w:tc>
          <w:tcPr>
            <w:tcW w:w="4426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3D074A9D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center"/>
              <w:textAlignment w:val="auto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На данном этапе работа направлена на различение звуков, близких по звучанию или артикуляции. Главная задача — предотвратить смешение звуков в речи ребенка.</w:t>
            </w:r>
          </w:p>
        </w:tc>
        <w:tc>
          <w:tcPr>
            <w:tcW w:w="4624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4D93540D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center"/>
              <w:textAlignment w:val="auto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Игры на различение звуков, подбор пар слов, контрастных по звучанию, специальные упражнения на развитие фонематического слуха.</w:t>
            </w:r>
          </w:p>
        </w:tc>
      </w:tr>
      <w:tr w14:paraId="1619B6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4C647D54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center"/>
              <w:textAlignment w:val="auto"/>
              <w:rPr>
                <w:rFonts w:hint="default"/>
                <w:b/>
                <w:bCs/>
                <w:sz w:val="28"/>
                <w:szCs w:val="28"/>
              </w:rPr>
            </w:pPr>
            <w:r>
              <w:rPr>
                <w:rFonts w:hint="default"/>
                <w:b/>
                <w:bCs/>
                <w:sz w:val="28"/>
                <w:szCs w:val="28"/>
                <w:lang w:val="en-US" w:eastAsia="zh-CN"/>
              </w:rPr>
              <w:t>Этап внедрения звука в речь</w:t>
            </w:r>
          </w:p>
        </w:tc>
        <w:tc>
          <w:tcPr>
            <w:tcW w:w="4426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5FD61A9E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center"/>
              <w:textAlignment w:val="auto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Окончательный этап, цель которого — включить правильный звук в повседневную речь ребенка.</w:t>
            </w:r>
          </w:p>
        </w:tc>
        <w:tc>
          <w:tcPr>
            <w:tcW w:w="4624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4C403774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after="0"/>
              <w:jc w:val="center"/>
              <w:textAlignment w:val="auto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Частота и интенсивность тренировок с применением разнообразных речевых ситуаций, диалогов, рассказов, творческих заданий, активизация использования звука в спонтанной речи.</w:t>
            </w:r>
          </w:p>
        </w:tc>
      </w:tr>
    </w:tbl>
    <w:p w14:paraId="59C3423B">
      <w:pPr>
        <w:pStyle w:val="8"/>
        <w:spacing w:before="18"/>
        <w:rPr>
          <w:sz w:val="28"/>
          <w:szCs w:val="28"/>
        </w:rPr>
      </w:pPr>
    </w:p>
    <w:p w14:paraId="39D35E0C">
      <w:pPr>
        <w:tabs>
          <w:tab w:val="left" w:pos="9680"/>
        </w:tabs>
        <w:spacing w:before="1"/>
        <w:ind w:right="705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4. </w:t>
      </w:r>
      <w:r>
        <w:rPr>
          <w:sz w:val="28"/>
          <w:szCs w:val="28"/>
        </w:rPr>
        <w:t>Обратиться к таблице 65 «</w:t>
      </w:r>
      <w:r>
        <w:rPr>
          <w:i/>
          <w:sz w:val="28"/>
          <w:szCs w:val="28"/>
        </w:rPr>
        <w:t>Подбор упражнений для подготовки артикуляционного аппарата к произношению звуков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(Т.</w:t>
      </w:r>
      <w:r>
        <w:rPr>
          <w:i/>
          <w:spacing w:val="-2"/>
          <w:sz w:val="28"/>
          <w:szCs w:val="28"/>
        </w:rPr>
        <w:t xml:space="preserve"> </w:t>
      </w:r>
      <w:r>
        <w:rPr>
          <w:i/>
          <w:sz w:val="28"/>
          <w:szCs w:val="28"/>
        </w:rPr>
        <w:t>И.</w:t>
      </w:r>
      <w:r>
        <w:rPr>
          <w:i/>
          <w:spacing w:val="-5"/>
          <w:sz w:val="28"/>
          <w:szCs w:val="28"/>
        </w:rPr>
        <w:t xml:space="preserve"> </w:t>
      </w:r>
      <w:r>
        <w:rPr>
          <w:i/>
          <w:sz w:val="28"/>
          <w:szCs w:val="28"/>
        </w:rPr>
        <w:t>Гризик, Л.</w:t>
      </w:r>
      <w:r>
        <w:rPr>
          <w:i/>
          <w:spacing w:val="-2"/>
          <w:sz w:val="28"/>
          <w:szCs w:val="28"/>
        </w:rPr>
        <w:t xml:space="preserve"> </w:t>
      </w:r>
      <w:r>
        <w:rPr>
          <w:i/>
          <w:sz w:val="28"/>
          <w:szCs w:val="28"/>
        </w:rPr>
        <w:t>Е.</w:t>
      </w:r>
      <w:r>
        <w:rPr>
          <w:i/>
          <w:spacing w:val="-5"/>
          <w:sz w:val="28"/>
          <w:szCs w:val="28"/>
        </w:rPr>
        <w:t xml:space="preserve"> </w:t>
      </w:r>
      <w:r>
        <w:rPr>
          <w:i/>
          <w:sz w:val="28"/>
          <w:szCs w:val="28"/>
        </w:rPr>
        <w:t>Тимощук)</w:t>
      </w:r>
      <w:r>
        <w:rPr>
          <w:sz w:val="28"/>
          <w:szCs w:val="28"/>
        </w:rPr>
        <w:t>» учебного пособия «Теория и техно- логии развития речи детей дошкольного возраста в определениях, таблицах и схемах». Выбрать и описать упражнения на автоматиза- цию и дифференциацию шипящих звуков.</w:t>
      </w:r>
    </w:p>
    <w:p w14:paraId="313DF0F8">
      <w:pPr>
        <w:spacing w:before="0" w:line="368" w:lineRule="exact"/>
        <w:ind w:right="0"/>
        <w:jc w:val="left"/>
        <w:rPr>
          <w:sz w:val="28"/>
          <w:szCs w:val="28"/>
        </w:rPr>
      </w:pPr>
      <w:r>
        <w:rPr>
          <w:sz w:val="28"/>
          <w:szCs w:val="28"/>
        </w:rPr>
        <w:t>Литература для подготовки: Бизикова О.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А. Теория и техноло- гии развития речи детей дошкольноговозраста в определениях, таб- лицах и схемах: учебное пособие, 2011. С. 71.</w:t>
      </w:r>
    </w:p>
    <w:p w14:paraId="4C4221BF">
      <w:pPr>
        <w:spacing w:before="0" w:line="368" w:lineRule="exact"/>
        <w:ind w:right="0"/>
        <w:jc w:val="both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 xml:space="preserve">: </w:t>
      </w:r>
    </w:p>
    <w:p w14:paraId="739D3C21">
      <w:pPr>
        <w:spacing w:before="0" w:line="368" w:lineRule="exact"/>
        <w:ind w:right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Упражнения на автоматизацию и дифференциацию шипящих звуков</w:t>
      </w:r>
    </w:p>
    <w:p w14:paraId="3FC06688">
      <w:pPr>
        <w:spacing w:before="0" w:line="368" w:lineRule="exact"/>
        <w:ind w:right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1. Упражнения на автоматизацию шипящих звуков</w:t>
      </w:r>
    </w:p>
    <w:p w14:paraId="1B3A8C69">
      <w:pPr>
        <w:spacing w:before="0" w:line="368" w:lineRule="exact"/>
        <w:ind w:right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Цель: Закрепление правильного произношения шипящих звуков (ш, ж, ч, щ) в различных речевых ситуациях.</w:t>
      </w:r>
    </w:p>
    <w:p w14:paraId="006A5CBD">
      <w:pPr>
        <w:spacing w:before="0" w:line="368" w:lineRule="exact"/>
        <w:ind w:right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Упражнения:</w:t>
      </w:r>
    </w:p>
    <w:p w14:paraId="016C157B">
      <w:pPr>
        <w:spacing w:before="0" w:line="368" w:lineRule="exact"/>
        <w:ind w:right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Произношение слогов: Повторение слогов с шипящими звуками (например, "ша", "шо", "шу", "жи", "же", "чу", "ще").</w:t>
      </w:r>
    </w:p>
    <w:p w14:paraId="768A6131">
      <w:pPr>
        <w:spacing w:before="0" w:line="368" w:lineRule="exact"/>
        <w:ind w:right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Произношение слов: Повторение слов с шипящими звуками (например, "шапка", "кошка", "душ", "жук", "жаба", "чашка", "щука").</w:t>
      </w:r>
    </w:p>
    <w:p w14:paraId="1312F9CF">
      <w:pPr>
        <w:spacing w:before="0" w:line="368" w:lineRule="exact"/>
        <w:ind w:right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Произношение предложений: Повторение предложений с шипящими звуками (например, "Я вижу шапку", "Кошка сидит на диване", "Душ льет воду", "Жук ползет по траве", "Жаба прыгает в пруд", "Чашка стоит на столе", "Щука плавает в реке").</w:t>
      </w:r>
    </w:p>
    <w:p w14:paraId="3046A43A">
      <w:pPr>
        <w:spacing w:before="0" w:line="368" w:lineRule="exact"/>
        <w:ind w:right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Чтение и пересказ: Чтение и пересказ текстов с шипящими звуками.</w:t>
      </w:r>
    </w:p>
    <w:p w14:paraId="009F537E">
      <w:pPr>
        <w:spacing w:before="0" w:line="368" w:lineRule="exact"/>
        <w:ind w:right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2. Упражнения на дифференциацию шипящих звуков</w:t>
      </w:r>
    </w:p>
    <w:p w14:paraId="5382E010">
      <w:pPr>
        <w:spacing w:before="0" w:line="368" w:lineRule="exact"/>
        <w:ind w:right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Цель: Развитие умения различать шипящие звуки (ш, ж, ч, щ) и правильно их произносить.</w:t>
      </w:r>
    </w:p>
    <w:p w14:paraId="1895A039">
      <w:pPr>
        <w:spacing w:before="0" w:line="368" w:lineRule="exact"/>
        <w:ind w:right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Упражнения:</w:t>
      </w:r>
    </w:p>
    <w:p w14:paraId="3111A305">
      <w:pPr>
        <w:spacing w:before="0" w:line="368" w:lineRule="exact"/>
        <w:ind w:right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Игра "Найди звук": Ребенок должен найти слова с определенным шипящим звуком в предложении или тексте.</w:t>
      </w:r>
    </w:p>
    <w:p w14:paraId="60BA1DEF">
      <w:pPr>
        <w:spacing w:before="0" w:line="368" w:lineRule="exact"/>
        <w:ind w:right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Игра "Противоположности": Ребенок должен подобрать слова с противоположными шипящими звуками (например, "шапка" - "жаба", "кошка" - "жук").</w:t>
      </w:r>
    </w:p>
    <w:p w14:paraId="276742B9">
      <w:pPr>
        <w:spacing w:before="0" w:line="368" w:lineRule="exact"/>
        <w:ind w:right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Игра "Составь предложение": Ребенок должен составить предложение с определенным шипящим звуком.</w:t>
      </w:r>
    </w:p>
    <w:p w14:paraId="37FE284A">
      <w:pPr>
        <w:spacing w:before="0" w:line="368" w:lineRule="exact"/>
        <w:ind w:right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Игра "Рисование": Ребенок должен нарисовать предмет, название которого начинается с определенного шипящего звука.</w:t>
      </w:r>
    </w:p>
    <w:p w14:paraId="0F777FB5">
      <w:pPr>
        <w:spacing w:before="0" w:line="368" w:lineRule="exact"/>
        <w:ind w:right="0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</w:t>
      </w:r>
      <w:r>
        <w:rPr>
          <w:b/>
          <w:spacing w:val="-11"/>
          <w:sz w:val="28"/>
          <w:szCs w:val="28"/>
        </w:rPr>
        <w:t xml:space="preserve"> </w:t>
      </w:r>
      <w:r>
        <w:rPr>
          <w:b/>
          <w:sz w:val="28"/>
          <w:szCs w:val="28"/>
        </w:rPr>
        <w:t>5.</w:t>
      </w:r>
      <w:r>
        <w:rPr>
          <w:b/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Продолжить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таблицу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образцу.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 xml:space="preserve">Образцы некоторых упражнений для подготовки артикуляци- </w:t>
      </w:r>
      <w:r>
        <w:rPr>
          <w:spacing w:val="-2"/>
          <w:sz w:val="28"/>
          <w:szCs w:val="28"/>
        </w:rPr>
        <w:t>онного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аппарата</w:t>
      </w:r>
      <w:r>
        <w:rPr>
          <w:sz w:val="28"/>
          <w:szCs w:val="28"/>
        </w:rPr>
        <w:tab/>
      </w:r>
      <w:r>
        <w:rPr>
          <w:spacing w:val="-10"/>
          <w:sz w:val="28"/>
          <w:szCs w:val="28"/>
        </w:rPr>
        <w:t>к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произношению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звуков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pacing w:val="-2"/>
          <w:sz w:val="28"/>
          <w:szCs w:val="28"/>
        </w:rPr>
        <w:t>можно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посмотреть</w:t>
      </w:r>
      <w:r>
        <w:rPr>
          <w:sz w:val="28"/>
          <w:szCs w:val="28"/>
        </w:rPr>
        <w:tab/>
      </w:r>
      <w:r>
        <w:rPr>
          <w:spacing w:val="-10"/>
          <w:sz w:val="28"/>
          <w:szCs w:val="28"/>
        </w:rPr>
        <w:t>в</w:t>
      </w:r>
      <w:bookmarkStart w:id="34" w:name="_bookmark16"/>
      <w:bookmarkEnd w:id="34"/>
      <w:r>
        <w:rPr>
          <w:sz w:val="28"/>
          <w:szCs w:val="28"/>
        </w:rPr>
        <w:t>учебном пособии О.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А.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Бизиковой «Теория и технологии развития речи детей дошкольного возраста в определениях, таблицах и схе- мах» (с.71) [Бизикова 2011: 71].</w:t>
      </w:r>
    </w:p>
    <w:tbl>
      <w:tblPr>
        <w:tblStyle w:val="7"/>
        <w:tblW w:w="1008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FFFFFF" w:themeFill="background1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1779"/>
        <w:gridCol w:w="3538"/>
        <w:gridCol w:w="4766"/>
      </w:tblGrid>
      <w:tr w14:paraId="00B7AD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bottom"/>
          </w:tcPr>
          <w:p w14:paraId="486CC684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bottom"/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Возрастная группа</w:t>
            </w:r>
          </w:p>
        </w:tc>
        <w:tc>
          <w:tcPr>
            <w:tcW w:w="3538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bottom"/>
          </w:tcPr>
          <w:p w14:paraId="75CF6252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bottom"/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Фонетические особенности</w:t>
            </w:r>
          </w:p>
        </w:tc>
        <w:tc>
          <w:tcPr>
            <w:tcW w:w="4766" w:type="dxa"/>
            <w:shd w:val="clear" w:color="auto" w:fill="FFFFFF" w:themeFill="background1"/>
            <w:tcMar>
              <w:top w:w="165" w:type="dxa"/>
              <w:bottom w:w="165" w:type="dxa"/>
            </w:tcMar>
            <w:vAlign w:val="bottom"/>
          </w:tcPr>
          <w:p w14:paraId="5CEAF55A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bottom"/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Виды и методы работы, пример упражнения</w:t>
            </w:r>
          </w:p>
        </w:tc>
      </w:tr>
      <w:tr w14:paraId="4EDF7E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188AA946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Средний дошкольный возраст</w:t>
            </w:r>
          </w:p>
        </w:tc>
        <w:tc>
          <w:tcPr>
            <w:tcW w:w="3538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6F48BC1B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Замена звонких согласных глухими (например, «пуф» вместо «бабушка»)</w:t>
            </w:r>
          </w:p>
        </w:tc>
        <w:tc>
          <w:tcPr>
            <w:tcW w:w="4766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093737A8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Игры на развитие слухового восприятия, повторение слов с разными звуками (например, бабочка — шапочка).</w:t>
            </w:r>
          </w:p>
        </w:tc>
      </w:tr>
      <w:tr w14:paraId="238EF8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2F34FCED">
            <w:pPr>
              <w:jc w:val="center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3538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410D1351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Замена мягких согласных твёрдыми (например, «кама» вместо «коза»)</w:t>
            </w:r>
          </w:p>
        </w:tc>
        <w:tc>
          <w:tcPr>
            <w:tcW w:w="4766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16B475D4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Упражнения на различение твердых и мягких согласных (например, слушание слов и определение мягкости/твердости звуков).</w:t>
            </w:r>
          </w:p>
        </w:tc>
      </w:tr>
      <w:tr w14:paraId="6832A3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2153BF4D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Старший дошкольный возраст</w:t>
            </w:r>
          </w:p>
        </w:tc>
        <w:tc>
          <w:tcPr>
            <w:tcW w:w="3538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7DDF2ECA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Проблемы со свистящими и шипящими звуками (например, «сапка» вместо шапка)</w:t>
            </w:r>
          </w:p>
        </w:tc>
        <w:tc>
          <w:tcPr>
            <w:tcW w:w="4766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1D1E63CE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Артикуляционная гимнастика, специальные упражнения на постановку звуков, например, «Заборчик» — растягивание губ в широкой улыбке, зубы видны.</w:t>
            </w:r>
          </w:p>
        </w:tc>
      </w:tr>
      <w:tr w14:paraId="06C104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3301031F">
            <w:pPr>
              <w:jc w:val="center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3538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60815A7D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Проблемы с сонорными звуками (например, «фолом» вместо ромбом)</w:t>
            </w:r>
          </w:p>
        </w:tc>
        <w:tc>
          <w:tcPr>
            <w:tcW w:w="4766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4DD10253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Упражнения на постановку и автоматизацию звуков, например, упражнения на продувание воздуха через сомкнутые губы для звука [м].</w:t>
            </w:r>
          </w:p>
        </w:tc>
      </w:tr>
      <w:tr w14:paraId="5DAF82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6D7C08A5">
            <w:pPr>
              <w:jc w:val="center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3538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28C3E402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Нарушение произношения соноров и аффрикатов (например, «лошадка» вместо лошадка)</w:t>
            </w:r>
          </w:p>
        </w:tc>
        <w:tc>
          <w:tcPr>
            <w:tcW w:w="4766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47A91DAF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Работа над правильным положением языка, упражнение «Маляр» — подъём языка к альвеолам и тихое произношение звука [л].</w:t>
            </w:r>
          </w:p>
        </w:tc>
      </w:tr>
      <w:tr w14:paraId="04235C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58353DB9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Подготовительная группа</w:t>
            </w:r>
          </w:p>
        </w:tc>
        <w:tc>
          <w:tcPr>
            <w:tcW w:w="3538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2578FBE2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Отдельные недостатки произношения, например, смягчение звуков («лисичка» вместо ложка)</w:t>
            </w:r>
          </w:p>
        </w:tc>
        <w:tc>
          <w:tcPr>
            <w:tcW w:w="4766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4657A522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Тренировка произношения слов с твёрдым и мягким вариантом звуков, специальные игры на развитие артикуляции.</w:t>
            </w:r>
          </w:p>
        </w:tc>
      </w:tr>
    </w:tbl>
    <w:p w14:paraId="7CC49861">
      <w:pPr>
        <w:pStyle w:val="8"/>
        <w:rPr>
          <w:sz w:val="28"/>
          <w:szCs w:val="28"/>
        </w:rPr>
      </w:pPr>
    </w:p>
    <w:p w14:paraId="03454DA6">
      <w:pPr>
        <w:pStyle w:val="2"/>
        <w:spacing w:before="58"/>
        <w:ind w:left="0" w:right="430" w:firstLine="0"/>
        <w:jc w:val="center"/>
        <w:rPr>
          <w:b w:val="0"/>
          <w:bCs w:val="0"/>
          <w:sz w:val="28"/>
          <w:szCs w:val="28"/>
        </w:rPr>
      </w:pPr>
      <w:r>
        <w:rPr>
          <w:b/>
          <w:sz w:val="28"/>
          <w:szCs w:val="28"/>
        </w:rPr>
        <w:t>Задание 6.</w:t>
      </w:r>
      <w:r>
        <w:rPr>
          <w:b/>
          <w:spacing w:val="40"/>
          <w:sz w:val="28"/>
          <w:szCs w:val="28"/>
        </w:rPr>
        <w:t xml:space="preserve"> </w:t>
      </w:r>
      <w:r>
        <w:rPr>
          <w:b w:val="0"/>
          <w:bCs w:val="0"/>
          <w:sz w:val="28"/>
          <w:szCs w:val="28"/>
        </w:rPr>
        <w:t>Кратко описать органические и функциональные причины речевых нарушений и возможные направления работы с ними. Указать использованную литературу.</w:t>
      </w:r>
      <w:bookmarkStart w:id="35" w:name="Тест по теме"/>
      <w:bookmarkEnd w:id="35"/>
    </w:p>
    <w:p w14:paraId="1E5CB987">
      <w:pPr>
        <w:pStyle w:val="2"/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Органические причины связаны с нарушениями анатомической целостности органов артикуляции или центральной нервной системы. Наиболее частые причины:</w:t>
      </w:r>
    </w:p>
    <w:p w14:paraId="226339DF">
      <w:pPr>
        <w:pStyle w:val="2"/>
        <w:numPr>
          <w:ilvl w:val="0"/>
          <w:numId w:val="29"/>
        </w:numPr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Повреждения головного мозга (инсульты, травмы, опухоли).</w:t>
      </w:r>
    </w:p>
    <w:p w14:paraId="70BF8C7D">
      <w:pPr>
        <w:pStyle w:val="2"/>
        <w:numPr>
          <w:ilvl w:val="0"/>
          <w:numId w:val="29"/>
        </w:numPr>
        <w:spacing w:before="58"/>
        <w:ind w:left="0" w:leftChars="0" w:right="430" w:firstLine="0" w:firstLineChars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Патологии челюстно-лицевой области (дефекты зубов, неба, губ).</w:t>
      </w:r>
    </w:p>
    <w:p w14:paraId="5F702731">
      <w:pPr>
        <w:pStyle w:val="2"/>
        <w:numPr>
          <w:ilvl w:val="0"/>
          <w:numId w:val="29"/>
        </w:numPr>
        <w:spacing w:before="58"/>
        <w:ind w:left="0" w:leftChars="0" w:right="430" w:firstLine="0" w:firstLineChars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Заболевания периферических нервов, управляющих органами речи.</w:t>
      </w:r>
    </w:p>
    <w:p w14:paraId="38312565">
      <w:pPr>
        <w:pStyle w:val="2"/>
        <w:numPr>
          <w:ilvl w:val="0"/>
          <w:numId w:val="29"/>
        </w:numPr>
        <w:spacing w:before="58"/>
        <w:ind w:left="0" w:leftChars="0" w:right="430" w:firstLine="0" w:firstLineChars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Генетические заболевания (например, синдром Дауна).</w:t>
      </w:r>
    </w:p>
    <w:p w14:paraId="4105E0E1">
      <w:pPr>
        <w:pStyle w:val="2"/>
        <w:spacing w:before="58"/>
        <w:ind w:left="0" w:right="430" w:firstLine="0"/>
        <w:jc w:val="both"/>
        <w:rPr>
          <w:rFonts w:hint="default"/>
          <w:b w:val="0"/>
          <w:bCs w:val="0"/>
          <w:sz w:val="28"/>
          <w:szCs w:val="28"/>
        </w:rPr>
      </w:pPr>
      <w:r>
        <w:rPr>
          <w:rFonts w:hint="default"/>
          <w:b w:val="0"/>
          <w:bCs w:val="0"/>
          <w:sz w:val="28"/>
          <w:szCs w:val="28"/>
        </w:rPr>
        <w:t>Возможные направления работы:</w:t>
      </w:r>
    </w:p>
    <w:p w14:paraId="48F00CBC">
      <w:pPr>
        <w:pStyle w:val="2"/>
        <w:numPr>
          <w:ilvl w:val="0"/>
          <w:numId w:val="30"/>
        </w:numPr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Ортодонтическое вмешательство (исправление аномалий прикуса, хирургическое лечение дефектов ротовой полости).</w:t>
      </w:r>
    </w:p>
    <w:p w14:paraId="2CFD66BD">
      <w:pPr>
        <w:pStyle w:val="2"/>
        <w:numPr>
          <w:ilvl w:val="0"/>
          <w:numId w:val="30"/>
        </w:numPr>
        <w:spacing w:before="58"/>
        <w:ind w:left="0" w:leftChars="0" w:right="430" w:firstLine="0" w:firstLineChars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Логопедические занятия (постановка и автоматизация звуков, развитие речи).</w:t>
      </w:r>
    </w:p>
    <w:p w14:paraId="754CFD14">
      <w:pPr>
        <w:pStyle w:val="2"/>
        <w:numPr>
          <w:ilvl w:val="0"/>
          <w:numId w:val="0"/>
        </w:numPr>
        <w:spacing w:before="58"/>
        <w:ind w:leftChars="0" w:right="430" w:rightChars="0" w:firstLine="720" w:firstLineChars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Функциональные причины связаны с расстройствами регуляции речи, когда органы артикуляции анатомически здоровы, но возникают проблемы с управлением речевыми актами. Основные причины:</w:t>
      </w:r>
    </w:p>
    <w:p w14:paraId="4F0CB7DB">
      <w:pPr>
        <w:pStyle w:val="2"/>
        <w:numPr>
          <w:ilvl w:val="0"/>
          <w:numId w:val="31"/>
        </w:numPr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Психоэмоциональные расстройства (страх, стресс, тревожность).</w:t>
      </w:r>
    </w:p>
    <w:p w14:paraId="48CDA278">
      <w:pPr>
        <w:pStyle w:val="2"/>
        <w:numPr>
          <w:ilvl w:val="0"/>
          <w:numId w:val="31"/>
        </w:numPr>
        <w:spacing w:before="58"/>
        <w:ind w:left="0" w:leftChars="0" w:right="430" w:firstLine="0" w:firstLineChars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Недостаток общения, дефицит речевого опыта.</w:t>
      </w:r>
    </w:p>
    <w:p w14:paraId="42DA9185">
      <w:pPr>
        <w:pStyle w:val="2"/>
        <w:numPr>
          <w:ilvl w:val="0"/>
          <w:numId w:val="31"/>
        </w:numPr>
        <w:spacing w:before="58"/>
        <w:ind w:left="0" w:leftChars="0" w:right="430" w:firstLine="0" w:firstLineChars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Неблагоприятные социальные условия (неразвитая среда, низкий уровень родительского внимания).</w:t>
      </w:r>
    </w:p>
    <w:p w14:paraId="2D8C5525">
      <w:pPr>
        <w:pStyle w:val="2"/>
        <w:numPr>
          <w:ilvl w:val="0"/>
          <w:numId w:val="31"/>
        </w:numPr>
        <w:spacing w:before="58"/>
        <w:ind w:left="0" w:leftChars="0" w:right="430" w:firstLine="0" w:firstLineChars="0"/>
        <w:jc w:val="both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Семейная терапия (создание оптимальной семейной среды, налаживание режима дня, соблюдение рекомендаций специалистов).</w:t>
      </w:r>
    </w:p>
    <w:p w14:paraId="16283881">
      <w:pPr>
        <w:pStyle w:val="2"/>
        <w:spacing w:before="58"/>
        <w:ind w:left="0" w:right="430" w:firstLine="0"/>
        <w:jc w:val="both"/>
        <w:rPr>
          <w:rFonts w:hint="default"/>
          <w:b w:val="0"/>
          <w:bCs w:val="0"/>
          <w:sz w:val="28"/>
          <w:szCs w:val="28"/>
        </w:rPr>
      </w:pPr>
      <w:r>
        <w:rPr>
          <w:rFonts w:hint="default"/>
          <w:b w:val="0"/>
          <w:bCs w:val="0"/>
          <w:sz w:val="28"/>
          <w:szCs w:val="28"/>
        </w:rPr>
        <w:t>Использованная литература:</w:t>
      </w:r>
    </w:p>
    <w:p w14:paraId="2213F0F9">
      <w:pPr>
        <w:pStyle w:val="2"/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1.</w:t>
      </w:r>
      <w:r>
        <w:rPr>
          <w:b w:val="0"/>
          <w:bCs w:val="0"/>
          <w:sz w:val="28"/>
          <w:szCs w:val="28"/>
        </w:rPr>
        <w:t>Филичева Т. Б., Чиркина Г. В. «Устранение недостатков произношения у детей», Москва, 1993.</w:t>
      </w:r>
    </w:p>
    <w:p w14:paraId="5E513548">
      <w:pPr>
        <w:pStyle w:val="2"/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 xml:space="preserve">2. </w:t>
      </w:r>
      <w:r>
        <w:rPr>
          <w:b w:val="0"/>
          <w:bCs w:val="0"/>
          <w:sz w:val="28"/>
          <w:szCs w:val="28"/>
        </w:rPr>
        <w:t>Каше Г. А. «Логопедическая работа с детьми», Москва, 1983.</w:t>
      </w:r>
    </w:p>
    <w:p w14:paraId="77F2AB21">
      <w:pPr>
        <w:pStyle w:val="2"/>
        <w:spacing w:before="58"/>
        <w:ind w:left="0" w:right="430" w:firstLine="0"/>
        <w:jc w:val="both"/>
        <w:rPr>
          <w:b w:val="0"/>
          <w:bCs w:val="0"/>
          <w:sz w:val="28"/>
          <w:szCs w:val="28"/>
        </w:rPr>
      </w:pPr>
    </w:p>
    <w:p w14:paraId="2469EA4F">
      <w:pPr>
        <w:pStyle w:val="2"/>
        <w:spacing w:before="58"/>
        <w:ind w:left="0" w:right="430" w:firstLine="0"/>
        <w:jc w:val="center"/>
        <w:rPr>
          <w:b/>
          <w:sz w:val="28"/>
          <w:szCs w:val="28"/>
        </w:rPr>
      </w:pPr>
      <w:r>
        <w:rPr>
          <w:sz w:val="28"/>
          <w:szCs w:val="28"/>
        </w:rPr>
        <w:t>Тест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теме</w:t>
      </w:r>
    </w:p>
    <w:p w14:paraId="539C4FD7">
      <w:pPr>
        <w:pStyle w:val="17"/>
        <w:numPr>
          <w:ilvl w:val="2"/>
          <w:numId w:val="25"/>
        </w:numPr>
        <w:tabs>
          <w:tab w:val="left" w:pos="1413"/>
        </w:tabs>
        <w:spacing w:before="1" w:after="0" w:line="240" w:lineRule="auto"/>
        <w:ind w:left="282" w:right="709" w:firstLine="707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В воспитание речевого слуха детей входит (указать не- сколько вариантов ответа)</w:t>
      </w:r>
    </w:p>
    <w:p w14:paraId="7EA18D86">
      <w:pPr>
        <w:pStyle w:val="8"/>
        <w:ind w:left="990" w:right="4609"/>
        <w:rPr>
          <w:sz w:val="28"/>
          <w:szCs w:val="28"/>
        </w:rPr>
      </w:pPr>
      <w:r>
        <w:rPr>
          <w:sz w:val="28"/>
          <w:szCs w:val="28"/>
        </w:rPr>
        <w:t>а) развитие слухового внимания; б)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развитие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звуковысотного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слуха;</w:t>
      </w:r>
    </w:p>
    <w:p w14:paraId="07F9604C">
      <w:pPr>
        <w:pStyle w:val="8"/>
        <w:ind w:left="990" w:right="3796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развитие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артикуляционного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аппарата; г) работа над речевым дыханием.</w:t>
      </w:r>
    </w:p>
    <w:p w14:paraId="0B71F273">
      <w:pPr>
        <w:pStyle w:val="2"/>
        <w:numPr>
          <w:ilvl w:val="2"/>
          <w:numId w:val="25"/>
        </w:numPr>
        <w:tabs>
          <w:tab w:val="left" w:pos="1413"/>
        </w:tabs>
        <w:spacing w:before="0" w:after="0" w:line="240" w:lineRule="auto"/>
        <w:ind w:left="282" w:right="709" w:firstLine="707"/>
        <w:jc w:val="left"/>
        <w:rPr>
          <w:sz w:val="28"/>
          <w:szCs w:val="28"/>
        </w:rPr>
      </w:pPr>
      <w:r>
        <w:rPr>
          <w:sz w:val="28"/>
          <w:szCs w:val="28"/>
        </w:rPr>
        <w:t>В</w:t>
      </w:r>
      <w:r>
        <w:rPr>
          <w:spacing w:val="38"/>
          <w:sz w:val="28"/>
          <w:szCs w:val="28"/>
        </w:rPr>
        <w:t xml:space="preserve"> </w:t>
      </w:r>
      <w:r>
        <w:rPr>
          <w:sz w:val="28"/>
          <w:szCs w:val="28"/>
        </w:rPr>
        <w:t>формировании</w:t>
      </w:r>
      <w:r>
        <w:rPr>
          <w:spacing w:val="38"/>
          <w:sz w:val="28"/>
          <w:szCs w:val="28"/>
        </w:rPr>
        <w:t xml:space="preserve"> </w:t>
      </w:r>
      <w:r>
        <w:rPr>
          <w:sz w:val="28"/>
          <w:szCs w:val="28"/>
        </w:rPr>
        <w:t>произносительной</w:t>
      </w:r>
      <w:r>
        <w:rPr>
          <w:spacing w:val="38"/>
          <w:sz w:val="28"/>
          <w:szCs w:val="28"/>
        </w:rPr>
        <w:t xml:space="preserve"> </w:t>
      </w:r>
      <w:r>
        <w:rPr>
          <w:sz w:val="28"/>
          <w:szCs w:val="28"/>
        </w:rPr>
        <w:t>стороны</w:t>
      </w:r>
      <w:r>
        <w:rPr>
          <w:spacing w:val="38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38"/>
          <w:sz w:val="28"/>
          <w:szCs w:val="28"/>
        </w:rPr>
        <w:t xml:space="preserve"> </w:t>
      </w:r>
      <w:r>
        <w:rPr>
          <w:sz w:val="28"/>
          <w:szCs w:val="28"/>
        </w:rPr>
        <w:t>вхо- дит (указать несколько вариантов ответа)</w:t>
      </w:r>
    </w:p>
    <w:p w14:paraId="40ABD91C">
      <w:pPr>
        <w:pStyle w:val="8"/>
        <w:ind w:left="990" w:right="3796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развитие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артикуляционного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аппарата; б) выработка хорошей дикции;</w:t>
      </w:r>
    </w:p>
    <w:p w14:paraId="425605A1">
      <w:pPr>
        <w:pStyle w:val="8"/>
        <w:ind w:left="990" w:right="4249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правильное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произношение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звуков; г) восприятие темпа и ритма речи.</w:t>
      </w:r>
    </w:p>
    <w:p w14:paraId="02C1FF25">
      <w:pPr>
        <w:pStyle w:val="2"/>
        <w:numPr>
          <w:ilvl w:val="2"/>
          <w:numId w:val="25"/>
        </w:numPr>
        <w:tabs>
          <w:tab w:val="left" w:pos="1414"/>
        </w:tabs>
        <w:spacing w:before="0" w:after="0" w:line="368" w:lineRule="exact"/>
        <w:ind w:left="1414" w:right="0" w:hanging="424"/>
        <w:jc w:val="left"/>
        <w:rPr>
          <w:sz w:val="28"/>
          <w:szCs w:val="28"/>
        </w:rPr>
      </w:pPr>
      <w:r>
        <w:rPr>
          <w:sz w:val="28"/>
          <w:szCs w:val="28"/>
        </w:rPr>
        <w:t>Слуховое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внимание</w:t>
      </w:r>
      <w:r>
        <w:rPr>
          <w:spacing w:val="-12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–</w:t>
      </w:r>
      <w:r>
        <w:rPr>
          <w:b w:val="0"/>
          <w:spacing w:val="-10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это</w:t>
      </w:r>
    </w:p>
    <w:p w14:paraId="69697212">
      <w:pPr>
        <w:pStyle w:val="8"/>
        <w:rPr>
          <w:sz w:val="28"/>
          <w:szCs w:val="28"/>
        </w:rPr>
      </w:pPr>
      <w:r>
        <w:rPr>
          <w:sz w:val="28"/>
          <w:szCs w:val="28"/>
        </w:rPr>
        <w:t>а) способность четко отличать одни речевые звуки от других, благодаря чему различаются, узнаются и понимаются слова;</w:t>
      </w:r>
    </w:p>
    <w:p w14:paraId="45150EC3">
      <w:pPr>
        <w:pStyle w:val="8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способность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правильно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слышать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воспроизводить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ритми- ческий рисунок слова, особенности звукового строения слова;</w:t>
      </w:r>
    </w:p>
    <w:p w14:paraId="59176B00">
      <w:pPr>
        <w:pStyle w:val="8"/>
        <w:ind w:right="715"/>
        <w:rPr>
          <w:sz w:val="28"/>
          <w:szCs w:val="28"/>
        </w:rPr>
      </w:pPr>
      <w:r>
        <w:rPr>
          <w:sz w:val="28"/>
          <w:szCs w:val="28"/>
        </w:rPr>
        <w:t>в) умение определять на слух то или иное звучание и направ- ление звука;</w:t>
      </w:r>
    </w:p>
    <w:p w14:paraId="2D891EA2">
      <w:pPr>
        <w:pStyle w:val="8"/>
        <w:ind w:right="715"/>
        <w:rPr>
          <w:sz w:val="28"/>
          <w:szCs w:val="28"/>
        </w:rPr>
      </w:pPr>
      <w:r>
        <w:rPr>
          <w:sz w:val="28"/>
          <w:szCs w:val="28"/>
        </w:rPr>
        <w:t>г) музыкальная способность человека различать звуки по вы- соте и определять направление звуковысотного движения.</w:t>
      </w:r>
    </w:p>
    <w:p w14:paraId="7F7ED5A7">
      <w:pPr>
        <w:pStyle w:val="2"/>
        <w:numPr>
          <w:ilvl w:val="2"/>
          <w:numId w:val="25"/>
        </w:numPr>
        <w:tabs>
          <w:tab w:val="left" w:pos="1414"/>
        </w:tabs>
        <w:spacing w:before="0" w:after="0" w:line="368" w:lineRule="exact"/>
        <w:ind w:left="1414" w:right="0" w:hanging="424"/>
        <w:jc w:val="left"/>
        <w:rPr>
          <w:sz w:val="28"/>
          <w:szCs w:val="28"/>
        </w:rPr>
      </w:pPr>
      <w:r>
        <w:rPr>
          <w:sz w:val="28"/>
          <w:szCs w:val="28"/>
        </w:rPr>
        <w:t>Дикция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6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это</w:t>
      </w:r>
    </w:p>
    <w:p w14:paraId="0FA5CFDB">
      <w:pPr>
        <w:pStyle w:val="8"/>
        <w:ind w:right="978"/>
        <w:rPr>
          <w:sz w:val="28"/>
          <w:szCs w:val="28"/>
        </w:rPr>
      </w:pPr>
      <w:r>
        <w:rPr>
          <w:sz w:val="28"/>
          <w:szCs w:val="28"/>
        </w:rPr>
        <w:t>а) равномерное чередование ударных и безударных слогов; б)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повышение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понижение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голоса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при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произнесении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фразы; в) скорость протекания речи во времени;</w:t>
      </w:r>
    </w:p>
    <w:p w14:paraId="2A0E6978">
      <w:pPr>
        <w:pStyle w:val="8"/>
        <w:ind w:right="715"/>
        <w:rPr>
          <w:sz w:val="28"/>
          <w:szCs w:val="28"/>
        </w:rPr>
      </w:pPr>
      <w:r>
        <w:rPr>
          <w:sz w:val="28"/>
          <w:szCs w:val="28"/>
        </w:rPr>
        <w:t>г) четкое, ясное произношение каждого звука в отдельности, а также слова и фразы в целом.</w:t>
      </w:r>
    </w:p>
    <w:p w14:paraId="25BE2AA2">
      <w:pPr>
        <w:pStyle w:val="17"/>
        <w:numPr>
          <w:ilvl w:val="2"/>
          <w:numId w:val="25"/>
        </w:numPr>
        <w:tabs>
          <w:tab w:val="left" w:pos="1413"/>
        </w:tabs>
        <w:spacing w:before="0" w:after="0" w:line="240" w:lineRule="auto"/>
        <w:ind w:left="282" w:right="711" w:firstLine="707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Различие</w:t>
      </w:r>
      <w:r>
        <w:rPr>
          <w:b/>
          <w:spacing w:val="36"/>
          <w:sz w:val="28"/>
          <w:szCs w:val="28"/>
        </w:rPr>
        <w:t xml:space="preserve"> </w:t>
      </w:r>
      <w:r>
        <w:rPr>
          <w:b/>
          <w:sz w:val="28"/>
          <w:szCs w:val="28"/>
        </w:rPr>
        <w:t>и</w:t>
      </w:r>
      <w:r>
        <w:rPr>
          <w:b/>
          <w:spacing w:val="37"/>
          <w:sz w:val="28"/>
          <w:szCs w:val="28"/>
        </w:rPr>
        <w:t xml:space="preserve"> </w:t>
      </w:r>
      <w:r>
        <w:rPr>
          <w:b/>
          <w:sz w:val="28"/>
          <w:szCs w:val="28"/>
        </w:rPr>
        <w:t>понимание</w:t>
      </w:r>
      <w:r>
        <w:rPr>
          <w:b/>
          <w:spacing w:val="36"/>
          <w:sz w:val="28"/>
          <w:szCs w:val="28"/>
        </w:rPr>
        <w:t xml:space="preserve"> </w:t>
      </w:r>
      <w:r>
        <w:rPr>
          <w:b/>
          <w:sz w:val="28"/>
          <w:szCs w:val="28"/>
        </w:rPr>
        <w:t>слов</w:t>
      </w:r>
      <w:r>
        <w:rPr>
          <w:b/>
          <w:spacing w:val="36"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 xml:space="preserve">стол – стул – стал; дом – сом – лом – ком </w:t>
      </w:r>
      <w:r>
        <w:rPr>
          <w:b/>
          <w:sz w:val="28"/>
          <w:szCs w:val="28"/>
        </w:rPr>
        <w:t>происходит благодаря</w:t>
      </w:r>
    </w:p>
    <w:p w14:paraId="3C9C51E5">
      <w:pPr>
        <w:pStyle w:val="8"/>
        <w:spacing w:line="366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слуховому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вниманию;</w:t>
      </w:r>
    </w:p>
    <w:p w14:paraId="0277FEA1">
      <w:pPr>
        <w:pStyle w:val="8"/>
        <w:spacing w:before="1"/>
        <w:ind w:left="990" w:right="5556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фонематическому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 xml:space="preserve">слуху; </w:t>
      </w:r>
    </w:p>
    <w:p w14:paraId="43FE75DB">
      <w:pPr>
        <w:pStyle w:val="8"/>
        <w:spacing w:before="1"/>
        <w:ind w:left="990" w:right="5556"/>
        <w:rPr>
          <w:rFonts w:hint="default"/>
          <w:sz w:val="28"/>
          <w:szCs w:val="28"/>
          <w:lang w:val="ru-RU"/>
        </w:rPr>
        <w:sectPr>
          <w:pgSz w:w="11910" w:h="16840"/>
          <w:pgMar w:top="1060" w:right="708" w:bottom="1220" w:left="850" w:header="0" w:footer="1022" w:gutter="0"/>
          <w:cols w:space="720" w:num="1"/>
        </w:sectPr>
      </w:pPr>
      <w:r>
        <w:rPr>
          <w:sz w:val="28"/>
          <w:szCs w:val="28"/>
        </w:rPr>
        <w:t>в) четкой артикуляции</w:t>
      </w:r>
      <w:r>
        <w:rPr>
          <w:rFonts w:hint="default"/>
          <w:sz w:val="28"/>
          <w:szCs w:val="28"/>
          <w:lang w:val="ru-RU"/>
        </w:rPr>
        <w:t>.</w:t>
      </w:r>
    </w:p>
    <w:p w14:paraId="3B797A0F">
      <w:pPr>
        <w:pStyle w:val="2"/>
        <w:numPr>
          <w:ilvl w:val="1"/>
          <w:numId w:val="25"/>
        </w:numPr>
        <w:tabs>
          <w:tab w:val="left" w:pos="1064"/>
          <w:tab w:val="left" w:pos="4384"/>
        </w:tabs>
        <w:spacing w:before="58" w:after="0" w:line="240" w:lineRule="auto"/>
        <w:ind w:left="4384" w:right="936" w:hanging="3877"/>
        <w:jc w:val="left"/>
        <w:rPr>
          <w:sz w:val="28"/>
          <w:szCs w:val="28"/>
        </w:rPr>
      </w:pPr>
      <w:bookmarkStart w:id="36" w:name="_bookmark17"/>
      <w:bookmarkEnd w:id="36"/>
      <w:bookmarkStart w:id="37" w:name="1.2. Система работы по воспитанию звуков"/>
      <w:bookmarkEnd w:id="37"/>
      <w:r>
        <w:rPr>
          <w:sz w:val="28"/>
          <w:szCs w:val="28"/>
        </w:rPr>
        <w:t>Система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работы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воспитанию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звуковой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культуры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 xml:space="preserve">речи </w:t>
      </w:r>
      <w:r>
        <w:rPr>
          <w:spacing w:val="-2"/>
          <w:sz w:val="28"/>
          <w:szCs w:val="28"/>
        </w:rPr>
        <w:t>ребенка</w:t>
      </w:r>
    </w:p>
    <w:p w14:paraId="1B49438A">
      <w:pPr>
        <w:pStyle w:val="8"/>
        <w:spacing w:before="368"/>
        <w:ind w:right="708" w:firstLine="7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>Тема посвящена этапам усвоения детьми звукопроизношения. Представлены виды и формы работ по воспитанию правильного звукопроизношения у детей разного возраста. Рассмотрены сред- ства и методические приемы воспитания звуковой культуры речи.</w:t>
      </w:r>
    </w:p>
    <w:p w14:paraId="0F1A8D35">
      <w:pPr>
        <w:spacing w:before="0"/>
        <w:ind w:left="282" w:right="709" w:firstLine="708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1. </w:t>
      </w:r>
      <w:r>
        <w:rPr>
          <w:sz w:val="28"/>
          <w:szCs w:val="28"/>
        </w:rPr>
        <w:t>В учебном пособии «Методика развития речи и обучения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родному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языку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дошкольников»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М.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М.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Алексеевой, В.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И.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 xml:space="preserve">Яшиной [Алексеева, Яшина 2000] описаны направления </w:t>
      </w:r>
      <w:r>
        <w:rPr>
          <w:b/>
          <w:sz w:val="28"/>
          <w:szCs w:val="28"/>
          <w:u w:val="thick"/>
        </w:rPr>
        <w:t>вос-</w:t>
      </w:r>
      <w:r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  <w:u w:val="thick"/>
        </w:rPr>
        <w:t>питания звуковой культуры дошкольников.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Заполнить таблицу.</w:t>
      </w:r>
    </w:p>
    <w:p w14:paraId="215EF41B">
      <w:pPr>
        <w:pStyle w:val="8"/>
        <w:spacing w:before="140"/>
        <w:rPr>
          <w:sz w:val="28"/>
          <w:szCs w:val="28"/>
        </w:rPr>
      </w:pPr>
    </w:p>
    <w:tbl>
      <w:tblPr>
        <w:tblStyle w:val="7"/>
        <w:tblW w:w="1015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FFFFFF" w:themeFill="background1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3717"/>
        <w:gridCol w:w="6442"/>
      </w:tblGrid>
      <w:tr w14:paraId="3C07F0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31" w:hRule="atLeast"/>
        </w:trPr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bottom"/>
          </w:tcPr>
          <w:p w14:paraId="38F075EC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bottom"/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Направления воспитания звуковой культуры речи</w:t>
            </w:r>
          </w:p>
        </w:tc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</w:tcMar>
            <w:vAlign w:val="bottom"/>
          </w:tcPr>
          <w:p w14:paraId="23D5016E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bottom"/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Виды и методы работы</w:t>
            </w:r>
          </w:p>
        </w:tc>
      </w:tr>
      <w:tr w14:paraId="6ADC5A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3" w:hRule="atLeast"/>
        </w:trPr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268485C6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1. Развитие слухового восприятия и фонематического слуха</w:t>
            </w:r>
          </w:p>
        </w:tc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1944C395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Прослушивание аудиозаписей, музыкальные игры, игры на различение звуков, игры с использованием колокольчиков, барабанов, деревянных ложек.</w:t>
            </w:r>
          </w:p>
        </w:tc>
      </w:tr>
      <w:tr w14:paraId="79E954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3" w:hRule="atLeast"/>
        </w:trPr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06F82150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2. Формирование правильного звукопроизношения</w:t>
            </w:r>
          </w:p>
        </w:tc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43974E1F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Артикуляционная гимнастика, дыхательные упражнения, игры на подражание звукам, игры со звукоподражанием, чтение стихов и загадок с акцентом на артикуляцию.</w:t>
            </w:r>
          </w:p>
        </w:tc>
      </w:tr>
      <w:tr w14:paraId="143DB4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31" w:hRule="atLeast"/>
        </w:trPr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4A94AE19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3. Развитие навыков выразительного чтения и интонации</w:t>
            </w:r>
          </w:p>
        </w:tc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40822C91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Чтение и пересказ сказок, рассказов, декламаций, театр теней, разыгрывание диалогов, использование кукольного театра.</w:t>
            </w:r>
          </w:p>
        </w:tc>
      </w:tr>
      <w:tr w14:paraId="6A3BAE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3" w:hRule="atLeast"/>
        </w:trPr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29B51A27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4. Обогащение словарного запаса и грамматических форм</w:t>
            </w:r>
          </w:p>
        </w:tc>
        <w:tc>
          <w:tcPr>
            <w:tcW w:w="0" w:type="auto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2B6E0F69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center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Игры на подбор синонимов и антонимов, составление предложений, упражнения на словотворчество, игры на изменение слов по падежам, числам, родам.</w:t>
            </w:r>
          </w:p>
        </w:tc>
      </w:tr>
    </w:tbl>
    <w:p w14:paraId="3BC11D6E">
      <w:pPr>
        <w:pStyle w:val="8"/>
        <w:spacing w:before="3"/>
        <w:rPr>
          <w:sz w:val="28"/>
          <w:szCs w:val="28"/>
        </w:rPr>
      </w:pPr>
    </w:p>
    <w:p w14:paraId="39463A3F">
      <w:pPr>
        <w:pStyle w:val="8"/>
        <w:spacing w:before="58"/>
        <w:ind w:right="704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2. </w:t>
      </w:r>
      <w:r>
        <w:rPr>
          <w:sz w:val="28"/>
          <w:szCs w:val="28"/>
        </w:rPr>
        <w:t>В средней группе даются, например, такие упраж- нения: «Мама мыла полы? Мама мыла полы». Для старших до- школьников: «Заржавел железный замок? Заржавел железный за- мок». На что направлены подобные упражнения? Сформулировать аналогичные упражнения.</w:t>
      </w:r>
    </w:p>
    <w:p w14:paraId="1D6ED8A4">
      <w:pPr>
        <w:pStyle w:val="8"/>
        <w:spacing w:before="58"/>
        <w:ind w:right="704"/>
        <w:jc w:val="both"/>
        <w:rPr>
          <w:sz w:val="28"/>
          <w:szCs w:val="28"/>
        </w:rPr>
      </w:pPr>
      <w:r>
        <w:rPr>
          <w:sz w:val="28"/>
          <w:szCs w:val="28"/>
        </w:rPr>
        <w:t>Подобные упражнения направлены на развитие у детей фонематического слуха, артикуляционной моторики и навыков правильного произношения звуков. Они помогают:</w:t>
      </w:r>
    </w:p>
    <w:p w14:paraId="364981FB">
      <w:pPr>
        <w:pStyle w:val="8"/>
        <w:spacing w:before="58"/>
        <w:ind w:right="704"/>
        <w:jc w:val="both"/>
        <w:rPr>
          <w:sz w:val="28"/>
          <w:szCs w:val="28"/>
        </w:rPr>
      </w:pPr>
      <w:r>
        <w:rPr>
          <w:sz w:val="28"/>
          <w:szCs w:val="28"/>
        </w:rPr>
        <w:t>укрепить мышцы артикуляционного аппарата,</w:t>
      </w:r>
    </w:p>
    <w:p w14:paraId="29D137C1">
      <w:pPr>
        <w:pStyle w:val="8"/>
        <w:spacing w:before="58"/>
        <w:ind w:right="704"/>
        <w:jc w:val="both"/>
        <w:rPr>
          <w:sz w:val="28"/>
          <w:szCs w:val="28"/>
        </w:rPr>
      </w:pPr>
      <w:r>
        <w:rPr>
          <w:sz w:val="28"/>
          <w:szCs w:val="28"/>
        </w:rPr>
        <w:t>улучшить чистоту произношения звуков,</w:t>
      </w:r>
    </w:p>
    <w:p w14:paraId="7FB3C1F7">
      <w:pPr>
        <w:pStyle w:val="8"/>
        <w:spacing w:before="58"/>
        <w:ind w:right="704"/>
        <w:jc w:val="both"/>
        <w:rPr>
          <w:sz w:val="28"/>
          <w:szCs w:val="28"/>
        </w:rPr>
      </w:pPr>
      <w:r>
        <w:rPr>
          <w:sz w:val="28"/>
          <w:szCs w:val="28"/>
        </w:rPr>
        <w:t>подготовить ребенка к постановке и автоматизации звуков в речи.</w:t>
      </w:r>
    </w:p>
    <w:p w14:paraId="392572C9">
      <w:pPr>
        <w:pStyle w:val="8"/>
        <w:spacing w:before="58"/>
        <w:ind w:right="704"/>
        <w:jc w:val="both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</w:rPr>
        <w:t>Особое внимание уделяется упражнениям на развитие навыка различения звуков, близких по звучанию</w:t>
      </w:r>
      <w:r>
        <w:rPr>
          <w:rFonts w:hint="default"/>
          <w:sz w:val="28"/>
          <w:szCs w:val="28"/>
          <w:lang w:val="ru-RU"/>
        </w:rPr>
        <w:t>.</w:t>
      </w:r>
    </w:p>
    <w:p w14:paraId="7A6525F8">
      <w:pPr>
        <w:pStyle w:val="8"/>
        <w:spacing w:before="58"/>
        <w:ind w:right="704"/>
        <w:jc w:val="both"/>
        <w:rPr>
          <w:sz w:val="28"/>
          <w:szCs w:val="28"/>
        </w:rPr>
      </w:pPr>
      <w:r>
        <w:rPr>
          <w:rFonts w:hint="default"/>
          <w:sz w:val="28"/>
          <w:szCs w:val="28"/>
        </w:rPr>
        <w:t>Формулировка аналогичных упражнений:</w:t>
      </w:r>
    </w:p>
    <w:p w14:paraId="6702FE6C">
      <w:pPr>
        <w:pStyle w:val="8"/>
        <w:numPr>
          <w:ilvl w:val="0"/>
          <w:numId w:val="32"/>
        </w:numPr>
        <w:spacing w:before="58"/>
        <w:ind w:left="420" w:leftChars="0" w:right="704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«</w:t>
      </w:r>
      <w:r>
        <w:rPr>
          <w:sz w:val="28"/>
          <w:szCs w:val="28"/>
        </w:rPr>
        <w:t>Замерз зимний забор? Замерз зимний забо</w:t>
      </w:r>
      <w:r>
        <w:rPr>
          <w:sz w:val="28"/>
          <w:szCs w:val="28"/>
          <w:lang w:val="ru-RU"/>
        </w:rPr>
        <w:t>р</w:t>
      </w:r>
      <w:r>
        <w:rPr>
          <w:rFonts w:hint="default"/>
          <w:sz w:val="28"/>
          <w:szCs w:val="28"/>
          <w:lang w:val="ru-RU"/>
        </w:rPr>
        <w:t>»</w:t>
      </w:r>
    </w:p>
    <w:p w14:paraId="073EEAEB">
      <w:pPr>
        <w:pStyle w:val="8"/>
        <w:numPr>
          <w:ilvl w:val="0"/>
          <w:numId w:val="32"/>
        </w:numPr>
        <w:spacing w:before="58"/>
        <w:ind w:left="420" w:leftChars="0" w:right="704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«</w:t>
      </w:r>
      <w:r>
        <w:rPr>
          <w:sz w:val="28"/>
          <w:szCs w:val="28"/>
        </w:rPr>
        <w:t>Светит солнечный лучик? Светит солнечный лучик</w:t>
      </w:r>
      <w:r>
        <w:rPr>
          <w:rFonts w:hint="default"/>
          <w:sz w:val="28"/>
          <w:szCs w:val="28"/>
          <w:lang w:val="ru-RU"/>
        </w:rPr>
        <w:t>».</w:t>
      </w:r>
    </w:p>
    <w:p w14:paraId="09C29BD2">
      <w:pPr>
        <w:pStyle w:val="8"/>
        <w:numPr>
          <w:ilvl w:val="0"/>
          <w:numId w:val="32"/>
        </w:numPr>
        <w:spacing w:before="58"/>
        <w:ind w:left="420" w:leftChars="0" w:right="704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«</w:t>
      </w:r>
      <w:r>
        <w:rPr>
          <w:sz w:val="28"/>
          <w:szCs w:val="28"/>
        </w:rPr>
        <w:t>Лежебока ленился весь день? Лежебока ленился весь день</w:t>
      </w:r>
      <w:r>
        <w:rPr>
          <w:rFonts w:hint="default"/>
          <w:sz w:val="28"/>
          <w:szCs w:val="28"/>
          <w:lang w:val="ru-RU"/>
        </w:rPr>
        <w:t>».</w:t>
      </w:r>
    </w:p>
    <w:p w14:paraId="2678BE82">
      <w:pPr>
        <w:pStyle w:val="8"/>
        <w:spacing w:before="58"/>
        <w:ind w:right="704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3</w:t>
      </w:r>
      <w:r>
        <w:rPr>
          <w:sz w:val="28"/>
          <w:szCs w:val="28"/>
        </w:rPr>
        <w:t>. Подобрать по две дидактические игры, направлен- ные</w:t>
      </w:r>
      <w:r>
        <w:rPr>
          <w:spacing w:val="23"/>
          <w:sz w:val="28"/>
          <w:szCs w:val="28"/>
        </w:rPr>
        <w:t xml:space="preserve">  </w:t>
      </w:r>
      <w:r>
        <w:rPr>
          <w:sz w:val="28"/>
          <w:szCs w:val="28"/>
        </w:rPr>
        <w:t>на</w:t>
      </w:r>
      <w:r>
        <w:rPr>
          <w:spacing w:val="24"/>
          <w:sz w:val="28"/>
          <w:szCs w:val="28"/>
        </w:rPr>
        <w:t xml:space="preserve">  </w:t>
      </w:r>
      <w:r>
        <w:rPr>
          <w:sz w:val="28"/>
          <w:szCs w:val="28"/>
        </w:rPr>
        <w:t>воспитание</w:t>
      </w:r>
      <w:r>
        <w:rPr>
          <w:spacing w:val="23"/>
          <w:sz w:val="28"/>
          <w:szCs w:val="28"/>
        </w:rPr>
        <w:t xml:space="preserve">  </w:t>
      </w:r>
      <w:r>
        <w:rPr>
          <w:sz w:val="28"/>
          <w:szCs w:val="28"/>
        </w:rPr>
        <w:t>звуковой</w:t>
      </w:r>
      <w:r>
        <w:rPr>
          <w:spacing w:val="23"/>
          <w:sz w:val="28"/>
          <w:szCs w:val="28"/>
        </w:rPr>
        <w:t xml:space="preserve">  </w:t>
      </w:r>
      <w:r>
        <w:rPr>
          <w:sz w:val="28"/>
          <w:szCs w:val="28"/>
        </w:rPr>
        <w:t>культуры</w:t>
      </w:r>
      <w:r>
        <w:rPr>
          <w:spacing w:val="22"/>
          <w:sz w:val="28"/>
          <w:szCs w:val="28"/>
        </w:rPr>
        <w:t xml:space="preserve">  </w:t>
      </w:r>
      <w:r>
        <w:rPr>
          <w:sz w:val="28"/>
          <w:szCs w:val="28"/>
        </w:rPr>
        <w:t>речи</w:t>
      </w:r>
      <w:r>
        <w:rPr>
          <w:spacing w:val="24"/>
          <w:sz w:val="28"/>
          <w:szCs w:val="28"/>
        </w:rPr>
        <w:t xml:space="preserve">  </w:t>
      </w:r>
      <w:r>
        <w:rPr>
          <w:sz w:val="28"/>
          <w:szCs w:val="28"/>
        </w:rPr>
        <w:t>в</w:t>
      </w:r>
      <w:r>
        <w:rPr>
          <w:spacing w:val="24"/>
          <w:sz w:val="28"/>
          <w:szCs w:val="28"/>
        </w:rPr>
        <w:t xml:space="preserve">  </w:t>
      </w:r>
      <w:r>
        <w:rPr>
          <w:sz w:val="28"/>
          <w:szCs w:val="28"/>
        </w:rPr>
        <w:t>двух</w:t>
      </w:r>
      <w:r>
        <w:rPr>
          <w:spacing w:val="23"/>
          <w:sz w:val="28"/>
          <w:szCs w:val="28"/>
        </w:rPr>
        <w:t xml:space="preserve">  </w:t>
      </w:r>
      <w:r>
        <w:rPr>
          <w:spacing w:val="-2"/>
          <w:sz w:val="28"/>
          <w:szCs w:val="28"/>
        </w:rPr>
        <w:t>аспектах:</w:t>
      </w:r>
    </w:p>
    <w:p w14:paraId="60A26D5C">
      <w:pPr>
        <w:pStyle w:val="8"/>
        <w:spacing w:before="106"/>
        <w:rPr>
          <w:sz w:val="28"/>
          <w:szCs w:val="28"/>
        </w:rPr>
      </w:pPr>
      <w:r>
        <w:rPr>
          <w:b/>
          <w:sz w:val="28"/>
          <w:szCs w:val="28"/>
          <w:u w:val="thick"/>
        </w:rPr>
        <w:t>развитие восприятия звучащей речи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(развитие слухового вни- мания и слуховой памяти, развитие способности различать высоту, силу, тембр речи; развитие речевого слуха и фонематического вос- приятия);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2)</w:t>
      </w:r>
      <w:r>
        <w:rPr>
          <w:spacing w:val="-7"/>
          <w:sz w:val="28"/>
          <w:szCs w:val="28"/>
        </w:rPr>
        <w:t xml:space="preserve"> </w:t>
      </w:r>
      <w:r>
        <w:rPr>
          <w:b/>
          <w:sz w:val="28"/>
          <w:szCs w:val="28"/>
          <w:u w:val="thick"/>
        </w:rPr>
        <w:t>формирование навыков воссоздания звучащей речи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(воспитание четкой дикции, правильного словопроизношения; раз- витие чистого звукопроизношения; воспитание интонационной вы- разительности речи).</w:t>
      </w:r>
    </w:p>
    <w:p w14:paraId="4F51839E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 xml:space="preserve">: </w:t>
      </w:r>
    </w:p>
    <w:p w14:paraId="617407BD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1. Развитие восприятия звучащей речи:</w:t>
      </w:r>
    </w:p>
    <w:p w14:paraId="4452098B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Игра 1: «Что звучит ?»</w:t>
      </w:r>
    </w:p>
    <w:p w14:paraId="4CBEB645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Цель: развитие слухового внимания и различение тембра звуков.Правила: детям демонстрируются различные музыкальные инструменты (барабан, дудочка, колокольчик, гитара и т.д.). Затем ведущий закрывает глаза или отворачивается и просит одного ребенка сыграть на инструменте. Остальные дети должны угадать, на каком инструменте сыграли.</w:t>
      </w:r>
    </w:p>
    <w:p w14:paraId="2C4DCBA1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Игра 2: «Где, что спрятано ?»</w:t>
      </w:r>
    </w:p>
    <w:p w14:paraId="638B280E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Цель: развитие слуховой памяти и различение звуков.Правила: дети сидят в кругу, ведущий прячет мелкие предметы (пуговицы, крупу, песок) в одинаковые коробочки и трясет их. Дети слушают и определяют, что находится в каждой коробке, выбирая по звуку.</w:t>
      </w:r>
    </w:p>
    <w:p w14:paraId="56D7D797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2. Формирование навыков воссоздания звучащей речи:</w:t>
      </w:r>
    </w:p>
    <w:p w14:paraId="7EEF9747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Игра 1: «Мы в зоопарке»</w:t>
      </w:r>
    </w:p>
    <w:p w14:paraId="7E54CC79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sz w:val="28"/>
          <w:szCs w:val="28"/>
        </w:rPr>
      </w:pPr>
      <w:r>
        <w:rPr>
          <w:rFonts w:hint="default"/>
          <w:sz w:val="28"/>
          <w:szCs w:val="28"/>
          <w:lang w:val="ru-RU"/>
        </w:rPr>
        <w:t>Цель: развитие правильного звукопроизношения и интонационной выразительности.Правила: каждому ребенку присваивается животное (например, змея, воробей, петух, лягушка). Ведущий произносит слово, соответствующее животному (шипит, чирикает, кукарекает, квакает), а дети повторяют звуки, сохраняя интонацию и выразительность.</w:t>
      </w:r>
    </w:p>
    <w:p w14:paraId="30F2864B">
      <w:pPr>
        <w:pStyle w:val="8"/>
        <w:ind w:right="704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4. </w:t>
      </w:r>
      <w:r>
        <w:rPr>
          <w:sz w:val="28"/>
          <w:szCs w:val="28"/>
        </w:rPr>
        <w:t xml:space="preserve">Согласно этапам освоения звукопроизношения детьми составить алгоритм занятий по формированию звукопроиз- ношения. Выбрать любой звук и любую возрастную группу. Ука- </w:t>
      </w:r>
      <w:r>
        <w:rPr>
          <w:spacing w:val="-4"/>
          <w:sz w:val="28"/>
          <w:szCs w:val="28"/>
        </w:rPr>
        <w:t>зать.</w:t>
      </w:r>
    </w:p>
    <w:p w14:paraId="766C3F50">
      <w:pPr>
        <w:pStyle w:val="8"/>
        <w:spacing w:before="58"/>
        <w:rPr>
          <w:spacing w:val="-2"/>
          <w:sz w:val="28"/>
          <w:szCs w:val="28"/>
        </w:rPr>
      </w:pPr>
      <w:r>
        <w:rPr>
          <w:sz w:val="28"/>
          <w:szCs w:val="28"/>
        </w:rPr>
        <w:t>Образец: Перькова Н. Н. Система игр и упражнений по фор- мированию звуковой культуры речи младших дошкольников. URL:</w:t>
      </w:r>
      <w:r>
        <w:rPr>
          <w:rFonts w:hint="default"/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HYPERLINK "https://portalpedagoga.ru/servisy/publik/publ?id=7144" \h </w:instrText>
      </w:r>
      <w:r>
        <w:rPr>
          <w:sz w:val="28"/>
          <w:szCs w:val="28"/>
        </w:rPr>
        <w:fldChar w:fldCharType="separate"/>
      </w:r>
      <w:r>
        <w:rPr>
          <w:spacing w:val="-2"/>
          <w:sz w:val="28"/>
          <w:szCs w:val="28"/>
        </w:rPr>
        <w:t>https://portalpedagoga.ru/servisy/publik/publ?id=7144</w:t>
      </w:r>
      <w:r>
        <w:rPr>
          <w:spacing w:val="-2"/>
          <w:sz w:val="28"/>
          <w:szCs w:val="28"/>
        </w:rPr>
        <w:fldChar w:fldCharType="end"/>
      </w:r>
    </w:p>
    <w:p w14:paraId="24FCACA6">
      <w:pPr>
        <w:pStyle w:val="8"/>
        <w:spacing w:before="58"/>
        <w:rPr>
          <w:spacing w:val="-2"/>
          <w:sz w:val="28"/>
          <w:szCs w:val="28"/>
        </w:rPr>
      </w:pPr>
      <w:r>
        <w:rPr>
          <w:rFonts w:hint="default"/>
          <w:spacing w:val="-2"/>
          <w:sz w:val="28"/>
          <w:szCs w:val="28"/>
          <w:lang w:val="en-US"/>
        </w:rPr>
        <w:t>F</w:t>
      </w:r>
      <w:r>
        <w:rPr>
          <w:spacing w:val="-2"/>
          <w:sz w:val="28"/>
          <w:szCs w:val="28"/>
        </w:rPr>
        <w:t>лгоритм занятий по формированию звукопроизношения на примере звука [</w:t>
      </w:r>
      <w:r>
        <w:rPr>
          <w:rFonts w:hint="default"/>
          <w:spacing w:val="-2"/>
          <w:sz w:val="28"/>
          <w:szCs w:val="28"/>
        </w:rPr>
        <w:t>ш][ш]</w:t>
      </w:r>
      <w:r>
        <w:rPr>
          <w:spacing w:val="-2"/>
          <w:sz w:val="28"/>
          <w:szCs w:val="28"/>
        </w:rPr>
        <w:t xml:space="preserve"> для младших дошкольников (3–4 года).</w:t>
      </w:r>
    </w:p>
    <w:p w14:paraId="34BA3332">
      <w:pPr>
        <w:pStyle w:val="8"/>
        <w:spacing w:before="58"/>
        <w:rPr>
          <w:b/>
          <w:bCs/>
          <w:spacing w:val="-2"/>
          <w:sz w:val="28"/>
          <w:szCs w:val="28"/>
        </w:rPr>
      </w:pPr>
      <w:r>
        <w:rPr>
          <w:rFonts w:hint="default"/>
          <w:b/>
          <w:bCs/>
          <w:spacing w:val="-2"/>
          <w:sz w:val="28"/>
          <w:szCs w:val="28"/>
        </w:rPr>
        <w:t>Алгоритм занятий по формированию звукопроизношения:</w:t>
      </w:r>
    </w:p>
    <w:p w14:paraId="1040A5A4">
      <w:pPr>
        <w:pStyle w:val="8"/>
        <w:spacing w:before="58"/>
        <w:rPr>
          <w:rFonts w:hint="default"/>
          <w:spacing w:val="-2"/>
          <w:sz w:val="28"/>
          <w:szCs w:val="28"/>
        </w:rPr>
      </w:pPr>
      <w:r>
        <w:rPr>
          <w:rFonts w:hint="default"/>
          <w:spacing w:val="-2"/>
          <w:sz w:val="28"/>
          <w:szCs w:val="28"/>
        </w:rPr>
        <w:t>1. Подготовительный этап:</w:t>
      </w:r>
    </w:p>
    <w:p w14:paraId="7CD7219E">
      <w:pPr>
        <w:pStyle w:val="8"/>
        <w:spacing w:before="58"/>
        <w:rPr>
          <w:spacing w:val="-2"/>
          <w:sz w:val="28"/>
          <w:szCs w:val="28"/>
        </w:rPr>
      </w:pPr>
      <w:r>
        <w:rPr>
          <w:spacing w:val="-2"/>
          <w:sz w:val="28"/>
          <w:szCs w:val="28"/>
        </w:rPr>
        <w:t>Артикуляционная гимнастика: упражнения на расслабление и активизацию мышц языка, губ, щёк (например, «качели», «часы», «лопатка», «гармошка»).</w:t>
      </w:r>
    </w:p>
    <w:p w14:paraId="0CAD5E9B">
      <w:pPr>
        <w:pStyle w:val="8"/>
        <w:spacing w:before="58"/>
        <w:rPr>
          <w:spacing w:val="-2"/>
          <w:sz w:val="28"/>
          <w:szCs w:val="28"/>
        </w:rPr>
      </w:pPr>
      <w:r>
        <w:rPr>
          <w:spacing w:val="-2"/>
          <w:sz w:val="28"/>
          <w:szCs w:val="28"/>
        </w:rPr>
        <w:t xml:space="preserve">Дыхательные упражнения: развитие правильного выдоха, чтобы направить поток воздуха для произношения звука </w:t>
      </w:r>
      <w:r>
        <w:rPr>
          <w:rFonts w:hint="default"/>
          <w:spacing w:val="-2"/>
          <w:sz w:val="28"/>
          <w:szCs w:val="28"/>
        </w:rPr>
        <w:t>[ш][ш]</w:t>
      </w:r>
      <w:r>
        <w:rPr>
          <w:spacing w:val="-2"/>
          <w:sz w:val="28"/>
          <w:szCs w:val="28"/>
        </w:rPr>
        <w:t xml:space="preserve"> (например, игра «Надуй пузырь», «Подуй на свечку»).</w:t>
      </w:r>
    </w:p>
    <w:p w14:paraId="063F3FE9">
      <w:pPr>
        <w:pStyle w:val="8"/>
        <w:spacing w:before="58"/>
        <w:rPr>
          <w:rFonts w:hint="default"/>
          <w:spacing w:val="-2"/>
          <w:sz w:val="28"/>
          <w:szCs w:val="28"/>
        </w:rPr>
      </w:pPr>
      <w:r>
        <w:rPr>
          <w:rFonts w:hint="default"/>
          <w:spacing w:val="-2"/>
          <w:sz w:val="28"/>
          <w:szCs w:val="28"/>
        </w:rPr>
        <w:t>2. Постановка звука:</w:t>
      </w:r>
    </w:p>
    <w:p w14:paraId="05A415E6">
      <w:pPr>
        <w:pStyle w:val="8"/>
        <w:spacing w:before="58"/>
        <w:rPr>
          <w:spacing w:val="-2"/>
          <w:sz w:val="28"/>
          <w:szCs w:val="28"/>
        </w:rPr>
      </w:pPr>
      <w:r>
        <w:rPr>
          <w:spacing w:val="-2"/>
          <w:sz w:val="28"/>
          <w:szCs w:val="28"/>
        </w:rPr>
        <w:t xml:space="preserve">Показ правильного положения органов артикуляции: взрослый показывает правильное положение языка, губ и носа при произношении звука </w:t>
      </w:r>
      <w:r>
        <w:rPr>
          <w:rFonts w:hint="default"/>
          <w:spacing w:val="-2"/>
          <w:sz w:val="28"/>
          <w:szCs w:val="28"/>
        </w:rPr>
        <w:t>[ш][ш]</w:t>
      </w:r>
      <w:r>
        <w:rPr>
          <w:spacing w:val="-2"/>
          <w:sz w:val="28"/>
          <w:szCs w:val="28"/>
        </w:rPr>
        <w:t>.</w:t>
      </w:r>
      <w:r>
        <w:rPr>
          <w:rFonts w:hint="default"/>
          <w:spacing w:val="-2"/>
          <w:sz w:val="28"/>
          <w:szCs w:val="28"/>
          <w:lang w:val="en-US"/>
        </w:rPr>
        <w:t xml:space="preserve"> </w:t>
      </w:r>
      <w:r>
        <w:rPr>
          <w:spacing w:val="-2"/>
          <w:sz w:val="28"/>
          <w:szCs w:val="28"/>
        </w:rPr>
        <w:t xml:space="preserve">Подражание взрослому: дети повторяют звук </w:t>
      </w:r>
      <w:r>
        <w:rPr>
          <w:rFonts w:hint="default"/>
          <w:spacing w:val="-2"/>
          <w:sz w:val="28"/>
          <w:szCs w:val="28"/>
        </w:rPr>
        <w:t>[ш][ш]</w:t>
      </w:r>
      <w:r>
        <w:rPr>
          <w:spacing w:val="-2"/>
          <w:sz w:val="28"/>
          <w:szCs w:val="28"/>
        </w:rPr>
        <w:t xml:space="preserve"> вслед за взрослым, глядя в зеркало.</w:t>
      </w:r>
    </w:p>
    <w:p w14:paraId="0FD34A58">
      <w:pPr>
        <w:pStyle w:val="8"/>
        <w:spacing w:before="58"/>
        <w:rPr>
          <w:spacing w:val="-2"/>
          <w:sz w:val="28"/>
          <w:szCs w:val="28"/>
        </w:rPr>
      </w:pPr>
      <w:r>
        <w:rPr>
          <w:spacing w:val="-2"/>
          <w:sz w:val="28"/>
          <w:szCs w:val="28"/>
        </w:rPr>
        <w:t xml:space="preserve">Использование игровых приёмов: «Шипим, как змея», «Шум ветра», «Пароход гудит» (проговаривание </w:t>
      </w:r>
      <w:r>
        <w:rPr>
          <w:rFonts w:hint="default"/>
          <w:spacing w:val="-2"/>
          <w:sz w:val="28"/>
          <w:szCs w:val="28"/>
        </w:rPr>
        <w:t>[ш][ш]</w:t>
      </w:r>
      <w:r>
        <w:rPr>
          <w:spacing w:val="-2"/>
          <w:sz w:val="28"/>
          <w:szCs w:val="28"/>
        </w:rPr>
        <w:t xml:space="preserve"> на длительном выдохе).</w:t>
      </w:r>
    </w:p>
    <w:p w14:paraId="5DCD5215">
      <w:pPr>
        <w:pStyle w:val="8"/>
        <w:spacing w:before="58"/>
        <w:rPr>
          <w:rFonts w:hint="default"/>
          <w:spacing w:val="-2"/>
          <w:sz w:val="28"/>
          <w:szCs w:val="28"/>
        </w:rPr>
      </w:pPr>
      <w:r>
        <w:rPr>
          <w:rFonts w:hint="default"/>
          <w:spacing w:val="-2"/>
          <w:sz w:val="28"/>
          <w:szCs w:val="28"/>
        </w:rPr>
        <w:t>3. Автоматизация звука:</w:t>
      </w:r>
    </w:p>
    <w:p w14:paraId="472680FB">
      <w:pPr>
        <w:pStyle w:val="8"/>
        <w:spacing w:before="58"/>
        <w:rPr>
          <w:spacing w:val="-2"/>
          <w:sz w:val="28"/>
          <w:szCs w:val="28"/>
        </w:rPr>
      </w:pPr>
      <w:r>
        <w:rPr>
          <w:spacing w:val="-2"/>
          <w:sz w:val="28"/>
          <w:szCs w:val="28"/>
        </w:rPr>
        <w:t xml:space="preserve">В слогах: произнесение слогов с </w:t>
      </w:r>
      <w:r>
        <w:rPr>
          <w:rFonts w:hint="default"/>
          <w:spacing w:val="-2"/>
          <w:sz w:val="28"/>
          <w:szCs w:val="28"/>
        </w:rPr>
        <w:t>[ш][ш]</w:t>
      </w:r>
      <w:r>
        <w:rPr>
          <w:spacing w:val="-2"/>
          <w:sz w:val="28"/>
          <w:szCs w:val="28"/>
        </w:rPr>
        <w:t xml:space="preserve"> (</w:t>
      </w:r>
      <w:r>
        <w:rPr>
          <w:rFonts w:hint="default"/>
          <w:spacing w:val="-2"/>
          <w:sz w:val="28"/>
          <w:szCs w:val="28"/>
        </w:rPr>
        <w:t>{ша){ша)</w:t>
      </w:r>
      <w:r>
        <w:rPr>
          <w:spacing w:val="-2"/>
          <w:sz w:val="28"/>
          <w:szCs w:val="28"/>
        </w:rPr>
        <w:t xml:space="preserve">, </w:t>
      </w:r>
      <w:r>
        <w:rPr>
          <w:rFonts w:hint="default"/>
          <w:spacing w:val="-2"/>
          <w:sz w:val="28"/>
          <w:szCs w:val="28"/>
        </w:rPr>
        <w:t>{шу){шу)</w:t>
      </w:r>
      <w:r>
        <w:rPr>
          <w:spacing w:val="-2"/>
          <w:sz w:val="28"/>
          <w:szCs w:val="28"/>
        </w:rPr>
        <w:t xml:space="preserve">, </w:t>
      </w:r>
      <w:r>
        <w:rPr>
          <w:rFonts w:hint="default"/>
          <w:spacing w:val="-2"/>
          <w:sz w:val="28"/>
          <w:szCs w:val="28"/>
        </w:rPr>
        <w:t>{шо){шо)</w:t>
      </w:r>
      <w:r>
        <w:rPr>
          <w:spacing w:val="-2"/>
          <w:sz w:val="28"/>
          <w:szCs w:val="28"/>
        </w:rPr>
        <w:t xml:space="preserve"> и т.д.).</w:t>
      </w:r>
    </w:p>
    <w:p w14:paraId="5A9570DD">
      <w:pPr>
        <w:pStyle w:val="8"/>
        <w:spacing w:before="58"/>
        <w:rPr>
          <w:spacing w:val="-2"/>
          <w:sz w:val="28"/>
          <w:szCs w:val="28"/>
        </w:rPr>
      </w:pPr>
      <w:r>
        <w:rPr>
          <w:spacing w:val="-2"/>
          <w:sz w:val="28"/>
          <w:szCs w:val="28"/>
        </w:rPr>
        <w:t xml:space="preserve">В словах: подбор слов с </w:t>
      </w:r>
      <w:r>
        <w:rPr>
          <w:rFonts w:hint="default"/>
          <w:spacing w:val="-2"/>
          <w:sz w:val="28"/>
          <w:szCs w:val="28"/>
        </w:rPr>
        <w:t>[ш][ш]</w:t>
      </w:r>
      <w:r>
        <w:rPr>
          <w:spacing w:val="-2"/>
          <w:sz w:val="28"/>
          <w:szCs w:val="28"/>
        </w:rPr>
        <w:t xml:space="preserve"> (шапка, шуба, шар, шмель, шина и т.д.).</w:t>
      </w:r>
    </w:p>
    <w:p w14:paraId="48A56D08">
      <w:pPr>
        <w:pStyle w:val="8"/>
        <w:spacing w:before="58"/>
        <w:rPr>
          <w:spacing w:val="-2"/>
          <w:sz w:val="28"/>
          <w:szCs w:val="28"/>
        </w:rPr>
      </w:pPr>
      <w:r>
        <w:rPr>
          <w:spacing w:val="-2"/>
          <w:sz w:val="28"/>
          <w:szCs w:val="28"/>
        </w:rPr>
        <w:t xml:space="preserve">В предложениях: составление коротких предложений с использованием слов со звуком </w:t>
      </w:r>
      <w:r>
        <w:rPr>
          <w:rFonts w:hint="default"/>
          <w:spacing w:val="-2"/>
          <w:sz w:val="28"/>
          <w:szCs w:val="28"/>
        </w:rPr>
        <w:t>[ш][ш]</w:t>
      </w:r>
      <w:r>
        <w:rPr>
          <w:spacing w:val="-2"/>
          <w:sz w:val="28"/>
          <w:szCs w:val="28"/>
        </w:rPr>
        <w:t xml:space="preserve"> («Шапка упала», «Шмель сел на цветок»).</w:t>
      </w:r>
    </w:p>
    <w:p w14:paraId="1CC16DB9">
      <w:pPr>
        <w:pStyle w:val="8"/>
        <w:spacing w:before="58"/>
        <w:rPr>
          <w:rFonts w:hint="default"/>
          <w:spacing w:val="-2"/>
          <w:sz w:val="28"/>
          <w:szCs w:val="28"/>
        </w:rPr>
      </w:pPr>
      <w:r>
        <w:rPr>
          <w:rFonts w:hint="default"/>
          <w:spacing w:val="-2"/>
          <w:sz w:val="28"/>
          <w:szCs w:val="28"/>
        </w:rPr>
        <w:t>4. Дифференциация звука:</w:t>
      </w:r>
    </w:p>
    <w:p w14:paraId="4DEDDC8D">
      <w:pPr>
        <w:pStyle w:val="8"/>
        <w:spacing w:before="58"/>
        <w:rPr>
          <w:spacing w:val="-2"/>
          <w:sz w:val="28"/>
          <w:szCs w:val="28"/>
        </w:rPr>
      </w:pPr>
      <w:r>
        <w:rPr>
          <w:spacing w:val="-2"/>
          <w:sz w:val="28"/>
          <w:szCs w:val="28"/>
        </w:rPr>
        <w:t xml:space="preserve">Игры на различение звуков: выделение звука </w:t>
      </w:r>
      <w:r>
        <w:rPr>
          <w:rFonts w:hint="default"/>
          <w:spacing w:val="-2"/>
          <w:sz w:val="28"/>
          <w:szCs w:val="28"/>
        </w:rPr>
        <w:t>[ш][ш]</w:t>
      </w:r>
      <w:r>
        <w:rPr>
          <w:spacing w:val="-2"/>
          <w:sz w:val="28"/>
          <w:szCs w:val="28"/>
        </w:rPr>
        <w:t xml:space="preserve"> среди других звуков («Угадай, какой звук спрятался?»).</w:t>
      </w:r>
      <w:r>
        <w:rPr>
          <w:rFonts w:hint="default"/>
          <w:spacing w:val="-2"/>
          <w:sz w:val="28"/>
          <w:szCs w:val="28"/>
          <w:lang w:val="en-US"/>
        </w:rPr>
        <w:t xml:space="preserve"> </w:t>
      </w:r>
      <w:r>
        <w:rPr>
          <w:spacing w:val="-2"/>
          <w:sz w:val="28"/>
          <w:szCs w:val="28"/>
        </w:rPr>
        <w:t xml:space="preserve">Определение наличия звука в словах: определение, есть ли звук </w:t>
      </w:r>
      <w:r>
        <w:rPr>
          <w:rFonts w:hint="default"/>
          <w:spacing w:val="-2"/>
          <w:sz w:val="28"/>
          <w:szCs w:val="28"/>
        </w:rPr>
        <w:t>[ш][ш]</w:t>
      </w:r>
      <w:r>
        <w:rPr>
          <w:spacing w:val="-2"/>
          <w:sz w:val="28"/>
          <w:szCs w:val="28"/>
        </w:rPr>
        <w:t xml:space="preserve"> в словах («Слово «мак» имеет звук </w:t>
      </w:r>
      <w:r>
        <w:rPr>
          <w:rFonts w:hint="default"/>
          <w:spacing w:val="-2"/>
          <w:sz w:val="28"/>
          <w:szCs w:val="28"/>
        </w:rPr>
        <w:t>[ш][ш]</w:t>
      </w:r>
      <w:r>
        <w:rPr>
          <w:spacing w:val="-2"/>
          <w:sz w:val="28"/>
          <w:szCs w:val="28"/>
        </w:rPr>
        <w:t>?»).</w:t>
      </w:r>
    </w:p>
    <w:p w14:paraId="05D8591E">
      <w:pPr>
        <w:pStyle w:val="8"/>
        <w:spacing w:before="58"/>
        <w:rPr>
          <w:rFonts w:hint="default"/>
          <w:spacing w:val="-2"/>
          <w:sz w:val="28"/>
          <w:szCs w:val="28"/>
        </w:rPr>
      </w:pPr>
      <w:r>
        <w:rPr>
          <w:rFonts w:hint="default"/>
          <w:spacing w:val="-2"/>
          <w:sz w:val="28"/>
          <w:szCs w:val="28"/>
        </w:rPr>
        <w:t>5. Закрепление звука в речи:</w:t>
      </w:r>
    </w:p>
    <w:p w14:paraId="48431B73">
      <w:pPr>
        <w:pStyle w:val="8"/>
        <w:spacing w:before="58"/>
        <w:rPr>
          <w:spacing w:val="-2"/>
          <w:sz w:val="28"/>
          <w:szCs w:val="28"/>
        </w:rPr>
      </w:pPr>
      <w:r>
        <w:rPr>
          <w:spacing w:val="-2"/>
          <w:sz w:val="28"/>
          <w:szCs w:val="28"/>
        </w:rPr>
        <w:t xml:space="preserve">Повторение рассказов и стихов: повторение небольших текстов, насыщенных звуком </w:t>
      </w:r>
      <w:r>
        <w:rPr>
          <w:rFonts w:hint="default"/>
          <w:spacing w:val="-2"/>
          <w:sz w:val="28"/>
          <w:szCs w:val="28"/>
        </w:rPr>
        <w:t>[ш][ш]</w:t>
      </w:r>
      <w:r>
        <w:rPr>
          <w:spacing w:val="-2"/>
          <w:sz w:val="28"/>
          <w:szCs w:val="28"/>
        </w:rPr>
        <w:t xml:space="preserve"> («Шёл пушистый котик по дорожке...»).</w:t>
      </w:r>
    </w:p>
    <w:p w14:paraId="2D8C7809">
      <w:pPr>
        <w:pStyle w:val="8"/>
        <w:spacing w:before="58"/>
        <w:rPr>
          <w:spacing w:val="-2"/>
          <w:sz w:val="28"/>
          <w:szCs w:val="28"/>
        </w:rPr>
      </w:pPr>
      <w:r>
        <w:rPr>
          <w:spacing w:val="-2"/>
          <w:sz w:val="28"/>
          <w:szCs w:val="28"/>
        </w:rPr>
        <w:t xml:space="preserve">Совместные игры и задания: мини-игры и задания, направленные на активное использование звука </w:t>
      </w:r>
      <w:r>
        <w:rPr>
          <w:rFonts w:hint="default"/>
          <w:spacing w:val="-2"/>
          <w:sz w:val="28"/>
          <w:szCs w:val="28"/>
        </w:rPr>
        <w:t>[ш][ш]</w:t>
      </w:r>
      <w:r>
        <w:rPr>
          <w:spacing w:val="-2"/>
          <w:sz w:val="28"/>
          <w:szCs w:val="28"/>
        </w:rPr>
        <w:t xml:space="preserve"> в речи («Расскажи про своё любимое блюдо, называя продукты со звуком </w:t>
      </w:r>
      <w:r>
        <w:rPr>
          <w:rFonts w:hint="default"/>
          <w:spacing w:val="-2"/>
          <w:sz w:val="28"/>
          <w:szCs w:val="28"/>
        </w:rPr>
        <w:t>[ш][ш]</w:t>
      </w:r>
      <w:r>
        <w:rPr>
          <w:spacing w:val="-2"/>
          <w:sz w:val="28"/>
          <w:szCs w:val="28"/>
        </w:rPr>
        <w:t>»).</w:t>
      </w:r>
    </w:p>
    <w:p w14:paraId="3DBC33BA">
      <w:pPr>
        <w:pStyle w:val="8"/>
        <w:spacing w:before="58"/>
        <w:rPr>
          <w:rFonts w:hint="default"/>
          <w:spacing w:val="-2"/>
          <w:sz w:val="28"/>
          <w:szCs w:val="28"/>
        </w:rPr>
      </w:pPr>
      <w:r>
        <w:rPr>
          <w:rFonts w:hint="default"/>
          <w:spacing w:val="-2"/>
          <w:sz w:val="28"/>
          <w:szCs w:val="28"/>
        </w:rPr>
        <w:t>Примеры упражнений:</w:t>
      </w:r>
    </w:p>
    <w:p w14:paraId="338E503F">
      <w:pPr>
        <w:pStyle w:val="8"/>
        <w:spacing w:before="58"/>
        <w:rPr>
          <w:spacing w:val="-2"/>
          <w:sz w:val="28"/>
          <w:szCs w:val="28"/>
        </w:rPr>
      </w:pPr>
      <w:r>
        <w:rPr>
          <w:spacing w:val="-2"/>
          <w:sz w:val="28"/>
          <w:szCs w:val="28"/>
        </w:rPr>
        <w:t>«Надуй пузырь» (дыхательное упражнение): дети надувают воображаемые шарики, плавно выдыхая воздух через плотно сжатые губы.</w:t>
      </w:r>
    </w:p>
    <w:p w14:paraId="244ED154">
      <w:pPr>
        <w:pStyle w:val="8"/>
        <w:spacing w:before="58"/>
        <w:rPr>
          <w:spacing w:val="-2"/>
          <w:sz w:val="28"/>
          <w:szCs w:val="28"/>
        </w:rPr>
      </w:pPr>
      <w:r>
        <w:rPr>
          <w:spacing w:val="-2"/>
          <w:sz w:val="28"/>
          <w:szCs w:val="28"/>
        </w:rPr>
        <w:t xml:space="preserve">«Шипим, как змея» (постановка звука): дети имитируют шипение змеи, произнося звук </w:t>
      </w:r>
      <w:r>
        <w:rPr>
          <w:rFonts w:hint="default"/>
          <w:spacing w:val="-2"/>
          <w:sz w:val="28"/>
          <w:szCs w:val="28"/>
        </w:rPr>
        <w:t>[ш][ш]</w:t>
      </w:r>
      <w:r>
        <w:rPr>
          <w:spacing w:val="-2"/>
          <w:sz w:val="28"/>
          <w:szCs w:val="28"/>
        </w:rPr>
        <w:t xml:space="preserve"> с вытянутыми вперёд губами.</w:t>
      </w:r>
    </w:p>
    <w:p w14:paraId="43CFEB14">
      <w:pPr>
        <w:pStyle w:val="8"/>
        <w:spacing w:before="58"/>
        <w:ind w:left="282" w:firstLine="707"/>
        <w:rPr>
          <w:sz w:val="28"/>
          <w:szCs w:val="28"/>
        </w:rPr>
      </w:pPr>
      <w:r>
        <w:rPr>
          <w:b/>
          <w:sz w:val="28"/>
          <w:szCs w:val="28"/>
        </w:rPr>
        <w:t>Задание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5.</w:t>
      </w:r>
      <w:r>
        <w:rPr>
          <w:b/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направлениям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работы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воспитанию звуковой культуры речи дошкольников относятся:</w:t>
      </w:r>
    </w:p>
    <w:p w14:paraId="686E1D56">
      <w:pPr>
        <w:pStyle w:val="17"/>
        <w:numPr>
          <w:ilvl w:val="1"/>
          <w:numId w:val="33"/>
        </w:numPr>
        <w:tabs>
          <w:tab w:val="left" w:pos="1308"/>
        </w:tabs>
        <w:spacing w:before="1" w:after="0" w:line="368" w:lineRule="exact"/>
        <w:ind w:left="1308" w:right="0" w:hanging="318"/>
        <w:jc w:val="left"/>
        <w:rPr>
          <w:sz w:val="28"/>
          <w:szCs w:val="28"/>
        </w:rPr>
      </w:pPr>
      <w:r>
        <w:rPr>
          <w:sz w:val="28"/>
          <w:szCs w:val="28"/>
        </w:rPr>
        <w:t>Развитие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восприятия</w:t>
      </w:r>
      <w:r>
        <w:rPr>
          <w:spacing w:val="-16"/>
          <w:sz w:val="28"/>
          <w:szCs w:val="28"/>
        </w:rPr>
        <w:t xml:space="preserve"> </w:t>
      </w:r>
      <w:r>
        <w:rPr>
          <w:sz w:val="28"/>
          <w:szCs w:val="28"/>
        </w:rPr>
        <w:t>звучащей</w:t>
      </w:r>
      <w:r>
        <w:rPr>
          <w:spacing w:val="-15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речи:</w:t>
      </w:r>
    </w:p>
    <w:p w14:paraId="3CDB6466">
      <w:pPr>
        <w:pStyle w:val="17"/>
        <w:numPr>
          <w:ilvl w:val="2"/>
          <w:numId w:val="33"/>
        </w:numPr>
        <w:tabs>
          <w:tab w:val="left" w:pos="1413"/>
        </w:tabs>
        <w:spacing w:before="0" w:after="0" w:line="368" w:lineRule="exact"/>
        <w:ind w:left="1413" w:right="0" w:hanging="423"/>
        <w:jc w:val="left"/>
        <w:rPr>
          <w:sz w:val="28"/>
          <w:szCs w:val="28"/>
        </w:rPr>
      </w:pPr>
      <w:r>
        <w:rPr>
          <w:sz w:val="28"/>
          <w:szCs w:val="28"/>
        </w:rPr>
        <w:t>развитие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слухового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внимания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слуховой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памяти;</w:t>
      </w:r>
    </w:p>
    <w:p w14:paraId="2BB251AD">
      <w:pPr>
        <w:pStyle w:val="17"/>
        <w:numPr>
          <w:ilvl w:val="2"/>
          <w:numId w:val="33"/>
        </w:numPr>
        <w:tabs>
          <w:tab w:val="left" w:pos="1413"/>
        </w:tabs>
        <w:spacing w:before="1" w:after="0" w:line="368" w:lineRule="exact"/>
        <w:ind w:left="1413" w:right="0" w:hanging="423"/>
        <w:jc w:val="left"/>
        <w:rPr>
          <w:sz w:val="28"/>
          <w:szCs w:val="28"/>
        </w:rPr>
      </w:pPr>
      <w:r>
        <w:rPr>
          <w:sz w:val="28"/>
          <w:szCs w:val="28"/>
        </w:rPr>
        <w:t>развитие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речевого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слуха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фонематического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восприятия;</w:t>
      </w:r>
    </w:p>
    <w:p w14:paraId="0E6638D0">
      <w:pPr>
        <w:pStyle w:val="17"/>
        <w:numPr>
          <w:ilvl w:val="2"/>
          <w:numId w:val="33"/>
        </w:numPr>
        <w:tabs>
          <w:tab w:val="left" w:pos="1413"/>
        </w:tabs>
        <w:spacing w:before="0" w:after="0" w:line="367" w:lineRule="exact"/>
        <w:ind w:left="1413" w:right="0" w:hanging="423"/>
        <w:jc w:val="left"/>
        <w:rPr>
          <w:sz w:val="28"/>
          <w:szCs w:val="28"/>
        </w:rPr>
      </w:pPr>
      <w:r>
        <w:rPr>
          <w:sz w:val="28"/>
          <w:szCs w:val="28"/>
        </w:rPr>
        <w:t>развитие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способности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различать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высоту,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силу,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тембр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речи.</w:t>
      </w:r>
    </w:p>
    <w:p w14:paraId="7499E965">
      <w:pPr>
        <w:pStyle w:val="17"/>
        <w:numPr>
          <w:ilvl w:val="1"/>
          <w:numId w:val="33"/>
        </w:numPr>
        <w:tabs>
          <w:tab w:val="left" w:pos="1308"/>
        </w:tabs>
        <w:spacing w:before="0" w:after="0" w:line="368" w:lineRule="exact"/>
        <w:ind w:left="1308" w:right="0" w:hanging="318"/>
        <w:jc w:val="left"/>
        <w:rPr>
          <w:sz w:val="28"/>
          <w:szCs w:val="28"/>
        </w:rPr>
      </w:pPr>
      <w:r>
        <w:rPr>
          <w:sz w:val="28"/>
          <w:szCs w:val="28"/>
        </w:rPr>
        <w:t>Формирование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навыков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воссоздания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звучащей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речи:</w:t>
      </w:r>
    </w:p>
    <w:p w14:paraId="0B50193D">
      <w:pPr>
        <w:pStyle w:val="17"/>
        <w:numPr>
          <w:ilvl w:val="2"/>
          <w:numId w:val="33"/>
        </w:numPr>
        <w:tabs>
          <w:tab w:val="left" w:pos="1413"/>
        </w:tabs>
        <w:spacing w:before="2" w:after="0" w:line="368" w:lineRule="exact"/>
        <w:ind w:left="1413" w:right="0" w:hanging="423"/>
        <w:jc w:val="left"/>
        <w:rPr>
          <w:sz w:val="28"/>
          <w:szCs w:val="28"/>
        </w:rPr>
      </w:pPr>
      <w:r>
        <w:rPr>
          <w:sz w:val="28"/>
          <w:szCs w:val="28"/>
        </w:rPr>
        <w:t>развитие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чистого</w:t>
      </w:r>
      <w:r>
        <w:rPr>
          <w:spacing w:val="-1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звукопроизношения;</w:t>
      </w:r>
    </w:p>
    <w:p w14:paraId="290ACC93">
      <w:pPr>
        <w:pStyle w:val="17"/>
        <w:numPr>
          <w:ilvl w:val="2"/>
          <w:numId w:val="33"/>
        </w:numPr>
        <w:tabs>
          <w:tab w:val="left" w:pos="1414"/>
        </w:tabs>
        <w:spacing w:before="0" w:after="0" w:line="367" w:lineRule="exact"/>
        <w:ind w:left="1414" w:right="0" w:hanging="423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воспитание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четкой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дикции,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правильного</w:t>
      </w:r>
      <w:r>
        <w:rPr>
          <w:spacing w:val="-1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звукопроизношения;</w:t>
      </w:r>
    </w:p>
    <w:p w14:paraId="4E51CA12">
      <w:pPr>
        <w:pStyle w:val="17"/>
        <w:numPr>
          <w:ilvl w:val="2"/>
          <w:numId w:val="33"/>
        </w:numPr>
        <w:tabs>
          <w:tab w:val="left" w:pos="1414"/>
        </w:tabs>
        <w:spacing w:before="0" w:after="0" w:line="368" w:lineRule="exact"/>
        <w:ind w:left="1414" w:right="0" w:hanging="423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воспитание</w:t>
      </w:r>
      <w:r>
        <w:rPr>
          <w:spacing w:val="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интонационной</w:t>
      </w:r>
      <w:r>
        <w:rPr>
          <w:spacing w:val="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выразительности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речи.</w:t>
      </w:r>
    </w:p>
    <w:p w14:paraId="409B145B">
      <w:pPr>
        <w:pStyle w:val="8"/>
        <w:spacing w:before="2"/>
        <w:ind w:left="283" w:firstLine="707"/>
        <w:rPr>
          <w:sz w:val="28"/>
          <w:szCs w:val="28"/>
        </w:rPr>
      </w:pPr>
      <w:r>
        <w:rPr>
          <w:sz w:val="28"/>
          <w:szCs w:val="28"/>
        </w:rPr>
        <w:t>Указать,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выполнение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каких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задач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направлены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следующие приемы и упражнения.</w:t>
      </w:r>
    </w:p>
    <w:p w14:paraId="153A33EC">
      <w:pPr>
        <w:pStyle w:val="2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bookmarkStart w:id="38" w:name="_bookmark18"/>
      <w:bookmarkEnd w:id="38"/>
      <w:bookmarkStart w:id="39" w:name="Тест по теме"/>
      <w:bookmarkEnd w:id="39"/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>:</w:t>
      </w:r>
      <w:r>
        <w:rPr>
          <w:rFonts w:hint="default"/>
          <w:sz w:val="28"/>
          <w:szCs w:val="28"/>
          <w:lang w:val="en-US"/>
        </w:rPr>
        <w:t xml:space="preserve"> </w:t>
      </w:r>
      <w:r>
        <w:rPr>
          <w:rFonts w:hint="default"/>
          <w:b w:val="0"/>
          <w:bCs w:val="0"/>
          <w:sz w:val="28"/>
          <w:szCs w:val="28"/>
          <w:lang w:val="ru-RU"/>
        </w:rPr>
        <w:t xml:space="preserve">Надувание мыльных пузырей </w:t>
      </w:r>
    </w:p>
    <w:p w14:paraId="152D1FBD">
      <w:pPr>
        <w:pStyle w:val="2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Направлено на развитие правильного речевого дыхания, что способствует улучшению произношения звуков.</w:t>
      </w:r>
    </w:p>
    <w:p w14:paraId="7804AD19">
      <w:pPr>
        <w:pStyle w:val="2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 xml:space="preserve">Су-су-су – мы любим колбасу. Со-со-со – у Сони колесо. Са-са-са – на цветах роса. </w:t>
      </w:r>
    </w:p>
    <w:p w14:paraId="00450A1F">
      <w:pPr>
        <w:pStyle w:val="2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Направлено на формирование навыков воссоздания звучащей речи, развитие четкой дикции и правильного звукопроизношения.</w:t>
      </w:r>
    </w:p>
    <w:p w14:paraId="15CA62F3">
      <w:pPr>
        <w:pStyle w:val="2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 xml:space="preserve">Игра «Угадай-ка» </w:t>
      </w:r>
    </w:p>
    <w:p w14:paraId="05222EB5">
      <w:pPr>
        <w:pStyle w:val="2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Направлено на развитие восприятия звучащей речи, в частности, на развитие речевого слуха и фонематического восприятия.</w:t>
      </w:r>
    </w:p>
    <w:p w14:paraId="7F26353B">
      <w:pPr>
        <w:pStyle w:val="2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 xml:space="preserve">«Тихо-громко!» </w:t>
      </w:r>
    </w:p>
    <w:p w14:paraId="48482B38">
      <w:pPr>
        <w:pStyle w:val="2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Направлено на воспитание интонационной выразительности речи, развитие способности различать силу речи.</w:t>
      </w:r>
    </w:p>
    <w:p w14:paraId="2E8A77ED">
      <w:pPr>
        <w:pStyle w:val="2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 xml:space="preserve">Упражнения для губ («Улыбка», «Хоботок», «Заборчик») </w:t>
      </w:r>
    </w:p>
    <w:p w14:paraId="3F4C3027">
      <w:pPr>
        <w:pStyle w:val="2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Направлено на развитие артикуляционного аппарата, улучшение четкости дикции и произношения звуков.</w:t>
      </w:r>
    </w:p>
    <w:p w14:paraId="4E42FFFF">
      <w:pPr>
        <w:pStyle w:val="2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 xml:space="preserve">Игра «Спуск с горы» </w:t>
      </w:r>
    </w:p>
    <w:p w14:paraId="74B5B89C">
      <w:pPr>
        <w:pStyle w:val="2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Направлено на развитие способности различать высоту и силу речи, воспитание интонационной выразительности.</w:t>
      </w:r>
    </w:p>
    <w:p w14:paraId="44835617">
      <w:pPr>
        <w:pStyle w:val="2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 xml:space="preserve">Игра «Эхо» </w:t>
      </w:r>
    </w:p>
    <w:p w14:paraId="52D082CF">
      <w:pPr>
        <w:pStyle w:val="2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Направлено на развитие слухового внимания, развитие восприятия звучащей речи и развитие четкости произношения.</w:t>
      </w:r>
    </w:p>
    <w:p w14:paraId="4ADF6309">
      <w:pPr>
        <w:pStyle w:val="2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 xml:space="preserve">Тара-тара, тара-ра! У крыльца растет трава. Ай, тари-тари-тари, Куплю Рае литари. </w:t>
      </w:r>
    </w:p>
    <w:p w14:paraId="7F64D834">
      <w:pPr>
        <w:pStyle w:val="2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Направлено на формирование навыков воссоздания звучащей речи, развитие четкой дикции и правильного звукопроизношения.</w:t>
      </w:r>
    </w:p>
    <w:p w14:paraId="0E1A546F">
      <w:pPr>
        <w:pStyle w:val="2"/>
        <w:ind w:left="0" w:right="430" w:firstLine="0"/>
        <w:jc w:val="both"/>
        <w:rPr>
          <w:rFonts w:hint="default"/>
          <w:b w:val="0"/>
          <w:bCs w:val="0"/>
          <w:sz w:val="28"/>
          <w:szCs w:val="28"/>
          <w:lang w:val="ru-RU"/>
        </w:rPr>
      </w:pPr>
    </w:p>
    <w:p w14:paraId="1A385FA6">
      <w:pPr>
        <w:pStyle w:val="2"/>
        <w:ind w:left="0" w:right="430" w:firstLine="0"/>
        <w:jc w:val="center"/>
        <w:rPr>
          <w:b/>
          <w:sz w:val="28"/>
          <w:szCs w:val="28"/>
        </w:rPr>
      </w:pPr>
      <w:r>
        <w:rPr>
          <w:sz w:val="28"/>
          <w:szCs w:val="28"/>
        </w:rPr>
        <w:t>Тест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теме</w:t>
      </w:r>
    </w:p>
    <w:p w14:paraId="369A230A">
      <w:pPr>
        <w:pStyle w:val="17"/>
        <w:numPr>
          <w:ilvl w:val="0"/>
          <w:numId w:val="34"/>
        </w:numPr>
        <w:tabs>
          <w:tab w:val="left" w:pos="1413"/>
        </w:tabs>
        <w:spacing w:before="1" w:after="0" w:line="240" w:lineRule="auto"/>
        <w:ind w:left="282" w:right="705" w:firstLine="707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Какая поговорка / скороговорка направлена на автома- тизацию звука [C]</w:t>
      </w:r>
    </w:p>
    <w:p w14:paraId="6F9206E7">
      <w:pPr>
        <w:pStyle w:val="8"/>
        <w:ind w:left="990" w:right="4249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Сеня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сено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косит,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Вася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сено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носит. б) У Зины бузина в низине.</w:t>
      </w:r>
    </w:p>
    <w:p w14:paraId="099928FD">
      <w:pPr>
        <w:pStyle w:val="8"/>
        <w:ind w:left="990" w:right="4737"/>
        <w:rPr>
          <w:sz w:val="28"/>
          <w:szCs w:val="28"/>
        </w:rPr>
        <w:sectPr>
          <w:pgSz w:w="11910" w:h="16840"/>
          <w:pgMar w:top="1060" w:right="708" w:bottom="1220" w:left="850" w:header="0" w:footer="1022" w:gutter="0"/>
          <w:cols w:space="720" w:num="1"/>
        </w:sectPr>
      </w:pPr>
      <w:r>
        <w:rPr>
          <w:sz w:val="28"/>
          <w:szCs w:val="28"/>
        </w:rPr>
        <w:t>в)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живут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ужи,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где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живут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ежи. г) У Сони коса до самого пояса.</w:t>
      </w:r>
    </w:p>
    <w:p w14:paraId="7DB97804">
      <w:pPr>
        <w:pStyle w:val="2"/>
        <w:numPr>
          <w:ilvl w:val="0"/>
          <w:numId w:val="34"/>
        </w:numPr>
        <w:tabs>
          <w:tab w:val="left" w:pos="1413"/>
          <w:tab w:val="left" w:pos="2034"/>
          <w:tab w:val="left" w:pos="4828"/>
          <w:tab w:val="left" w:pos="6623"/>
          <w:tab w:val="left" w:pos="7022"/>
          <w:tab w:val="left" w:pos="8661"/>
        </w:tabs>
        <w:spacing w:before="58" w:after="0" w:line="240" w:lineRule="auto"/>
        <w:ind w:left="282" w:right="708" w:firstLine="707"/>
        <w:jc w:val="left"/>
        <w:rPr>
          <w:sz w:val="28"/>
          <w:szCs w:val="28"/>
        </w:rPr>
      </w:pPr>
      <w:r>
        <w:rPr>
          <w:spacing w:val="-6"/>
          <w:sz w:val="28"/>
          <w:szCs w:val="28"/>
        </w:rPr>
        <w:t>На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дифференциацию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свистящих</w:t>
      </w:r>
      <w:r>
        <w:rPr>
          <w:sz w:val="28"/>
          <w:szCs w:val="28"/>
        </w:rPr>
        <w:tab/>
      </w:r>
      <w:r>
        <w:rPr>
          <w:spacing w:val="-10"/>
          <w:sz w:val="28"/>
          <w:szCs w:val="28"/>
        </w:rPr>
        <w:t>и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шипящих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 xml:space="preserve">звуков </w:t>
      </w:r>
      <w:r>
        <w:rPr>
          <w:sz w:val="28"/>
          <w:szCs w:val="28"/>
        </w:rPr>
        <w:t>направлено произношение поговорки / скороговорки</w:t>
      </w:r>
    </w:p>
    <w:p w14:paraId="715D4BE7">
      <w:pPr>
        <w:pStyle w:val="8"/>
        <w:spacing w:before="1"/>
        <w:ind w:left="1309" w:right="3796" w:hanging="32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Пушистый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ушастик,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ушастый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пушок По опушке скок – поскок.</w:t>
      </w:r>
    </w:p>
    <w:p w14:paraId="3C20F0EA">
      <w:pPr>
        <w:pStyle w:val="8"/>
        <w:ind w:left="1389" w:right="5623" w:hanging="399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Около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кола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колокола, И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колах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колокола.</w:t>
      </w:r>
    </w:p>
    <w:p w14:paraId="2E95B609">
      <w:pPr>
        <w:pStyle w:val="8"/>
        <w:spacing w:line="366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71"/>
          <w:sz w:val="28"/>
          <w:szCs w:val="28"/>
        </w:rPr>
        <w:t xml:space="preserve"> </w:t>
      </w:r>
      <w:r>
        <w:rPr>
          <w:sz w:val="28"/>
          <w:szCs w:val="28"/>
        </w:rPr>
        <w:t>Кто</w:t>
      </w:r>
      <w:r>
        <w:rPr>
          <w:spacing w:val="-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работает,</w:t>
      </w:r>
    </w:p>
    <w:p w14:paraId="396DA5D8">
      <w:pPr>
        <w:pStyle w:val="8"/>
        <w:spacing w:before="2"/>
        <w:ind w:left="990" w:right="5679" w:firstLine="398"/>
        <w:rPr>
          <w:sz w:val="28"/>
          <w:szCs w:val="28"/>
        </w:rPr>
      </w:pPr>
      <w:r>
        <w:rPr>
          <w:sz w:val="28"/>
          <w:szCs w:val="28"/>
        </w:rPr>
        <w:t>Тому ветер не помеха. г)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Варвара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варила,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варила,</w:t>
      </w:r>
    </w:p>
    <w:p w14:paraId="358A83F7">
      <w:pPr>
        <w:pStyle w:val="8"/>
        <w:spacing w:line="366" w:lineRule="exact"/>
        <w:ind w:left="1389"/>
        <w:rPr>
          <w:sz w:val="28"/>
          <w:szCs w:val="28"/>
        </w:rPr>
      </w:pPr>
      <w:r>
        <w:rPr>
          <w:sz w:val="28"/>
          <w:szCs w:val="28"/>
        </w:rPr>
        <w:t>Да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>
        <w:rPr>
          <w:spacing w:val="-5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выварила.</w:t>
      </w:r>
    </w:p>
    <w:p w14:paraId="65B0FB67">
      <w:pPr>
        <w:pStyle w:val="2"/>
        <w:numPr>
          <w:ilvl w:val="0"/>
          <w:numId w:val="34"/>
        </w:numPr>
        <w:tabs>
          <w:tab w:val="left" w:pos="1413"/>
        </w:tabs>
        <w:spacing w:before="2" w:after="0" w:line="240" w:lineRule="auto"/>
        <w:ind w:left="282" w:right="709" w:firstLine="707"/>
        <w:jc w:val="both"/>
        <w:rPr>
          <w:sz w:val="28"/>
          <w:szCs w:val="28"/>
        </w:rPr>
      </w:pPr>
      <w:r>
        <w:rPr>
          <w:sz w:val="28"/>
          <w:szCs w:val="28"/>
        </w:rPr>
        <w:t>Игры и упражнения в произношении простых звуко- подражательных слов (у, му, ав, ам, га-га, ко-ко, ту-ту, би-би, бай-бай) проводятся в возрасте</w:t>
      </w:r>
    </w:p>
    <w:p w14:paraId="74AA658F">
      <w:pPr>
        <w:pStyle w:val="8"/>
        <w:spacing w:line="367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5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до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7</w:t>
      </w:r>
      <w:r>
        <w:rPr>
          <w:spacing w:val="-1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лет;</w:t>
      </w:r>
    </w:p>
    <w:p w14:paraId="7E0A92EA">
      <w:pPr>
        <w:pStyle w:val="8"/>
        <w:spacing w:line="367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3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до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 xml:space="preserve">5 </w:t>
      </w:r>
      <w:r>
        <w:rPr>
          <w:spacing w:val="-4"/>
          <w:sz w:val="28"/>
          <w:szCs w:val="28"/>
        </w:rPr>
        <w:t>лет;</w:t>
      </w:r>
    </w:p>
    <w:p w14:paraId="3396AFE3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2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до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 xml:space="preserve">3 </w:t>
      </w:r>
      <w:r>
        <w:rPr>
          <w:spacing w:val="-4"/>
          <w:sz w:val="28"/>
          <w:szCs w:val="28"/>
        </w:rPr>
        <w:t>лет;</w:t>
      </w:r>
    </w:p>
    <w:p w14:paraId="38EFD07D">
      <w:pPr>
        <w:pStyle w:val="8"/>
        <w:spacing w:before="1"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года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до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2</w:t>
      </w:r>
      <w:r>
        <w:rPr>
          <w:spacing w:val="-2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лет.</w:t>
      </w:r>
    </w:p>
    <w:p w14:paraId="71AA1BCD">
      <w:pPr>
        <w:pStyle w:val="2"/>
        <w:numPr>
          <w:ilvl w:val="0"/>
          <w:numId w:val="34"/>
        </w:numPr>
        <w:tabs>
          <w:tab w:val="left" w:pos="1413"/>
        </w:tabs>
        <w:spacing w:before="0" w:after="0" w:line="240" w:lineRule="auto"/>
        <w:ind w:left="282" w:right="704" w:firstLine="707"/>
        <w:jc w:val="both"/>
        <w:rPr>
          <w:sz w:val="28"/>
          <w:szCs w:val="28"/>
        </w:rPr>
      </w:pPr>
      <w:r>
        <w:rPr>
          <w:sz w:val="28"/>
          <w:szCs w:val="28"/>
        </w:rPr>
        <w:t>Дифференциация произношения и восприятия изоли- рованных оппозиционных звуков, уточнение их произношения осуществляется в возрасте</w:t>
      </w:r>
    </w:p>
    <w:p w14:paraId="1DA07CB0">
      <w:pPr>
        <w:pStyle w:val="8"/>
        <w:spacing w:line="367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5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до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7</w:t>
      </w:r>
      <w:r>
        <w:rPr>
          <w:spacing w:val="-1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лет;</w:t>
      </w:r>
    </w:p>
    <w:p w14:paraId="1EAA79EC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3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до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 xml:space="preserve">5 </w:t>
      </w:r>
      <w:r>
        <w:rPr>
          <w:spacing w:val="-4"/>
          <w:sz w:val="28"/>
          <w:szCs w:val="28"/>
        </w:rPr>
        <w:t>лет;</w:t>
      </w:r>
    </w:p>
    <w:p w14:paraId="740040E1">
      <w:pPr>
        <w:pStyle w:val="8"/>
        <w:spacing w:before="2"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2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до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 xml:space="preserve">3 </w:t>
      </w:r>
      <w:r>
        <w:rPr>
          <w:spacing w:val="-4"/>
          <w:sz w:val="28"/>
          <w:szCs w:val="28"/>
        </w:rPr>
        <w:t>лет;</w:t>
      </w:r>
    </w:p>
    <w:p w14:paraId="6CA97E4C">
      <w:pPr>
        <w:pStyle w:val="8"/>
        <w:spacing w:line="367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года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до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2</w:t>
      </w:r>
      <w:r>
        <w:rPr>
          <w:spacing w:val="-2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лет.</w:t>
      </w:r>
    </w:p>
    <w:p w14:paraId="49BAAB46">
      <w:pPr>
        <w:pStyle w:val="2"/>
        <w:numPr>
          <w:ilvl w:val="0"/>
          <w:numId w:val="34"/>
        </w:numPr>
        <w:tabs>
          <w:tab w:val="left" w:pos="1389"/>
        </w:tabs>
        <w:spacing w:before="0" w:after="0" w:line="240" w:lineRule="auto"/>
        <w:ind w:left="282" w:right="710" w:firstLine="707"/>
        <w:jc w:val="left"/>
        <w:rPr>
          <w:sz w:val="28"/>
          <w:szCs w:val="28"/>
        </w:rPr>
      </w:pPr>
      <w:r>
        <w:rPr>
          <w:sz w:val="28"/>
          <w:szCs w:val="28"/>
        </w:rPr>
        <w:t>На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развитие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какого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аспекта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звуковой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культуры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речи направлено произнесение стихотворения:</w:t>
      </w:r>
    </w:p>
    <w:p w14:paraId="4D7FAF8B">
      <w:pPr>
        <w:pStyle w:val="8"/>
        <w:spacing w:before="2"/>
        <w:ind w:left="990" w:right="5219"/>
        <w:rPr>
          <w:sz w:val="28"/>
          <w:szCs w:val="28"/>
        </w:rPr>
      </w:pPr>
      <w:r>
        <w:rPr>
          <w:sz w:val="28"/>
          <w:szCs w:val="28"/>
        </w:rPr>
        <w:t>Почему смеётся лето? Потому, что много света. Почему с грибами осень? Потому,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что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дождь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просинь. Почему зима, как злюка?</w:t>
      </w:r>
    </w:p>
    <w:p w14:paraId="203ECB4D">
      <w:pPr>
        <w:pStyle w:val="8"/>
        <w:spacing w:line="367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Потому,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что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хлещет</w:t>
      </w:r>
      <w:r>
        <w:rPr>
          <w:spacing w:val="-1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вьюга.</w:t>
      </w:r>
    </w:p>
    <w:p w14:paraId="0EBF57F7">
      <w:pPr>
        <w:pStyle w:val="8"/>
        <w:spacing w:before="1"/>
        <w:ind w:left="990" w:right="2431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формирование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правильного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речевого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дыхания; б) дифференциация сонорных звуков;</w:t>
      </w:r>
    </w:p>
    <w:p w14:paraId="26A182DF">
      <w:pPr>
        <w:pStyle w:val="8"/>
        <w:ind w:left="990" w:right="3092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развитие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интонационной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 xml:space="preserve">выразительности; </w:t>
      </w:r>
      <w:bookmarkStart w:id="40" w:name="_bookmark19"/>
      <w:bookmarkEnd w:id="40"/>
      <w:r>
        <w:rPr>
          <w:sz w:val="28"/>
          <w:szCs w:val="28"/>
        </w:rPr>
        <w:t>г) работа над темпом речи.</w:t>
      </w:r>
    </w:p>
    <w:p w14:paraId="2A26AB49">
      <w:pPr>
        <w:pStyle w:val="8"/>
        <w:spacing w:after="0"/>
        <w:rPr>
          <w:sz w:val="28"/>
          <w:szCs w:val="28"/>
        </w:rPr>
        <w:sectPr>
          <w:pgSz w:w="11910" w:h="16840"/>
          <w:pgMar w:top="1060" w:right="708" w:bottom="1220" w:left="850" w:header="0" w:footer="1022" w:gutter="0"/>
          <w:cols w:space="720" w:num="1"/>
        </w:sectPr>
      </w:pPr>
    </w:p>
    <w:p w14:paraId="0889C7E7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2927" w:right="715" w:hanging="2494"/>
        <w:textAlignment w:val="auto"/>
        <w:rPr>
          <w:sz w:val="28"/>
          <w:szCs w:val="28"/>
        </w:rPr>
      </w:pPr>
      <w:bookmarkStart w:id="41" w:name="Тема 2. Теория и технологии формирования"/>
      <w:bookmarkEnd w:id="41"/>
      <w:r>
        <w:rPr>
          <w:sz w:val="28"/>
          <w:szCs w:val="28"/>
        </w:rPr>
        <w:t>Тема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2.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Теория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технологии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формирования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грамматического строя речи у дошкольников</w:t>
      </w:r>
    </w:p>
    <w:p w14:paraId="3361B5EA">
      <w:pPr>
        <w:pStyle w:val="2"/>
        <w:keepNext w:val="0"/>
        <w:keepLines w:val="0"/>
        <w:pageBreakBefore w:val="0"/>
        <w:widowControl w:val="0"/>
        <w:numPr>
          <w:ilvl w:val="1"/>
          <w:numId w:val="35"/>
        </w:numPr>
        <w:tabs>
          <w:tab w:val="left" w:pos="875"/>
          <w:tab w:val="left" w:pos="1275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240" w:lineRule="auto"/>
        <w:ind w:left="875" w:right="1148" w:hanging="157"/>
        <w:jc w:val="left"/>
        <w:textAlignment w:val="auto"/>
        <w:rPr>
          <w:sz w:val="28"/>
          <w:szCs w:val="28"/>
        </w:rPr>
      </w:pPr>
      <w:bookmarkStart w:id="42" w:name="2.1. Теория и технологии формирования гр"/>
      <w:bookmarkEnd w:id="42"/>
      <w:bookmarkStart w:id="43" w:name="_bookmark20"/>
      <w:bookmarkEnd w:id="43"/>
      <w:r>
        <w:rPr>
          <w:sz w:val="28"/>
          <w:szCs w:val="28"/>
        </w:rPr>
        <w:t>Теория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технологии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формирования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грамматического строя речи у дошкольников (морфологическая сторона)</w:t>
      </w:r>
    </w:p>
    <w:p w14:paraId="6BF687DE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282" w:right="706" w:firstLine="707"/>
        <w:jc w:val="both"/>
        <w:textAlignment w:val="auto"/>
        <w:rPr>
          <w:sz w:val="28"/>
          <w:szCs w:val="28"/>
        </w:rPr>
      </w:pPr>
      <w:r>
        <w:rPr>
          <w:sz w:val="28"/>
          <w:szCs w:val="28"/>
        </w:rPr>
        <w:t>Тема посвящена особенностям формирования грамматическо- го строя языка и непосредственно особенностям развития морфоло- гической стороны речи детей.</w:t>
      </w:r>
    </w:p>
    <w:p w14:paraId="5F7B8CFA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6"/>
        <w:jc w:val="both"/>
        <w:textAlignment w:val="auto"/>
        <w:rPr>
          <w:spacing w:val="-2"/>
          <w:sz w:val="28"/>
          <w:szCs w:val="28"/>
        </w:rPr>
      </w:pPr>
      <w:r>
        <w:rPr>
          <w:b/>
          <w:sz w:val="28"/>
          <w:szCs w:val="28"/>
        </w:rPr>
        <w:t xml:space="preserve">Задание 1. </w:t>
      </w:r>
      <w:r>
        <w:rPr>
          <w:sz w:val="28"/>
          <w:szCs w:val="28"/>
        </w:rPr>
        <w:t xml:space="preserve">Прочитать работу С. Н. Цейтлин «Язык и ребенок: лингвистика детской речи» [Цейтлин 2000]. Описать процесс усво- </w:t>
      </w:r>
      <w:r>
        <w:rPr>
          <w:spacing w:val="-4"/>
          <w:sz w:val="28"/>
          <w:szCs w:val="28"/>
        </w:rPr>
        <w:t>ения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ребенком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имени</w:t>
      </w:r>
      <w:r>
        <w:rPr>
          <w:rFonts w:hint="default"/>
          <w:spacing w:val="-2"/>
          <w:sz w:val="28"/>
          <w:szCs w:val="28"/>
          <w:lang w:val="en-US"/>
        </w:rPr>
        <w:t xml:space="preserve"> </w:t>
      </w:r>
      <w:r>
        <w:rPr>
          <w:spacing w:val="-2"/>
          <w:sz w:val="28"/>
          <w:szCs w:val="28"/>
        </w:rPr>
        <w:t>существительного: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овладение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 xml:space="preserve">падежами, </w:t>
      </w:r>
      <w:r>
        <w:rPr>
          <w:sz w:val="28"/>
          <w:szCs w:val="28"/>
        </w:rPr>
        <w:t>усвоение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категории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склонения.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Подобрать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соответствующие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зада- ния (образец заданий можно подобрать в «Картотеке игр и упраж-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 xml:space="preserve">нений по формированию грамматического строя речи у детей до- школьного возраста». URL: https://chrome-extension:// </w:t>
      </w:r>
      <w:r>
        <w:rPr>
          <w:spacing w:val="-2"/>
          <w:sz w:val="28"/>
          <w:szCs w:val="28"/>
        </w:rPr>
        <w:t>efaidnbmnnnibpcajpcglclefindmkaj/https://ds47- ros.edu.yar.ru/logoped/grammatika_igri_i_uprazhneniya_0.pdf).</w:t>
      </w:r>
    </w:p>
    <w:p w14:paraId="7A56C140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3"/>
        <w:jc w:val="both"/>
        <w:textAlignment w:val="auto"/>
        <w:rPr>
          <w:spacing w:val="-2"/>
          <w:sz w:val="28"/>
          <w:szCs w:val="28"/>
        </w:rPr>
      </w:pPr>
      <w:r>
        <w:rPr>
          <w:spacing w:val="-2"/>
          <w:sz w:val="28"/>
          <w:szCs w:val="28"/>
        </w:rPr>
        <w:t>Процесс усвоения ребенком имени существительного, как пишет С. Н. Цейтлин в книге «Язык и ребенок: лингвистика детской речи», проходит постепенно и включает несколько этапов, связанных с овладением падежами и системой склонения. Попробуем подробно разобрать этот процесс и подобрать соответствующие задания.</w:t>
      </w:r>
    </w:p>
    <w:p w14:paraId="620A8AF1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3"/>
        <w:jc w:val="both"/>
        <w:textAlignment w:val="auto"/>
        <w:rPr>
          <w:spacing w:val="-2"/>
          <w:sz w:val="28"/>
          <w:szCs w:val="28"/>
        </w:rPr>
      </w:pPr>
      <w:r>
        <w:rPr>
          <w:rFonts w:hint="default"/>
          <w:b/>
          <w:bCs/>
          <w:spacing w:val="-2"/>
          <w:sz w:val="28"/>
          <w:szCs w:val="28"/>
        </w:rPr>
        <w:t>1. Первоначальное овладение именами существительными:</w:t>
      </w:r>
      <w:r>
        <w:rPr>
          <w:rFonts w:hint="default"/>
          <w:b/>
          <w:bCs/>
          <w:spacing w:val="-2"/>
          <w:sz w:val="28"/>
          <w:szCs w:val="28"/>
          <w:lang w:val="en-US"/>
        </w:rPr>
        <w:t xml:space="preserve"> </w:t>
      </w:r>
      <w:r>
        <w:rPr>
          <w:rFonts w:hint="default"/>
          <w:b w:val="0"/>
          <w:bCs w:val="0"/>
          <w:spacing w:val="-2"/>
          <w:sz w:val="28"/>
          <w:szCs w:val="28"/>
          <w:lang w:val="ru-RU"/>
        </w:rPr>
        <w:t>н</w:t>
      </w:r>
      <w:r>
        <w:rPr>
          <w:spacing w:val="-2"/>
          <w:sz w:val="28"/>
          <w:szCs w:val="28"/>
        </w:rPr>
        <w:t>а первых этапах ребенок осваивает отдельные слова, не задумываясь о грамматических категориях.</w:t>
      </w:r>
      <w:r>
        <w:rPr>
          <w:rFonts w:hint="default"/>
          <w:spacing w:val="-2"/>
          <w:sz w:val="28"/>
          <w:szCs w:val="28"/>
          <w:lang w:val="ru-RU"/>
        </w:rPr>
        <w:t xml:space="preserve"> Например, </w:t>
      </w:r>
      <w:r>
        <w:rPr>
          <w:spacing w:val="-2"/>
          <w:sz w:val="28"/>
          <w:szCs w:val="28"/>
        </w:rPr>
        <w:t>«Назови предметы, которые ты видишь на картинке» (развитие навыка называния предметов в именительном падеже).</w:t>
      </w:r>
    </w:p>
    <w:p w14:paraId="6FF4ABE5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3"/>
        <w:jc w:val="both"/>
        <w:textAlignment w:val="auto"/>
        <w:rPr>
          <w:spacing w:val="-2"/>
          <w:sz w:val="28"/>
          <w:szCs w:val="28"/>
        </w:rPr>
      </w:pPr>
      <w:r>
        <w:rPr>
          <w:rFonts w:hint="default"/>
          <w:spacing w:val="-2"/>
          <w:sz w:val="28"/>
          <w:szCs w:val="28"/>
        </w:rPr>
        <w:t>2. Освоение именительного падежа:</w:t>
      </w:r>
      <w:r>
        <w:rPr>
          <w:rFonts w:hint="default"/>
          <w:spacing w:val="-2"/>
          <w:sz w:val="28"/>
          <w:szCs w:val="28"/>
          <w:lang w:val="ru-RU"/>
        </w:rPr>
        <w:t xml:space="preserve"> с</w:t>
      </w:r>
      <w:r>
        <w:rPr>
          <w:spacing w:val="-2"/>
          <w:sz w:val="28"/>
          <w:szCs w:val="28"/>
        </w:rPr>
        <w:t>начала ребенок уверенно использует существительные в именительном падеже, поскольку именно эта форма удобна для номинации предметов. Ребенок говорит: «Мама», «Кошка», «Машинка», не задумываясь о правилах грамматики.</w:t>
      </w:r>
    </w:p>
    <w:p w14:paraId="5D19E03C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3"/>
        <w:jc w:val="both"/>
        <w:textAlignment w:val="auto"/>
        <w:rPr>
          <w:spacing w:val="-2"/>
          <w:sz w:val="28"/>
          <w:szCs w:val="28"/>
        </w:rPr>
      </w:pPr>
      <w:r>
        <w:rPr>
          <w:rFonts w:hint="default"/>
          <w:spacing w:val="-2"/>
          <w:sz w:val="28"/>
          <w:szCs w:val="28"/>
        </w:rPr>
        <w:t>3. Начало использования винительного падежа: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pacing w:val="-2"/>
          <w:sz w:val="28"/>
          <w:szCs w:val="28"/>
        </w:rPr>
        <w:t>ребенок начинает использовать существительные в винительном падеже, что связано с необходимостью выразить объект действия («вижу машинку», «даю мяч»). Первоначально это происходит интуитивно, без понимания грамматических правил.</w:t>
      </w:r>
    </w:p>
    <w:p w14:paraId="5370779A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3"/>
        <w:jc w:val="both"/>
        <w:textAlignment w:val="auto"/>
        <w:rPr>
          <w:spacing w:val="-2"/>
          <w:sz w:val="28"/>
          <w:szCs w:val="28"/>
        </w:rPr>
      </w:pPr>
      <w:r>
        <w:rPr>
          <w:rFonts w:hint="default"/>
          <w:spacing w:val="-2"/>
          <w:sz w:val="28"/>
          <w:szCs w:val="28"/>
        </w:rPr>
        <w:t>4. Появление других падежей</w:t>
      </w:r>
      <w:r>
        <w:rPr>
          <w:rFonts w:hint="default"/>
          <w:spacing w:val="-2"/>
          <w:sz w:val="28"/>
          <w:szCs w:val="28"/>
          <w:lang w:val="ru-RU"/>
        </w:rPr>
        <w:t xml:space="preserve">. </w:t>
      </w:r>
      <w:r>
        <w:rPr>
          <w:spacing w:val="-2"/>
          <w:sz w:val="28"/>
          <w:szCs w:val="28"/>
        </w:rPr>
        <w:t>Затем ребенок постепенно осваивает остальные падежи (родительный, дательный, творительный, предложный). Изначально это происходит фрагментарно и неравномерно, часто дети совершают ошибки в склонении, используя одни и те же формы для разных падежей.</w:t>
      </w:r>
    </w:p>
    <w:p w14:paraId="0C699E44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3"/>
        <w:jc w:val="both"/>
        <w:textAlignment w:val="auto"/>
        <w:rPr>
          <w:spacing w:val="-2"/>
          <w:sz w:val="28"/>
          <w:szCs w:val="28"/>
        </w:rPr>
      </w:pPr>
      <w:r>
        <w:rPr>
          <w:rFonts w:hint="default"/>
          <w:spacing w:val="-2"/>
          <w:sz w:val="28"/>
          <w:szCs w:val="28"/>
        </w:rPr>
        <w:t>5. Овладение системой склонения:</w:t>
      </w:r>
      <w:r>
        <w:rPr>
          <w:rFonts w:hint="default"/>
          <w:spacing w:val="-2"/>
          <w:sz w:val="28"/>
          <w:szCs w:val="28"/>
          <w:lang w:val="ru-RU"/>
        </w:rPr>
        <w:t xml:space="preserve"> п</w:t>
      </w:r>
      <w:r>
        <w:rPr>
          <w:spacing w:val="-2"/>
          <w:sz w:val="28"/>
          <w:szCs w:val="28"/>
        </w:rPr>
        <w:t>остепенно ребенок начинает осознавать систему склонения существительных. Это долгий процесс, в ходе которого ребенок совершает ошибки, осваивая окончания, характерные для разных склонений.</w:t>
      </w:r>
    </w:p>
    <w:p w14:paraId="495D542B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3"/>
        <w:jc w:val="both"/>
        <w:textAlignment w:val="auto"/>
        <w:rPr>
          <w:spacing w:val="-2"/>
          <w:sz w:val="28"/>
          <w:szCs w:val="28"/>
        </w:rPr>
      </w:pPr>
      <w:r>
        <w:rPr>
          <w:rFonts w:hint="default"/>
          <w:spacing w:val="-2"/>
          <w:sz w:val="28"/>
          <w:szCs w:val="28"/>
        </w:rPr>
        <w:t>6. Завершение процесса</w:t>
      </w:r>
      <w:r>
        <w:rPr>
          <w:rFonts w:hint="default"/>
          <w:spacing w:val="-2"/>
          <w:sz w:val="28"/>
          <w:szCs w:val="28"/>
          <w:lang w:val="ru-RU"/>
        </w:rPr>
        <w:t xml:space="preserve">. </w:t>
      </w:r>
      <w:r>
        <w:rPr>
          <w:spacing w:val="-2"/>
          <w:sz w:val="28"/>
          <w:szCs w:val="28"/>
        </w:rPr>
        <w:t>К концу дошкольного возраста большинство детей уверенно используют все падежи и умеют правильно склонять существительные. Однако иногда возникают ошибки, особенно с существительными третьего склонения и именами существительными среднего рода.</w:t>
      </w:r>
    </w:p>
    <w:p w14:paraId="6C49FEC6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3"/>
        <w:jc w:val="both"/>
        <w:textAlignment w:val="auto"/>
        <w:rPr>
          <w:spacing w:val="-2"/>
          <w:sz w:val="28"/>
          <w:szCs w:val="28"/>
        </w:rPr>
      </w:pPr>
      <w:r>
        <w:rPr>
          <w:b/>
          <w:sz w:val="28"/>
          <w:szCs w:val="28"/>
        </w:rPr>
        <w:t>Задание 2</w:t>
      </w:r>
      <w:r>
        <w:rPr>
          <w:sz w:val="28"/>
          <w:szCs w:val="28"/>
        </w:rPr>
        <w:t>. Прочитать работу С. Н. Цейтлин «Язык и ребенок: лингвистика детской речи» [Цейтлин 2000]. Описать процесс усво- ения ребенком имени прилагательного: усвоение разрядов, степе- ней сравнения, категории принадлежности. Подобрать соответ- ствующие задания (образец заданий можно взять в «Картотеке игр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 упражнений по формированию грамматического строя речи у де- тей дошкольного возраста». URL: https://chrome-</w:t>
      </w:r>
      <w:r>
        <w:rPr>
          <w:spacing w:val="-2"/>
          <w:sz w:val="28"/>
          <w:szCs w:val="28"/>
        </w:rPr>
        <w:t>extension://efaidnbmnnnibpcajpcglclefindmkaj/https://ds47- ros.edu.yar.ru/logoped/grammatika_igri_i_uprazhneniya_0.pdf).</w:t>
      </w:r>
    </w:p>
    <w:p w14:paraId="188F5CCB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3"/>
        <w:textAlignment w:val="auto"/>
        <w:rPr>
          <w:rFonts w:hint="default"/>
          <w:b/>
          <w:bCs/>
          <w:spacing w:val="-2"/>
          <w:sz w:val="28"/>
          <w:szCs w:val="28"/>
          <w:lang w:val="ru-RU"/>
        </w:rPr>
      </w:pPr>
      <w:r>
        <w:rPr>
          <w:b/>
          <w:bCs/>
          <w:spacing w:val="-2"/>
          <w:sz w:val="28"/>
          <w:szCs w:val="28"/>
          <w:lang w:val="ru-RU"/>
        </w:rPr>
        <w:t>Ответ</w:t>
      </w:r>
      <w:r>
        <w:rPr>
          <w:rFonts w:hint="default"/>
          <w:b/>
          <w:bCs/>
          <w:spacing w:val="-2"/>
          <w:sz w:val="28"/>
          <w:szCs w:val="28"/>
          <w:lang w:val="ru-RU"/>
        </w:rPr>
        <w:t xml:space="preserve">: </w:t>
      </w:r>
    </w:p>
    <w:p w14:paraId="56DF96FE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3"/>
        <w:jc w:val="both"/>
        <w:textAlignment w:val="auto"/>
        <w:rPr>
          <w:rFonts w:hint="default"/>
          <w:spacing w:val="-2"/>
          <w:sz w:val="28"/>
          <w:szCs w:val="28"/>
          <w:lang w:val="ru-RU"/>
        </w:rPr>
      </w:pPr>
      <w:r>
        <w:rPr>
          <w:rFonts w:hint="default"/>
          <w:spacing w:val="-2"/>
          <w:sz w:val="28"/>
          <w:szCs w:val="28"/>
          <w:lang w:val="ru-RU"/>
        </w:rPr>
        <w:t>1. Усвоение разрядов прилагательных: ребенок сначала осваивает качественное прилагательное, обозначающее признаки предметов (например, «большой», «маленький», «мягкий»). Позднее он начинает различать относительные и притяжательные прилагательные («железный», «медвежий»). Пример задания: «Назови предметы на картинке, используя прилагательные: большой, маленький, круглый, квадратный».</w:t>
      </w:r>
    </w:p>
    <w:p w14:paraId="3A92B3B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3"/>
        <w:jc w:val="both"/>
        <w:textAlignment w:val="auto"/>
        <w:rPr>
          <w:b/>
          <w:sz w:val="28"/>
          <w:szCs w:val="28"/>
        </w:rPr>
      </w:pPr>
      <w:r>
        <w:rPr>
          <w:rFonts w:hint="default"/>
          <w:spacing w:val="-2"/>
          <w:sz w:val="28"/>
          <w:szCs w:val="28"/>
          <w:lang w:val="ru-RU"/>
        </w:rPr>
        <w:t>1. Категория принадлежности: освоение притяжательных прилагательных («мамина сумка», «папин телефон») начинается после освоения обычных качественных прилагательных. Категория принадлежности связана с усвоением конструкции «чей/чья/чьё/чьи», что требует высокого уровня грамматического развития.</w:t>
      </w:r>
    </w:p>
    <w:p w14:paraId="725FDEA8">
      <w:pPr>
        <w:pStyle w:val="8"/>
        <w:spacing w:before="1"/>
        <w:rPr>
          <w:spacing w:val="-2"/>
          <w:sz w:val="28"/>
          <w:szCs w:val="28"/>
        </w:rPr>
      </w:pPr>
      <w:r>
        <w:rPr>
          <w:b/>
          <w:sz w:val="28"/>
          <w:szCs w:val="28"/>
        </w:rPr>
        <w:t>Задание 3</w:t>
      </w:r>
      <w:r>
        <w:rPr>
          <w:sz w:val="28"/>
          <w:szCs w:val="28"/>
        </w:rPr>
        <w:t>. Прочитать работу С. Н. Цейтлин «Язык и ребенок: лингвистика детской речи» [Цейтлин 2000]. Описать процесс усво- ения ребенком глагола: усвоение временных форм, категории воз-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вратности.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Подобрать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соответствующие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задания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(образец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заданий можно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взять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«Картотеке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игр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упражнений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формированию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 xml:space="preserve">грамматического строя речи у детей дошкольного возраста». URL: </w:t>
      </w:r>
      <w:r>
        <w:rPr>
          <w:spacing w:val="-2"/>
          <w:sz w:val="28"/>
          <w:szCs w:val="28"/>
        </w:rPr>
        <w:t>https://chrome- extension://efaidnbmnnnibpcajpcglclefindmkaj/https://ds47- ros.edu.yar.ru/logoped/grammatika_igri_i_uprazhneniya_0.pdf).</w:t>
      </w:r>
    </w:p>
    <w:p w14:paraId="6260E7A4">
      <w:pPr>
        <w:pStyle w:val="8"/>
        <w:spacing w:before="1"/>
        <w:rPr>
          <w:rFonts w:hint="default"/>
          <w:b/>
          <w:bCs/>
          <w:spacing w:val="-2"/>
          <w:sz w:val="28"/>
          <w:szCs w:val="28"/>
          <w:lang w:val="ru-RU"/>
        </w:rPr>
      </w:pPr>
      <w:r>
        <w:rPr>
          <w:b/>
          <w:bCs/>
          <w:spacing w:val="-2"/>
          <w:sz w:val="28"/>
          <w:szCs w:val="28"/>
          <w:lang w:val="ru-RU"/>
        </w:rPr>
        <w:t>Ответ</w:t>
      </w:r>
      <w:r>
        <w:rPr>
          <w:rFonts w:hint="default"/>
          <w:b/>
          <w:bCs/>
          <w:spacing w:val="-2"/>
          <w:sz w:val="28"/>
          <w:szCs w:val="28"/>
          <w:lang w:val="ru-RU"/>
        </w:rPr>
        <w:t>:</w:t>
      </w:r>
    </w:p>
    <w:p w14:paraId="3A3524AB">
      <w:pPr>
        <w:pStyle w:val="8"/>
        <w:ind w:right="715"/>
        <w:jc w:val="both"/>
        <w:rPr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  <w:lang w:val="ru-RU"/>
        </w:rPr>
        <w:t>1</w:t>
      </w:r>
      <w:r>
        <w:rPr>
          <w:rFonts w:hint="default"/>
          <w:b w:val="0"/>
          <w:bCs/>
          <w:sz w:val="28"/>
          <w:szCs w:val="28"/>
        </w:rPr>
        <w:t>. Категория возвратности</w:t>
      </w:r>
    </w:p>
    <w:p w14:paraId="444990A0">
      <w:pPr>
        <w:pStyle w:val="8"/>
        <w:ind w:right="715"/>
        <w:jc w:val="both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Категория возвратности — это изменение формы глагола в зависимости от его отношения к субъекту действия. В русском языке существует два типа возвратности: невозвратные и возвратные глаголы.</w:t>
      </w:r>
    </w:p>
    <w:p w14:paraId="14BC929C">
      <w:pPr>
        <w:pStyle w:val="8"/>
        <w:ind w:right="715"/>
        <w:jc w:val="both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Этапы усвоения категории возвратности:</w:t>
      </w:r>
    </w:p>
    <w:p w14:paraId="2A8C2E54">
      <w:pPr>
        <w:pStyle w:val="8"/>
        <w:ind w:right="715"/>
        <w:jc w:val="both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Невозвратные глаголы: Ребенок начинает использовать невозвратные глаголы для обозначения действий, которые не связаны с субъектом.</w:t>
      </w:r>
    </w:p>
    <w:p w14:paraId="353AE191">
      <w:pPr>
        <w:pStyle w:val="8"/>
        <w:ind w:right="715"/>
        <w:jc w:val="both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Возвратные глаголы: Ребенок осваивает возвратные глаголы для обозначения действий, которые связаны с субъектом.</w:t>
      </w:r>
    </w:p>
    <w:p w14:paraId="7A783C8C">
      <w:pPr>
        <w:pStyle w:val="8"/>
        <w:ind w:right="715"/>
        <w:jc w:val="both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Соответствующие задания</w:t>
      </w:r>
    </w:p>
    <w:p w14:paraId="757FB591">
      <w:pPr>
        <w:pStyle w:val="8"/>
        <w:ind w:right="715"/>
        <w:jc w:val="both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1. Упражнения на усвоение временных форм</w:t>
      </w:r>
    </w:p>
    <w:p w14:paraId="5A012569">
      <w:pPr>
        <w:pStyle w:val="8"/>
        <w:ind w:right="715"/>
        <w:jc w:val="both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Игра "Найди время": Ребенок должен определить время глагола в предложении.</w:t>
      </w:r>
    </w:p>
    <w:p w14:paraId="5A6AC26C">
      <w:pPr>
        <w:pStyle w:val="8"/>
        <w:ind w:right="715"/>
        <w:jc w:val="both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Игра "Составь предложение": Ребенок должен составить предложение с глаголом в определенном времени.</w:t>
      </w:r>
    </w:p>
    <w:p w14:paraId="6AB2DB66">
      <w:pPr>
        <w:pStyle w:val="8"/>
        <w:ind w:right="715"/>
        <w:jc w:val="both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Игра "Рисование": Ребенок должен нарисовать действие, которое изменяется в зависимости от времени глагола.</w:t>
      </w:r>
    </w:p>
    <w:p w14:paraId="6A22D44D">
      <w:pPr>
        <w:pStyle w:val="8"/>
        <w:ind w:right="715"/>
        <w:jc w:val="both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2. Упражнения на усвоение категории возвратности</w:t>
      </w:r>
    </w:p>
    <w:p w14:paraId="5F3F5DB8">
      <w:pPr>
        <w:pStyle w:val="8"/>
        <w:ind w:right="715"/>
        <w:jc w:val="both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Игра "Измени глагол": Ребенок должен изменить форму глагола в зависимости от его отношения к субъекту.</w:t>
      </w:r>
    </w:p>
    <w:p w14:paraId="526F58DD">
      <w:pPr>
        <w:pStyle w:val="8"/>
        <w:ind w:right="715"/>
        <w:jc w:val="both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Игра "Подбери глагол": Ребенок должен подобрать глагол, который изменяется в зависимости от возвратности.</w:t>
      </w:r>
    </w:p>
    <w:p w14:paraId="6948826B">
      <w:pPr>
        <w:pStyle w:val="8"/>
        <w:ind w:right="715"/>
        <w:jc w:val="both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Игра "Составь рассказ": Ребенок должен составить рассказ, используя глаголы разных возвратностей.</w:t>
      </w:r>
    </w:p>
    <w:p w14:paraId="088B388C">
      <w:pPr>
        <w:pStyle w:val="8"/>
        <w:ind w:right="715"/>
        <w:jc w:val="both"/>
        <w:rPr>
          <w:b/>
          <w:sz w:val="28"/>
          <w:szCs w:val="28"/>
        </w:rPr>
      </w:pPr>
    </w:p>
    <w:p w14:paraId="1BD68EC5">
      <w:pPr>
        <w:pStyle w:val="8"/>
        <w:ind w:right="715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4</w:t>
      </w:r>
      <w:r>
        <w:rPr>
          <w:sz w:val="28"/>
          <w:szCs w:val="28"/>
        </w:rPr>
        <w:t>. В русском языке категория вида глагола представлена формами совершенного и несовершенного вида.</w:t>
      </w:r>
    </w:p>
    <w:p w14:paraId="3441D838">
      <w:pPr>
        <w:pStyle w:val="17"/>
        <w:numPr>
          <w:ilvl w:val="0"/>
          <w:numId w:val="36"/>
        </w:numPr>
        <w:tabs>
          <w:tab w:val="left" w:pos="1363"/>
        </w:tabs>
        <w:spacing w:before="0" w:after="0" w:line="240" w:lineRule="auto"/>
        <w:ind w:right="702" w:rightChars="0"/>
        <w:jc w:val="both"/>
        <w:rPr>
          <w:sz w:val="28"/>
          <w:szCs w:val="28"/>
        </w:rPr>
      </w:pPr>
      <w:r>
        <w:rPr>
          <w:sz w:val="28"/>
          <w:szCs w:val="28"/>
        </w:rPr>
        <w:t>В работе С. Н. Цейтлин «Язык и ребенок: лингвистика дет- ской речи» [Цейтлин 2000] представлены следующие примеры дет-</w:t>
      </w:r>
    </w:p>
    <w:p w14:paraId="4D07D027">
      <w:pPr>
        <w:pStyle w:val="17"/>
        <w:spacing w:after="0" w:line="240" w:lineRule="auto"/>
        <w:jc w:val="left"/>
        <w:rPr>
          <w:sz w:val="28"/>
          <w:szCs w:val="28"/>
        </w:rPr>
        <w:sectPr>
          <w:pgSz w:w="11910" w:h="16840"/>
          <w:pgMar w:top="1080" w:right="708" w:bottom="1220" w:left="850" w:header="0" w:footer="1022" w:gutter="0"/>
          <w:cols w:space="720" w:num="1"/>
        </w:sectPr>
      </w:pPr>
    </w:p>
    <w:p w14:paraId="424E9A54">
      <w:pPr>
        <w:pStyle w:val="17"/>
        <w:numPr>
          <w:ilvl w:val="2"/>
          <w:numId w:val="35"/>
        </w:numPr>
        <w:tabs>
          <w:tab w:val="left" w:pos="1406"/>
        </w:tabs>
        <w:spacing w:before="0" w:after="0" w:line="240" w:lineRule="auto"/>
        <w:ind w:left="282" w:right="706" w:firstLine="708"/>
        <w:jc w:val="both"/>
        <w:rPr>
          <w:sz w:val="28"/>
          <w:szCs w:val="28"/>
        </w:rPr>
      </w:pPr>
      <w:r>
        <w:rPr>
          <w:sz w:val="28"/>
          <w:szCs w:val="28"/>
        </w:rPr>
        <w:t>ской</w:t>
      </w:r>
      <w:r>
        <w:rPr>
          <w:spacing w:val="-19"/>
          <w:sz w:val="28"/>
          <w:szCs w:val="28"/>
        </w:rPr>
        <w:t xml:space="preserve"> </w:t>
      </w:r>
      <w:r>
        <w:rPr>
          <w:sz w:val="28"/>
          <w:szCs w:val="28"/>
        </w:rPr>
        <w:t>речи: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«Я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буду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НАРИСОВАТЬ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куклу»;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«Тебе</w:t>
      </w:r>
      <w:r>
        <w:rPr>
          <w:spacing w:val="-19"/>
          <w:sz w:val="28"/>
          <w:szCs w:val="28"/>
        </w:rPr>
        <w:t xml:space="preserve"> </w:t>
      </w:r>
      <w:r>
        <w:rPr>
          <w:sz w:val="28"/>
          <w:szCs w:val="28"/>
        </w:rPr>
        <w:t>бабушка</w:t>
      </w:r>
      <w:r>
        <w:rPr>
          <w:spacing w:val="-19"/>
          <w:sz w:val="28"/>
          <w:szCs w:val="28"/>
        </w:rPr>
        <w:t xml:space="preserve"> </w:t>
      </w:r>
      <w:r>
        <w:rPr>
          <w:sz w:val="28"/>
          <w:szCs w:val="28"/>
        </w:rPr>
        <w:t>будет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суп СВАРИТЬ».</w:t>
      </w:r>
      <w:r>
        <w:rPr>
          <w:spacing w:val="-19"/>
          <w:sz w:val="28"/>
          <w:szCs w:val="28"/>
        </w:rPr>
        <w:t xml:space="preserve"> </w:t>
      </w:r>
      <w:r>
        <w:rPr>
          <w:sz w:val="28"/>
          <w:szCs w:val="28"/>
        </w:rPr>
        <w:t>Описать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особенности</w:t>
      </w:r>
      <w:r>
        <w:rPr>
          <w:spacing w:val="-19"/>
          <w:sz w:val="28"/>
          <w:szCs w:val="28"/>
        </w:rPr>
        <w:t xml:space="preserve"> </w:t>
      </w:r>
      <w:r>
        <w:rPr>
          <w:sz w:val="28"/>
          <w:szCs w:val="28"/>
        </w:rPr>
        <w:t>образования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данных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глаголов.</w:t>
      </w:r>
    </w:p>
    <w:p w14:paraId="1ED4F0A2">
      <w:pPr>
        <w:pStyle w:val="17"/>
        <w:numPr>
          <w:ilvl w:val="2"/>
          <w:numId w:val="35"/>
        </w:numPr>
        <w:tabs>
          <w:tab w:val="left" w:pos="1406"/>
        </w:tabs>
        <w:spacing w:before="0" w:after="0" w:line="240" w:lineRule="auto"/>
        <w:ind w:left="282" w:right="706"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Прочитать примеры детской речи, иллюстрирующие воз- никновение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неправильной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формы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глагола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(примеры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представлены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в пособии С.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Н.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Цейтлин «Язык и ребенок: лингвистика детской ре- чи», С.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Н.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Цейтлин и др. «Сборник упражнений по детской речи»). Описать,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для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каких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глаголов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характерно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такое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словообразование. С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чем это связано? Проанализировать способ образования указан- ных форм. Почему они распространены в речи детей? Почему гла- голы «рисовать – рисую» трудны для усвоения?</w:t>
      </w:r>
    </w:p>
    <w:p w14:paraId="59371664">
      <w:pPr>
        <w:pStyle w:val="8"/>
        <w:spacing w:before="1"/>
        <w:rPr>
          <w:rFonts w:hint="default"/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Ответ</w:t>
      </w:r>
      <w:r>
        <w:rPr>
          <w:rFonts w:hint="default"/>
          <w:b/>
          <w:bCs/>
          <w:sz w:val="28"/>
          <w:szCs w:val="28"/>
          <w:lang w:val="ru-RU"/>
        </w:rPr>
        <w:t>:</w:t>
      </w:r>
    </w:p>
    <w:p w14:paraId="52CABE99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В работе С. Н. Цейтлин рассматриваются ошибки, возникающие у детей при образовании форм глаголов, особенно связанных с категорией вида и неправильным формообразованием. Рассмотрим подробнее примеры, приведенные в вашем вопросе.</w:t>
      </w:r>
    </w:p>
    <w:p w14:paraId="0AA298FF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Примеры детской речи и их анализ:</w:t>
      </w:r>
    </w:p>
    <w:p w14:paraId="2368F478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«Ты всегда мой мячик под кровать ЗАГАНИВАЕШЫ»  </w:t>
      </w:r>
    </w:p>
    <w:p w14:paraId="0BA76BE5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Особенности: </w:t>
      </w:r>
      <w:r>
        <w:rPr>
          <w:rFonts w:hint="default"/>
          <w:sz w:val="28"/>
          <w:szCs w:val="28"/>
          <w:lang w:val="ru-RU"/>
        </w:rPr>
        <w:t xml:space="preserve">Неправильное образование формы глагола. В норме должно быть «загоняешь».  </w:t>
      </w:r>
    </w:p>
    <w:p w14:paraId="78C6DFB2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Проблема:</w:t>
      </w:r>
      <w:r>
        <w:rPr>
          <w:rFonts w:hint="default"/>
          <w:sz w:val="28"/>
          <w:szCs w:val="28"/>
          <w:lang w:val="ru-RU"/>
        </w:rPr>
        <w:t xml:space="preserve"> Нарушение правила образования форм глаголов совершенного вида с приставками («загнать»).  </w:t>
      </w:r>
    </w:p>
    <w:p w14:paraId="7251CC37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«Листья осенью ОПАДЫВАЮТ»  </w:t>
      </w:r>
    </w:p>
    <w:p w14:paraId="2B72587B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Особенности:</w:t>
      </w:r>
      <w:r>
        <w:rPr>
          <w:rFonts w:hint="default"/>
          <w:sz w:val="28"/>
          <w:szCs w:val="28"/>
          <w:lang w:val="ru-RU"/>
        </w:rPr>
        <w:t xml:space="preserve"> Неправильное образование формы глагола. В норме должно быть «опадают».  </w:t>
      </w:r>
    </w:p>
    <w:p w14:paraId="254BAC38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Проблема: </w:t>
      </w:r>
      <w:r>
        <w:rPr>
          <w:rFonts w:hint="default"/>
          <w:sz w:val="28"/>
          <w:szCs w:val="28"/>
          <w:lang w:val="ru-RU"/>
        </w:rPr>
        <w:t xml:space="preserve">Ребенок использует суффикс «-ыва-/-ива-», предназначенный для образования несовершенного вида, вместо обычного корня.  </w:t>
      </w:r>
    </w:p>
    <w:p w14:paraId="30C9DC32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«Смотри, как я ленточку ВЫРОВНЯЮ!»  </w:t>
      </w:r>
    </w:p>
    <w:p w14:paraId="66FC700E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Особенности:</w:t>
      </w:r>
      <w:r>
        <w:rPr>
          <w:rFonts w:hint="default"/>
          <w:sz w:val="28"/>
          <w:szCs w:val="28"/>
          <w:lang w:val="ru-RU"/>
        </w:rPr>
        <w:t xml:space="preserve"> Неправильное образование формы глагола. В норме должно быть «выравниваю».  </w:t>
      </w:r>
    </w:p>
    <w:p w14:paraId="25B9FFB5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Проблема:</w:t>
      </w:r>
      <w:r>
        <w:rPr>
          <w:rFonts w:hint="default"/>
          <w:sz w:val="28"/>
          <w:szCs w:val="28"/>
          <w:lang w:val="ru-RU"/>
        </w:rPr>
        <w:t xml:space="preserve"> Конфликт между регулярными и нерегулярными моделями образования форм глаголов.  </w:t>
      </w:r>
    </w:p>
    <w:p w14:paraId="4B0BF546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«Ты же мне елку ЗАГОРОЖАЕШЬ»  </w:t>
      </w:r>
    </w:p>
    <w:p w14:paraId="4C0B59A7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Особенности: </w:t>
      </w:r>
      <w:r>
        <w:rPr>
          <w:rFonts w:hint="default"/>
          <w:sz w:val="28"/>
          <w:szCs w:val="28"/>
          <w:lang w:val="ru-RU"/>
        </w:rPr>
        <w:t xml:space="preserve">Неправильное образование формы глагола. В норме должно быть «загораживаешь».  </w:t>
      </w:r>
    </w:p>
    <w:p w14:paraId="64657268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Проблема:</w:t>
      </w:r>
      <w:r>
        <w:rPr>
          <w:rFonts w:hint="default"/>
          <w:sz w:val="28"/>
          <w:szCs w:val="28"/>
          <w:lang w:val="ru-RU"/>
        </w:rPr>
        <w:t xml:space="preserve"> Перекрестное наложение форм совершенного и несовершенного вида.  </w:t>
      </w:r>
    </w:p>
    <w:p w14:paraId="2CA9D354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«Зачем ты Оленьку РАЗБУЖАЕШЬ?»  </w:t>
      </w:r>
    </w:p>
    <w:p w14:paraId="00B25B2F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Особенности:</w:t>
      </w:r>
      <w:r>
        <w:rPr>
          <w:rFonts w:hint="default"/>
          <w:sz w:val="28"/>
          <w:szCs w:val="28"/>
          <w:lang w:val="ru-RU"/>
        </w:rPr>
        <w:t xml:space="preserve"> Неправильное образование формы глагола. В норме должно быть «разбуживаешь».  </w:t>
      </w:r>
    </w:p>
    <w:p w14:paraId="21F8C1D9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Проблема: </w:t>
      </w:r>
      <w:r>
        <w:rPr>
          <w:rFonts w:hint="default"/>
          <w:sz w:val="28"/>
          <w:szCs w:val="28"/>
          <w:lang w:val="ru-RU"/>
        </w:rPr>
        <w:t xml:space="preserve">Использование формы несовершенного вида («разбудить») вместо ожидаемой формы совершенного вида («разбудишь»).  </w:t>
      </w:r>
    </w:p>
    <w:p w14:paraId="7880081E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«Не надо так меня ЦЕЛУТЬ!»  </w:t>
      </w:r>
    </w:p>
    <w:p w14:paraId="3F1345F7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Особенности:</w:t>
      </w:r>
      <w:r>
        <w:rPr>
          <w:rFonts w:hint="default"/>
          <w:sz w:val="28"/>
          <w:szCs w:val="28"/>
          <w:lang w:val="ru-RU"/>
        </w:rPr>
        <w:t xml:space="preserve"> неправильное образование формы глагола. В норме должно быть «целуешь».  </w:t>
      </w:r>
    </w:p>
    <w:p w14:paraId="1BEB3EFD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Проблема: </w:t>
      </w:r>
      <w:r>
        <w:rPr>
          <w:rFonts w:hint="default"/>
          <w:sz w:val="28"/>
          <w:szCs w:val="28"/>
          <w:lang w:val="ru-RU"/>
        </w:rPr>
        <w:t xml:space="preserve">Проблема переноса правил образования совершенного вида («целовать») на несовершенный вид («целуешь»).  </w:t>
      </w:r>
    </w:p>
    <w:p w14:paraId="65CA6915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«Я медведя НАРИСУЛА»  </w:t>
      </w:r>
    </w:p>
    <w:p w14:paraId="133FE2D8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Особенности: </w:t>
      </w:r>
      <w:r>
        <w:rPr>
          <w:rFonts w:hint="default"/>
          <w:sz w:val="28"/>
          <w:szCs w:val="28"/>
          <w:lang w:val="ru-RU"/>
        </w:rPr>
        <w:t xml:space="preserve">Неправильное образование формы глагола. В норме должно быть «нарисовала».  </w:t>
      </w:r>
    </w:p>
    <w:p w14:paraId="3921DDBB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Проблема: </w:t>
      </w:r>
      <w:r>
        <w:rPr>
          <w:rFonts w:hint="default"/>
          <w:sz w:val="28"/>
          <w:szCs w:val="28"/>
          <w:lang w:val="ru-RU"/>
        </w:rPr>
        <w:t xml:space="preserve">Смешение корней глаголов («рисовать») и приставок («нарисовать»).  </w:t>
      </w:r>
    </w:p>
    <w:p w14:paraId="055DAFA8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«Куры СКЛЮЛИ всех червяков»  </w:t>
      </w:r>
    </w:p>
    <w:p w14:paraId="4D8571CB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Особенности:</w:t>
      </w:r>
      <w:r>
        <w:rPr>
          <w:rFonts w:hint="default"/>
          <w:sz w:val="28"/>
          <w:szCs w:val="28"/>
          <w:lang w:val="ru-RU"/>
        </w:rPr>
        <w:t xml:space="preserve"> Неправильное образование формы глагола. В норме должно быть «склевали».  </w:t>
      </w:r>
    </w:p>
    <w:p w14:paraId="6DD6C800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Проблема</w:t>
      </w:r>
      <w:r>
        <w:rPr>
          <w:rFonts w:hint="default"/>
          <w:sz w:val="28"/>
          <w:szCs w:val="28"/>
          <w:lang w:val="ru-RU"/>
        </w:rPr>
        <w:t xml:space="preserve">: Неправильное использование глагольных форм совершенного вида («склевать»).  </w:t>
      </w:r>
    </w:p>
    <w:p w14:paraId="2A4094B3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«– Жуй скорее! – Не хочу ЖУТЬ!»  </w:t>
      </w:r>
    </w:p>
    <w:p w14:paraId="0729DDAE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Особенности: </w:t>
      </w:r>
      <w:r>
        <w:rPr>
          <w:rFonts w:hint="default"/>
          <w:sz w:val="28"/>
          <w:szCs w:val="28"/>
          <w:lang w:val="ru-RU"/>
        </w:rPr>
        <w:t xml:space="preserve">Неправильное образование формы глагола. В норме должно быть «жевать».  </w:t>
      </w:r>
    </w:p>
    <w:p w14:paraId="42A16DE3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Проблема:</w:t>
      </w:r>
      <w:r>
        <w:rPr>
          <w:rFonts w:hint="default"/>
          <w:sz w:val="28"/>
          <w:szCs w:val="28"/>
          <w:lang w:val="ru-RU"/>
        </w:rPr>
        <w:t xml:space="preserve"> Смещение правил образования глаголов несовершенного вида («жевать») на совершенный вид («жую»).  </w:t>
      </w:r>
    </w:p>
    <w:p w14:paraId="7F2F993F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«Нельзя на дорогу ПЛЮТЬ!»  </w:t>
      </w:r>
    </w:p>
    <w:p w14:paraId="2FC88F9E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Особенности:</w:t>
      </w:r>
      <w:r>
        <w:rPr>
          <w:rFonts w:hint="default"/>
          <w:sz w:val="28"/>
          <w:szCs w:val="28"/>
          <w:lang w:val="ru-RU"/>
        </w:rPr>
        <w:t xml:space="preserve"> Неправильное образование формы глагола. В норме должно быть «плевать».  </w:t>
      </w:r>
    </w:p>
    <w:p w14:paraId="132EC707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Проблема:</w:t>
      </w:r>
      <w:r>
        <w:rPr>
          <w:rFonts w:hint="default"/>
          <w:sz w:val="28"/>
          <w:szCs w:val="28"/>
          <w:lang w:val="ru-RU"/>
        </w:rPr>
        <w:t xml:space="preserve"> Регулярная форма несовершенного вида («плевать») сочетается с неправильной моделью совершенного вида («плюнуть»).  </w:t>
      </w:r>
    </w:p>
    <w:p w14:paraId="31BDC39B">
      <w:pPr>
        <w:pStyle w:val="8"/>
        <w:spacing w:before="107"/>
        <w:rPr>
          <w:sz w:val="28"/>
          <w:szCs w:val="28"/>
        </w:rPr>
      </w:pPr>
      <w:r>
        <w:rPr>
          <w:b/>
          <w:sz w:val="28"/>
          <w:szCs w:val="28"/>
        </w:rPr>
        <w:t>Задание 5</w:t>
      </w:r>
      <w:r>
        <w:rPr>
          <w:sz w:val="28"/>
          <w:szCs w:val="28"/>
        </w:rPr>
        <w:t>. Почему в речи ребенка младшего дошкольного возраста изобилуют такие грамматические категории, как суще- ствительные и глаголы?</w:t>
      </w:r>
    </w:p>
    <w:p w14:paraId="77ADA4EB">
      <w:pPr>
        <w:pStyle w:val="8"/>
        <w:spacing w:before="107"/>
        <w:rPr>
          <w:rFonts w:hint="default"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Ответ</w:t>
      </w:r>
      <w:r>
        <w:rPr>
          <w:rFonts w:hint="default"/>
          <w:b/>
          <w:bCs/>
          <w:sz w:val="28"/>
          <w:szCs w:val="28"/>
          <w:lang w:val="ru-RU"/>
        </w:rPr>
        <w:t>:</w:t>
      </w:r>
      <w:r>
        <w:rPr>
          <w:rFonts w:hint="default"/>
          <w:sz w:val="28"/>
          <w:szCs w:val="28"/>
          <w:lang w:val="ru-RU"/>
        </w:rPr>
        <w:t xml:space="preserve"> </w:t>
      </w:r>
    </w:p>
    <w:p w14:paraId="1858741D">
      <w:pPr>
        <w:pStyle w:val="8"/>
        <w:numPr>
          <w:ilvl w:val="0"/>
          <w:numId w:val="37"/>
        </w:numPr>
        <w:spacing w:before="107"/>
        <w:ind w:left="420" w:leftChars="0" w:hanging="420" w:firstLineChars="0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Простота и понятность: Существительные и глаголы являются основными элементами речи, которые легко усваиваются детьми. Они обозначают предметы и действия, что делает их понятными и доступными для понимания.</w:t>
      </w:r>
    </w:p>
    <w:p w14:paraId="2855FAAE">
      <w:pPr>
        <w:pStyle w:val="8"/>
        <w:numPr>
          <w:ilvl w:val="0"/>
          <w:numId w:val="37"/>
        </w:numPr>
        <w:spacing w:before="107"/>
        <w:ind w:left="420" w:leftChars="0" w:hanging="420" w:firstLineChars="0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Необходимость в общении: Существительные и глаголы необходимы для выражения основных потребностей и желаний ребенка. Они позволяют ребенку сообщать о своих желаниях, просьбах и действиях.</w:t>
      </w:r>
    </w:p>
    <w:p w14:paraId="045D2B88">
      <w:pPr>
        <w:pStyle w:val="8"/>
        <w:numPr>
          <w:ilvl w:val="0"/>
          <w:numId w:val="37"/>
        </w:numPr>
        <w:spacing w:before="107"/>
        <w:ind w:left="420" w:leftChars="0" w:hanging="420" w:firstLineChars="0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Развитие мышления: Существительные и глаголы помогают ребенку развивать мышление и понимание окружающего мира. Они позволяют ребенку классифицировать предметы и действия, что способствует развитию логического мышления.</w:t>
      </w:r>
    </w:p>
    <w:p w14:paraId="61285E40">
      <w:pPr>
        <w:pStyle w:val="8"/>
        <w:numPr>
          <w:ilvl w:val="0"/>
          <w:numId w:val="37"/>
        </w:numPr>
        <w:spacing w:before="107"/>
        <w:ind w:left="420" w:leftChars="0" w:hanging="420" w:firstLineChars="0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Подражание взрослым: Дети часто подражают речи взрослых, и в их речи преобладают те слова и конструкции, которые они слышат чаще всего. Существительные и глаголы являются наиболее распространенными элементами речи, поэтому дети их чаще всего используют.</w:t>
      </w:r>
    </w:p>
    <w:p w14:paraId="2A1A6605">
      <w:pPr>
        <w:pStyle w:val="8"/>
        <w:numPr>
          <w:ilvl w:val="0"/>
          <w:numId w:val="37"/>
        </w:numPr>
        <w:spacing w:before="107"/>
        <w:ind w:left="420" w:leftChars="0" w:hanging="420" w:firstLineChars="0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Развитие речи: Существительные и глаголы являются основой для дальнейшего развития речи. Они помогают ребенку строить простые предложения и выражать свои мысли.</w:t>
      </w:r>
    </w:p>
    <w:p w14:paraId="22B2196C">
      <w:pPr>
        <w:pStyle w:val="8"/>
        <w:spacing w:before="107"/>
        <w:rPr>
          <w:rFonts w:hint="default"/>
          <w:sz w:val="28"/>
          <w:szCs w:val="28"/>
          <w:lang w:val="ru-RU"/>
        </w:rPr>
      </w:pPr>
    </w:p>
    <w:p w14:paraId="05573665">
      <w:pPr>
        <w:pStyle w:val="8"/>
        <w:spacing w:before="366"/>
        <w:ind w:right="708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6. </w:t>
      </w:r>
      <w:r>
        <w:rPr>
          <w:sz w:val="28"/>
          <w:szCs w:val="28"/>
        </w:rPr>
        <w:t xml:space="preserve">Указать, какие особенности формирования морфо- логической стороны речи детей представлены в следующих приме- рах детской речи. В скобках рядом с примерами указан возраст ре- </w:t>
      </w:r>
      <w:r>
        <w:rPr>
          <w:spacing w:val="-2"/>
          <w:sz w:val="28"/>
          <w:szCs w:val="28"/>
        </w:rPr>
        <w:t>бенка.</w:t>
      </w:r>
    </w:p>
    <w:p w14:paraId="106B09F6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«Вот большая блюдца, вот маленькая блюдца» (3.5)</w:t>
      </w:r>
      <w:r>
        <w:rPr>
          <w:rFonts w:hint="default"/>
          <w:b/>
          <w:sz w:val="28"/>
          <w:szCs w:val="28"/>
        </w:rPr>
        <w:t xml:space="preserve"> </w:t>
      </w:r>
    </w:p>
    <w:p w14:paraId="7BCE2D33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Особенности: Ошибочное употребление формы множественного числа у существительного женского рода (нормативно — «блюдце»). </w:t>
      </w:r>
    </w:p>
    <w:p w14:paraId="01ABEEC7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Интерпретация: Нарушение правил согласования существительных с прилагательными и формирования множественного числа.</w:t>
      </w:r>
    </w:p>
    <w:p w14:paraId="1B7DBA10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«Вы мой босоножек уже починили?» (6) </w:t>
      </w:r>
    </w:p>
    <w:p w14:paraId="7B07D8DF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Особенности: Использование формы уменьшительно-ласкательного суффикса (-ек) к существительному «босоножки». </w:t>
      </w:r>
    </w:p>
    <w:p w14:paraId="12D5BB29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Интерпретация: Ребенок пытается придать уменьшительно-ласкательный оттенок, что является ошибочным в данном контексте.</w:t>
      </w:r>
    </w:p>
    <w:p w14:paraId="585F26A5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«Наташа – моя слуга, а Петя – слуг» (4) </w:t>
      </w:r>
    </w:p>
    <w:p w14:paraId="134D792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Особенности: Неправильное образование формы единственного числа существительного «слуги». </w:t>
      </w:r>
    </w:p>
    <w:p w14:paraId="5F656B07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Интерпретация: Неумение корректно преобразовать существительное от множественного числа к единственному.</w:t>
      </w:r>
    </w:p>
    <w:p w14:paraId="54206897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«По всему полу горохи рассыпались» (4) </w:t>
      </w:r>
    </w:p>
    <w:p w14:paraId="052BC585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Особенности: Неверное образование формы множественного числа от существительного «горох». </w:t>
      </w:r>
    </w:p>
    <w:p w14:paraId="47630BC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Интерпретация: Ошибка в образовании множественного числа (нормативно — «горох рассыпался»).</w:t>
      </w:r>
    </w:p>
    <w:p w14:paraId="10B64A2B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«Люблю мыть в кухне посуду разные» (5) </w:t>
      </w:r>
    </w:p>
    <w:p w14:paraId="16B33F7E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Особенности: Нарушение согласования прилагательного с существительным («разные» вместо «разную»). </w:t>
      </w:r>
    </w:p>
    <w:p w14:paraId="7BCA8F86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Интерпретация: Неправильное согласование прилагательного с существительным в роде и числе.</w:t>
      </w:r>
    </w:p>
    <w:p w14:paraId="0A187454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«Смотрите, какой щененок миленький!» (4) </w:t>
      </w:r>
    </w:p>
    <w:p w14:paraId="6940A979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Особенности: Добавление уменьшительно-ласкательного суффикса к прилагательному («миленький»). </w:t>
      </w:r>
    </w:p>
    <w:p w14:paraId="341F63AB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Интерпретация: Использование уменьшительно-ласкательной формы прилагательного, что соответствует стилю детской речи.</w:t>
      </w:r>
    </w:p>
    <w:p w14:paraId="2BB5E34B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«Человеки со зверями должны жить дружно» (4) </w:t>
      </w:r>
    </w:p>
    <w:p w14:paraId="745139B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Особенности: Неверное образование формы множественного числа («человеки» вместо «люди»). </w:t>
      </w:r>
    </w:p>
    <w:p w14:paraId="2271A25F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Интерпретация: Трудности с изменением существительных по числам.</w:t>
      </w:r>
    </w:p>
    <w:p w14:paraId="574B69D6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«Мальчик с дедушком в лодке сидит» (5) </w:t>
      </w:r>
    </w:p>
    <w:p w14:paraId="51804464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Особенности: Использован уменьшительно-ласкательный суффикс в слове «дедушка» («дедушком»). </w:t>
      </w:r>
    </w:p>
    <w:p w14:paraId="53DEC57F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Интерпретация: Детское стремление к использованию уменьшительно-ласкательных форм в речи.</w:t>
      </w:r>
    </w:p>
    <w:p w14:paraId="51970D85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«А поезды здесь ездят» (4) </w:t>
      </w:r>
    </w:p>
    <w:p w14:paraId="782DB5AE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Особенности: Ошибка в образовании формы множественного числа («поезды» вместо «поезда»). </w:t>
      </w:r>
    </w:p>
    <w:p w14:paraId="44297B7B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Интерпретация: Нарушение правил образования множественного числа существительных.</w:t>
      </w:r>
    </w:p>
    <w:p w14:paraId="2CBABDC2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«Люба опять к нам приставает» (5) </w:t>
      </w:r>
    </w:p>
    <w:p w14:paraId="506A2284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Особенности: Использование глагола в правильной форме. </w:t>
      </w:r>
    </w:p>
    <w:p w14:paraId="715AA5E4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Интерпретация: Ребенок уверенно владеет формой глагола настоящего времени.</w:t>
      </w:r>
    </w:p>
    <w:p w14:paraId="7FE14A2E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«Сейчас попию водичку и пойдем» (3) </w:t>
      </w:r>
    </w:p>
    <w:p w14:paraId="3841562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Особенности: Формирование глагола несовершенного вида («попию» вместо «выпью»). </w:t>
      </w:r>
    </w:p>
    <w:p w14:paraId="1A08AEF1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Интерпретация: Ошибочное образование формы глагола.</w:t>
      </w:r>
    </w:p>
    <w:p w14:paraId="249313B7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«Не нужно мое платье мнить!» (3) </w:t>
      </w:r>
    </w:p>
    <w:p w14:paraId="48696F7B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Особенности: Некорректное образование формы глагола («мнить» вместо «мять»). </w:t>
      </w:r>
    </w:p>
    <w:p w14:paraId="7C0D3AB5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Интерпретация: Отсутствие понимания грамматических правил преобразования глаголов.</w:t>
      </w:r>
    </w:p>
    <w:p w14:paraId="4E5D3746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«Ребята сюда бежут» (4) </w:t>
      </w:r>
    </w:p>
    <w:p w14:paraId="0C461B2D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 xml:space="preserve">Особенности: Грамотное использование глагола в настоящем времени. </w:t>
      </w:r>
    </w:p>
    <w:p w14:paraId="095589B5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Интерпретация: Ребенок уверенно использует глаголы в правильной форме.</w:t>
      </w:r>
    </w:p>
    <w:p w14:paraId="10ED6752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7. </w:t>
      </w:r>
      <w:r>
        <w:rPr>
          <w:sz w:val="28"/>
          <w:szCs w:val="28"/>
        </w:rPr>
        <w:t>Описать общие требования к организации специ- альных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занятий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развитию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грамматического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строя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(по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А. Г. Арушановой).</w:t>
      </w:r>
    </w:p>
    <w:p w14:paraId="0A1BF407">
      <w:pPr>
        <w:pStyle w:val="8"/>
        <w:jc w:val="both"/>
        <w:rPr>
          <w:sz w:val="28"/>
          <w:szCs w:val="28"/>
        </w:rPr>
      </w:pPr>
      <w:r>
        <w:rPr>
          <w:sz w:val="28"/>
          <w:szCs w:val="28"/>
        </w:rPr>
        <w:t>Литература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для</w:t>
      </w:r>
      <w:r>
        <w:rPr>
          <w:spacing w:val="-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подготовки: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Арушанова А. Средняя группа: формирование грамматическо- го строя речи // Дошкольное воспитание. № 7. С. 64–71.</w:t>
      </w:r>
      <w:r>
        <w:rPr>
          <w:rFonts w:hint="default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Арушанова А. Формирование грамматического строя речи дошкольников: некоторые итоги исследований // Дошкольное вос- питание. 1997. №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2. С. 58–63.</w:t>
      </w:r>
    </w:p>
    <w:p w14:paraId="3A999E83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Ответ</w:t>
      </w:r>
      <w:r>
        <w:rPr>
          <w:rFonts w:hint="default"/>
          <w:b/>
          <w:bCs/>
          <w:sz w:val="28"/>
          <w:szCs w:val="28"/>
          <w:lang w:val="ru-RU"/>
        </w:rPr>
        <w:t>:</w:t>
      </w:r>
    </w:p>
    <w:p w14:paraId="1FE99A3C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Общие требования к организации специальных занятий по развитию грамматического строя речи (по А. Г. Арушановой)</w:t>
      </w:r>
    </w:p>
    <w:p w14:paraId="5AD16761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1. Целенаправленность и систематичность</w:t>
      </w:r>
    </w:p>
    <w:p w14:paraId="4FFE70DD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Занятия должны быть целенаправленными и систематическими. Это означает, что каждое занятие должно иметь четкую цель и план, а также проводиться регулярно. Систематичность помогает детям усваивать грамматические правила и применять их в речи.</w:t>
      </w:r>
    </w:p>
    <w:p w14:paraId="66AD9F25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2. Индивидуальный подход</w:t>
      </w:r>
    </w:p>
    <w:p w14:paraId="1A500734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Занятия должны учитывать индивидуальные особенности каждого ребенка. Важно учитывать уровень развития речи ребенка, его интересы и потребности. Индивидуальный подход помогает детям лучше усваивать материал и развивать свои речевые навыки.</w:t>
      </w:r>
    </w:p>
    <w:p w14:paraId="7B6ED25C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3. Использование игровых форм</w:t>
      </w:r>
    </w:p>
    <w:p w14:paraId="3B002229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Игровые формы обучения являются наиболее эффективными для детей дошкольного возраста. Игры помогают детям развивать речевые навыки в увлекательной и интересной форме. Например, можно использовать игры на согласование слов, образование форм существительных и глаголов.</w:t>
      </w:r>
    </w:p>
    <w:p w14:paraId="2F88372B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4. Практическая направленность</w:t>
      </w:r>
    </w:p>
    <w:p w14:paraId="67010269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Занятия должны быть практическими и направленными на развитие речевых навыков. Важно, чтобы дети не просто запоминали правила, а применяли их в речи. Например, можно использовать задания на составление предложений, пересказ текстов и рассказывание историй.</w:t>
      </w:r>
    </w:p>
    <w:p w14:paraId="44B8DC73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5. Развитие фонематического слуха</w:t>
      </w:r>
    </w:p>
    <w:p w14:paraId="62798B39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Фонематический слух играет важную роль в развитии речи. Занятия должны включать упражнения на развитие фонематического слуха, такие как игры на выделение звука в слове, нахождение одинакового звука в разных словах и различение звуков и слогов.</w:t>
      </w:r>
    </w:p>
    <w:p w14:paraId="3BA55E32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6. Развитие словарного запаса</w:t>
      </w:r>
    </w:p>
    <w:p w14:paraId="2ECE043A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Словарный запас является основой для развития речи. Занятия должны включать упражнения на обогащение словарного запаса, такие как игры на подбор слов, описание предметов и явлений.</w:t>
      </w:r>
    </w:p>
    <w:p w14:paraId="17DED93E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7. Развитие коммуникативных навыков</w:t>
      </w:r>
    </w:p>
    <w:p w14:paraId="439531AB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Коммуникативные навыки играют важную роль в развитии речи. Занятия должны включать упражнения на развитие навыков общения, такие как игры на ведение диалога, вежливое обращение и формирование адекватных речевых реакций.</w:t>
      </w:r>
    </w:p>
    <w:p w14:paraId="061A3EA6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8. Поддержка и поощрение</w:t>
      </w:r>
    </w:p>
    <w:p w14:paraId="19868FF9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Поддержка и поощрение со стороны взрослых играют важную роль в развитии речи детей. Важно, чтобы дети чувствовали себя уверенно и комфортно в процессе обучения. Похвала и поддержка помогают детям развивать свои речевые навыки.</w:t>
      </w:r>
    </w:p>
    <w:p w14:paraId="431E1481">
      <w:pPr>
        <w:pStyle w:val="8"/>
        <w:jc w:val="both"/>
        <w:rPr>
          <w:rFonts w:hint="default"/>
          <w:b/>
          <w:bCs/>
          <w:sz w:val="28"/>
          <w:szCs w:val="28"/>
          <w:lang w:val="ru-RU"/>
        </w:rPr>
      </w:pPr>
    </w:p>
    <w:p w14:paraId="00DB1E4B">
      <w:pPr>
        <w:spacing w:before="58"/>
        <w:ind w:left="990" w:right="0" w:firstLine="0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</w:t>
      </w:r>
      <w:r>
        <w:rPr>
          <w:b/>
          <w:spacing w:val="-12"/>
          <w:sz w:val="28"/>
          <w:szCs w:val="28"/>
        </w:rPr>
        <w:t xml:space="preserve"> </w:t>
      </w:r>
      <w:r>
        <w:rPr>
          <w:b/>
          <w:sz w:val="28"/>
          <w:szCs w:val="28"/>
        </w:rPr>
        <w:t>8.</w:t>
      </w:r>
      <w:r>
        <w:rPr>
          <w:b/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Заполнить</w:t>
      </w:r>
      <w:r>
        <w:rPr>
          <w:spacing w:val="-1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таблицу.</w:t>
      </w:r>
    </w:p>
    <w:tbl>
      <w:tblPr>
        <w:tblStyle w:val="7"/>
        <w:tblW w:w="1031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FFFFFF" w:themeFill="background1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3167"/>
        <w:gridCol w:w="2900"/>
        <w:gridCol w:w="4250"/>
      </w:tblGrid>
      <w:tr w14:paraId="121AF1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167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bottom"/>
          </w:tcPr>
          <w:p w14:paraId="640AA78A">
            <w:pPr>
              <w:pStyle w:val="8"/>
              <w:spacing w:before="4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Раздел работы</w:t>
            </w:r>
          </w:p>
        </w:tc>
        <w:tc>
          <w:tcPr>
            <w:tcW w:w="2900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bottom"/>
          </w:tcPr>
          <w:p w14:paraId="2819FEBE">
            <w:pPr>
              <w:pStyle w:val="8"/>
              <w:spacing w:before="4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Методы и приемы</w:t>
            </w:r>
          </w:p>
        </w:tc>
        <w:tc>
          <w:tcPr>
            <w:tcW w:w="4250" w:type="dxa"/>
            <w:shd w:val="clear" w:color="auto" w:fill="FFFFFF" w:themeFill="background1"/>
            <w:tcMar>
              <w:top w:w="165" w:type="dxa"/>
              <w:bottom w:w="165" w:type="dxa"/>
            </w:tcMar>
            <w:vAlign w:val="bottom"/>
          </w:tcPr>
          <w:p w14:paraId="12E86CAB">
            <w:pPr>
              <w:pStyle w:val="8"/>
              <w:spacing w:before="4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Примеры и образцы заданий с указанием возраста детей</w:t>
            </w:r>
          </w:p>
        </w:tc>
      </w:tr>
      <w:tr w14:paraId="37B008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167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732F9F03">
            <w:pPr>
              <w:pStyle w:val="8"/>
              <w:spacing w:before="4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Существительные по падежам, числам, с предлогами</w:t>
            </w:r>
          </w:p>
        </w:tc>
        <w:tc>
          <w:tcPr>
            <w:tcW w:w="2900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760A894A">
            <w:pPr>
              <w:pStyle w:val="8"/>
              <w:spacing w:before="4"/>
              <w:rPr>
                <w:rFonts w:hint="default"/>
                <w:sz w:val="28"/>
                <w:szCs w:val="28"/>
                <w:lang w:val="en-US" w:eastAsia="zh-CN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- Использование предметных картинок и игрушек;</w:t>
            </w:r>
          </w:p>
          <w:p w14:paraId="6A862D9A">
            <w:pPr>
              <w:pStyle w:val="8"/>
              <w:spacing w:before="4"/>
              <w:rPr>
                <w:rFonts w:hint="default"/>
                <w:sz w:val="28"/>
                <w:szCs w:val="28"/>
                <w:lang w:val="en-US" w:eastAsia="zh-CN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- Игры с действиями и предметами;</w:t>
            </w:r>
          </w:p>
          <w:p w14:paraId="721A5360">
            <w:pPr>
              <w:pStyle w:val="8"/>
              <w:spacing w:before="4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- Картотека глаголов и существительных.</w:t>
            </w:r>
          </w:p>
        </w:tc>
        <w:tc>
          <w:tcPr>
            <w:tcW w:w="4250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0AA0D1A1">
            <w:pPr>
              <w:pStyle w:val="8"/>
              <w:spacing w:before="4"/>
              <w:rPr>
                <w:rFonts w:hint="default"/>
                <w:sz w:val="28"/>
                <w:szCs w:val="28"/>
                <w:lang w:val="en-US" w:eastAsia="zh-CN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Пример задания для младших дошкольников (3–4 года):</w:t>
            </w:r>
          </w:p>
          <w:p w14:paraId="31C7DD1F">
            <w:pPr>
              <w:pStyle w:val="8"/>
              <w:spacing w:before="4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ru-RU" w:eastAsia="zh-CN"/>
              </w:rPr>
              <w:t>п</w:t>
            </w:r>
            <w:r>
              <w:rPr>
                <w:rFonts w:hint="default"/>
                <w:sz w:val="28"/>
                <w:szCs w:val="28"/>
                <w:lang w:val="en-US" w:eastAsia="zh-CN"/>
              </w:rPr>
              <w:t>окажите картинку и попросите ребенка сказать, где предмет расположен: «Мяч лежит НА столе», «Кубик стоит ПОД столом».</w:t>
            </w:r>
          </w:p>
        </w:tc>
      </w:tr>
      <w:tr w14:paraId="48DA46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167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261E705A">
            <w:pPr>
              <w:pStyle w:val="8"/>
              <w:spacing w:before="4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Прилагательные по числам и падежам (согласование с существительными и местоимениями)</w:t>
            </w:r>
          </w:p>
        </w:tc>
        <w:tc>
          <w:tcPr>
            <w:tcW w:w="2900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32FBE9EF">
            <w:pPr>
              <w:pStyle w:val="8"/>
              <w:spacing w:before="4"/>
              <w:rPr>
                <w:rFonts w:hint="default"/>
                <w:sz w:val="28"/>
                <w:szCs w:val="28"/>
                <w:lang w:val="en-US" w:eastAsia="zh-CN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- Игры на подбор слов по цвету, размеру, качеству;</w:t>
            </w:r>
          </w:p>
          <w:p w14:paraId="35BF8E25">
            <w:pPr>
              <w:pStyle w:val="8"/>
              <w:spacing w:before="4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- Упражнения на замену прилагательных в предложениях.</w:t>
            </w:r>
          </w:p>
        </w:tc>
        <w:tc>
          <w:tcPr>
            <w:tcW w:w="4250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71CF6011">
            <w:pPr>
              <w:pStyle w:val="8"/>
              <w:spacing w:before="4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Пример задания для средних дошкольников (4–5 лет):«Красный мяч, красная лента, красные карандаши». Предложите детям подставить другие цвета, соблюдая согласование прилагательных.</w:t>
            </w:r>
          </w:p>
        </w:tc>
      </w:tr>
      <w:tr w14:paraId="357C7B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124" w:hRule="atLeast"/>
        </w:trPr>
        <w:tc>
          <w:tcPr>
            <w:tcW w:w="3167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57CFB342">
            <w:pPr>
              <w:pStyle w:val="8"/>
              <w:spacing w:before="4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Глаголы по временам, числам, лицам и т.д. (согласование с существительными и местоимениями)</w:t>
            </w:r>
          </w:p>
        </w:tc>
        <w:tc>
          <w:tcPr>
            <w:tcW w:w="2900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76C2FB33">
            <w:pPr>
              <w:pStyle w:val="8"/>
              <w:spacing w:before="4"/>
              <w:rPr>
                <w:rFonts w:hint="default"/>
                <w:sz w:val="28"/>
                <w:szCs w:val="28"/>
                <w:lang w:val="en-US" w:eastAsia="zh-CN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- Игры на смену времен глаголов;</w:t>
            </w:r>
          </w:p>
          <w:p w14:paraId="7BE3463C">
            <w:pPr>
              <w:pStyle w:val="8"/>
              <w:spacing w:before="4"/>
              <w:rPr>
                <w:rFonts w:hint="default"/>
                <w:sz w:val="28"/>
                <w:szCs w:val="28"/>
                <w:lang w:val="en-US" w:eastAsia="zh-CN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- Театр кукол, инсценировки с использованием глаголов;</w:t>
            </w:r>
          </w:p>
          <w:p w14:paraId="41110B63">
            <w:pPr>
              <w:pStyle w:val="8"/>
              <w:spacing w:before="4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- Пение песен с заменой глаголов.</w:t>
            </w:r>
          </w:p>
        </w:tc>
        <w:tc>
          <w:tcPr>
            <w:tcW w:w="4250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2767EA1E">
            <w:pPr>
              <w:pStyle w:val="8"/>
              <w:spacing w:before="4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Пример задания для старших дошкольников (5–6 лет):Попросите детей закончить предложение, изменяя время глагола: «Сегодня я гулял, а завтра я буду...» (гулять).</w:t>
            </w:r>
          </w:p>
        </w:tc>
      </w:tr>
      <w:tr w14:paraId="0292B6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167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1E64890F">
            <w:pPr>
              <w:pStyle w:val="8"/>
              <w:spacing w:before="4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Согласование числительных с существительными</w:t>
            </w:r>
          </w:p>
        </w:tc>
        <w:tc>
          <w:tcPr>
            <w:tcW w:w="2900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6E0605CE">
            <w:pPr>
              <w:pStyle w:val="8"/>
              <w:spacing w:before="4"/>
              <w:rPr>
                <w:rFonts w:hint="default"/>
                <w:sz w:val="28"/>
                <w:szCs w:val="28"/>
                <w:lang w:val="en-US" w:eastAsia="zh-CN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- Игры с использованием счётных материалов;</w:t>
            </w:r>
          </w:p>
          <w:p w14:paraId="04FB0434">
            <w:pPr>
              <w:pStyle w:val="8"/>
              <w:spacing w:before="4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- Использование иллюстраций с множеством предметов.</w:t>
            </w:r>
          </w:p>
        </w:tc>
        <w:tc>
          <w:tcPr>
            <w:tcW w:w="4250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4DD6530F">
            <w:pPr>
              <w:pStyle w:val="8"/>
              <w:spacing w:before="4"/>
              <w:rPr>
                <w:rFonts w:hint="default"/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en-US" w:eastAsia="zh-CN"/>
              </w:rPr>
              <w:t>Пример задания для подготовительной группы (6–7 лет):</w:t>
            </w:r>
            <w:r>
              <w:rPr>
                <w:rFonts w:hint="default"/>
                <w:sz w:val="28"/>
                <w:szCs w:val="28"/>
                <w:lang w:val="ru-RU" w:eastAsia="zh-CN"/>
              </w:rPr>
              <w:t xml:space="preserve"> п</w:t>
            </w:r>
            <w:r>
              <w:rPr>
                <w:rFonts w:hint="default"/>
                <w:sz w:val="28"/>
                <w:szCs w:val="28"/>
                <w:lang w:val="en-US" w:eastAsia="zh-CN"/>
              </w:rPr>
              <w:t>оказать картинку с несколькими предметами и попросить детей назвать их, согласовав числительное: «Три стула», «Пять мячей».</w:t>
            </w:r>
          </w:p>
        </w:tc>
      </w:tr>
    </w:tbl>
    <w:p w14:paraId="0D8B77E8">
      <w:pPr>
        <w:pStyle w:val="8"/>
        <w:spacing w:before="4"/>
        <w:rPr>
          <w:sz w:val="28"/>
          <w:szCs w:val="28"/>
        </w:rPr>
      </w:pPr>
    </w:p>
    <w:p w14:paraId="03610B00">
      <w:pPr>
        <w:pStyle w:val="2"/>
        <w:ind w:left="0" w:right="430" w:firstLine="0"/>
        <w:jc w:val="center"/>
        <w:rPr>
          <w:sz w:val="28"/>
          <w:szCs w:val="28"/>
        </w:rPr>
      </w:pPr>
      <w:bookmarkStart w:id="44" w:name="Тест по теме"/>
      <w:bookmarkEnd w:id="44"/>
      <w:bookmarkStart w:id="45" w:name="_bookmark21"/>
      <w:bookmarkEnd w:id="45"/>
      <w:r>
        <w:rPr>
          <w:sz w:val="28"/>
          <w:szCs w:val="28"/>
        </w:rPr>
        <w:t>Тест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теме</w:t>
      </w:r>
    </w:p>
    <w:p w14:paraId="0B48ADC2">
      <w:pPr>
        <w:pStyle w:val="8"/>
        <w:spacing w:before="1"/>
        <w:rPr>
          <w:b/>
          <w:sz w:val="28"/>
          <w:szCs w:val="28"/>
        </w:rPr>
      </w:pPr>
    </w:p>
    <w:p w14:paraId="27C6CDD6">
      <w:pPr>
        <w:pStyle w:val="17"/>
        <w:numPr>
          <w:ilvl w:val="0"/>
          <w:numId w:val="38"/>
        </w:numPr>
        <w:tabs>
          <w:tab w:val="left" w:pos="1413"/>
        </w:tabs>
        <w:spacing w:before="0" w:after="0" w:line="240" w:lineRule="auto"/>
        <w:ind w:left="282" w:right="710" w:firstLine="70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Формирование грамматического строя речи у до- школьников предполагает (несколько вариантов ответа)</w:t>
      </w:r>
    </w:p>
    <w:p w14:paraId="26979E58">
      <w:pPr>
        <w:pStyle w:val="8"/>
        <w:ind w:left="282" w:right="706" w:firstLine="707"/>
        <w:jc w:val="both"/>
        <w:rPr>
          <w:sz w:val="28"/>
          <w:szCs w:val="28"/>
        </w:rPr>
      </w:pPr>
      <w:r>
        <w:rPr>
          <w:sz w:val="28"/>
          <w:szCs w:val="28"/>
        </w:rPr>
        <w:t>а) Содействие овладению детьми синтаксической стороной речи: учить правильному согласованию слов в предложении, учить построению различных типов предложений.</w:t>
      </w:r>
    </w:p>
    <w:p w14:paraId="3DAC2E28">
      <w:pPr>
        <w:pStyle w:val="8"/>
        <w:ind w:left="282" w:right="707" w:firstLine="7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б) Помощь детям практически освоить морфологическую си- стему родного языка: изменять слова по родам, числам, лицам, </w:t>
      </w:r>
      <w:r>
        <w:rPr>
          <w:spacing w:val="-2"/>
          <w:sz w:val="28"/>
          <w:szCs w:val="28"/>
        </w:rPr>
        <w:t>временам.</w:t>
      </w:r>
    </w:p>
    <w:p w14:paraId="45636F94">
      <w:pPr>
        <w:pStyle w:val="8"/>
        <w:spacing w:line="367" w:lineRule="exact"/>
        <w:ind w:left="990"/>
        <w:jc w:val="both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Формирование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способов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словообразования.</w:t>
      </w:r>
    </w:p>
    <w:p w14:paraId="4597DE7F">
      <w:pPr>
        <w:pStyle w:val="8"/>
        <w:spacing w:line="368" w:lineRule="exact"/>
        <w:ind w:left="990"/>
        <w:jc w:val="both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6"/>
          <w:sz w:val="28"/>
          <w:szCs w:val="28"/>
        </w:rPr>
        <w:t xml:space="preserve"> </w:t>
      </w:r>
      <w:r>
        <w:rPr>
          <w:sz w:val="28"/>
          <w:szCs w:val="28"/>
        </w:rPr>
        <w:t>Отработка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правильного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произношения</w:t>
      </w:r>
      <w:r>
        <w:rPr>
          <w:spacing w:val="-15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звуков.</w:t>
      </w:r>
    </w:p>
    <w:p w14:paraId="6D55B57C">
      <w:pPr>
        <w:pStyle w:val="2"/>
        <w:numPr>
          <w:ilvl w:val="0"/>
          <w:numId w:val="38"/>
        </w:numPr>
        <w:tabs>
          <w:tab w:val="left" w:pos="1396"/>
        </w:tabs>
        <w:spacing w:before="58" w:after="0" w:line="240" w:lineRule="auto"/>
        <w:ind w:left="282" w:right="704" w:firstLine="707"/>
        <w:jc w:val="both"/>
        <w:rPr>
          <w:sz w:val="28"/>
          <w:szCs w:val="28"/>
        </w:rPr>
      </w:pPr>
      <w:bookmarkStart w:id="46" w:name="_bookmark22"/>
      <w:bookmarkEnd w:id="46"/>
      <w:r>
        <w:rPr>
          <w:sz w:val="28"/>
          <w:szCs w:val="28"/>
        </w:rPr>
        <w:t>Об особенностях какого процесса говорят следующие фразы детей: «КАЧЕЛИ СЛОМАЛАСЬ», «У тебя один БРЮК запачкался», «у нас ШЕРСТИ одинаковые на шапках»:</w:t>
      </w:r>
    </w:p>
    <w:p w14:paraId="5C335DB9">
      <w:pPr>
        <w:pStyle w:val="8"/>
        <w:ind w:left="990" w:right="3444"/>
        <w:rPr>
          <w:sz w:val="28"/>
          <w:szCs w:val="28"/>
        </w:rPr>
      </w:pPr>
      <w:r>
        <w:rPr>
          <w:sz w:val="28"/>
          <w:szCs w:val="28"/>
        </w:rPr>
        <w:t>а) особенности усвоения категории числа; б) особенности усвоения категории рода; в)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особенности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усвоения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глагольного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вида;</w:t>
      </w:r>
    </w:p>
    <w:p w14:paraId="2E700FFB">
      <w:pPr>
        <w:pStyle w:val="8"/>
        <w:ind w:left="991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особенности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усвоения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возвратных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глаголов.</w:t>
      </w:r>
    </w:p>
    <w:p w14:paraId="3C82B467">
      <w:pPr>
        <w:pStyle w:val="2"/>
        <w:numPr>
          <w:ilvl w:val="0"/>
          <w:numId w:val="38"/>
        </w:numPr>
        <w:tabs>
          <w:tab w:val="left" w:pos="1390"/>
        </w:tabs>
        <w:spacing w:before="1" w:after="0" w:line="240" w:lineRule="auto"/>
        <w:ind w:left="283" w:right="707" w:firstLine="707"/>
        <w:jc w:val="both"/>
        <w:rPr>
          <w:sz w:val="28"/>
          <w:szCs w:val="28"/>
        </w:rPr>
      </w:pPr>
      <w:r>
        <w:rPr>
          <w:sz w:val="28"/>
          <w:szCs w:val="28"/>
        </w:rPr>
        <w:t>Об особенностях какого процесса говорят следующие фразы детей: «Где моя ПАПА? «Папа – ты МУЖЧИН?» «Таня – слуга, а ты, Вова, СЛУГ»</w:t>
      </w:r>
    </w:p>
    <w:p w14:paraId="6D84EDD8">
      <w:pPr>
        <w:pStyle w:val="8"/>
        <w:ind w:left="991" w:right="3446"/>
        <w:rPr>
          <w:sz w:val="28"/>
          <w:szCs w:val="28"/>
        </w:rPr>
      </w:pPr>
      <w:r>
        <w:rPr>
          <w:sz w:val="28"/>
          <w:szCs w:val="28"/>
        </w:rPr>
        <w:t>а) особенности усвоения категории числа; б) особенности усвоения категории рода; в)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особенности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усвоения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глагольного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вида;</w:t>
      </w:r>
    </w:p>
    <w:p w14:paraId="1CA726C2">
      <w:pPr>
        <w:pStyle w:val="8"/>
        <w:spacing w:line="367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особенности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усвоения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возвратных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глаголов.</w:t>
      </w:r>
    </w:p>
    <w:p w14:paraId="150E1838">
      <w:pPr>
        <w:pStyle w:val="17"/>
        <w:numPr>
          <w:ilvl w:val="0"/>
          <w:numId w:val="38"/>
        </w:numPr>
        <w:tabs>
          <w:tab w:val="left" w:pos="1309"/>
        </w:tabs>
        <w:spacing w:before="0" w:after="0" w:line="240" w:lineRule="auto"/>
        <w:ind w:left="991" w:right="5694" w:firstLine="0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Всех в доме </w:t>
      </w:r>
      <w:r>
        <w:rPr>
          <w:b/>
          <w:i/>
          <w:sz w:val="28"/>
          <w:szCs w:val="28"/>
        </w:rPr>
        <w:t>победю</w:t>
      </w:r>
      <w:r>
        <w:rPr>
          <w:b/>
          <w:sz w:val="28"/>
          <w:szCs w:val="28"/>
        </w:rPr>
        <w:t xml:space="preserve">! </w:t>
      </w:r>
      <w:r>
        <w:rPr>
          <w:b/>
          <w:i/>
          <w:sz w:val="28"/>
          <w:szCs w:val="28"/>
        </w:rPr>
        <w:t>Спя</w:t>
      </w:r>
      <w:r>
        <w:rPr>
          <w:b/>
          <w:i/>
          <w:spacing w:val="-12"/>
          <w:sz w:val="28"/>
          <w:szCs w:val="28"/>
        </w:rPr>
        <w:t xml:space="preserve"> </w:t>
      </w:r>
      <w:r>
        <w:rPr>
          <w:b/>
          <w:sz w:val="28"/>
          <w:szCs w:val="28"/>
        </w:rPr>
        <w:t>не</w:t>
      </w:r>
      <w:r>
        <w:rPr>
          <w:b/>
          <w:spacing w:val="-13"/>
          <w:sz w:val="28"/>
          <w:szCs w:val="28"/>
        </w:rPr>
        <w:t xml:space="preserve"> </w:t>
      </w:r>
      <w:r>
        <w:rPr>
          <w:b/>
          <w:sz w:val="28"/>
          <w:szCs w:val="28"/>
        </w:rPr>
        <w:t>слышишь</w:t>
      </w:r>
      <w:r>
        <w:rPr>
          <w:b/>
          <w:spacing w:val="-14"/>
          <w:sz w:val="28"/>
          <w:szCs w:val="28"/>
        </w:rPr>
        <w:t xml:space="preserve"> </w:t>
      </w:r>
      <w:r>
        <w:rPr>
          <w:b/>
          <w:sz w:val="28"/>
          <w:szCs w:val="28"/>
        </w:rPr>
        <w:t>ничего.</w:t>
      </w:r>
    </w:p>
    <w:p w14:paraId="7114CE03">
      <w:pPr>
        <w:spacing w:before="0" w:line="368" w:lineRule="exact"/>
        <w:ind w:left="991" w:right="0" w:firstLine="0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Маша</w:t>
      </w:r>
      <w:r>
        <w:rPr>
          <w:b/>
          <w:spacing w:val="-7"/>
          <w:sz w:val="28"/>
          <w:szCs w:val="28"/>
        </w:rPr>
        <w:t xml:space="preserve"> </w:t>
      </w:r>
      <w:r>
        <w:rPr>
          <w:b/>
          <w:sz w:val="28"/>
          <w:szCs w:val="28"/>
        </w:rPr>
        <w:t>стоит,</w:t>
      </w:r>
      <w:r>
        <w:rPr>
          <w:b/>
          <w:spacing w:val="-6"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мня</w:t>
      </w:r>
      <w:r>
        <w:rPr>
          <w:b/>
          <w:i/>
          <w:spacing w:val="-7"/>
          <w:sz w:val="28"/>
          <w:szCs w:val="28"/>
        </w:rPr>
        <w:t xml:space="preserve"> </w:t>
      </w:r>
      <w:r>
        <w:rPr>
          <w:b/>
          <w:sz w:val="28"/>
          <w:szCs w:val="28"/>
        </w:rPr>
        <w:t>в</w:t>
      </w:r>
      <w:r>
        <w:rPr>
          <w:b/>
          <w:spacing w:val="-7"/>
          <w:sz w:val="28"/>
          <w:szCs w:val="28"/>
        </w:rPr>
        <w:t xml:space="preserve"> </w:t>
      </w:r>
      <w:r>
        <w:rPr>
          <w:b/>
          <w:sz w:val="28"/>
          <w:szCs w:val="28"/>
        </w:rPr>
        <w:t>руках</w:t>
      </w:r>
      <w:r>
        <w:rPr>
          <w:b/>
          <w:spacing w:val="-9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фартук.</w:t>
      </w:r>
    </w:p>
    <w:p w14:paraId="21BE18DE">
      <w:pPr>
        <w:spacing w:before="0" w:line="367" w:lineRule="exact"/>
        <w:ind w:left="991" w:right="0" w:firstLine="0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Что</w:t>
      </w:r>
      <w:r>
        <w:rPr>
          <w:b/>
          <w:spacing w:val="-9"/>
          <w:sz w:val="28"/>
          <w:szCs w:val="28"/>
        </w:rPr>
        <w:t xml:space="preserve"> </w:t>
      </w:r>
      <w:r>
        <w:rPr>
          <w:b/>
          <w:sz w:val="28"/>
          <w:szCs w:val="28"/>
        </w:rPr>
        <w:t>его</w:t>
      </w:r>
      <w:r>
        <w:rPr>
          <w:b/>
          <w:spacing w:val="-8"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гнело</w:t>
      </w:r>
      <w:r>
        <w:rPr>
          <w:b/>
          <w:sz w:val="28"/>
          <w:szCs w:val="28"/>
        </w:rPr>
        <w:t>?</w:t>
      </w:r>
      <w:r>
        <w:rPr>
          <w:b/>
          <w:spacing w:val="-9"/>
          <w:sz w:val="28"/>
          <w:szCs w:val="28"/>
        </w:rPr>
        <w:t xml:space="preserve"> </w:t>
      </w:r>
      <w:r>
        <w:rPr>
          <w:b/>
          <w:sz w:val="28"/>
          <w:szCs w:val="28"/>
        </w:rPr>
        <w:t>Почему</w:t>
      </w:r>
      <w:r>
        <w:rPr>
          <w:b/>
          <w:spacing w:val="-8"/>
          <w:sz w:val="28"/>
          <w:szCs w:val="28"/>
        </w:rPr>
        <w:t xml:space="preserve"> </w:t>
      </w:r>
      <w:r>
        <w:rPr>
          <w:b/>
          <w:sz w:val="28"/>
          <w:szCs w:val="28"/>
        </w:rPr>
        <w:t>он</w:t>
      </w:r>
      <w:r>
        <w:rPr>
          <w:b/>
          <w:spacing w:val="-9"/>
          <w:sz w:val="28"/>
          <w:szCs w:val="28"/>
        </w:rPr>
        <w:t xml:space="preserve"> </w:t>
      </w:r>
      <w:r>
        <w:rPr>
          <w:b/>
          <w:sz w:val="28"/>
          <w:szCs w:val="28"/>
        </w:rPr>
        <w:t>такой</w:t>
      </w:r>
      <w:r>
        <w:rPr>
          <w:b/>
          <w:spacing w:val="-8"/>
          <w:sz w:val="28"/>
          <w:szCs w:val="28"/>
        </w:rPr>
        <w:t xml:space="preserve"> </w:t>
      </w:r>
      <w:r>
        <w:rPr>
          <w:b/>
          <w:sz w:val="28"/>
          <w:szCs w:val="28"/>
        </w:rPr>
        <w:t>грустный</w:t>
      </w:r>
      <w:r>
        <w:rPr>
          <w:b/>
          <w:spacing w:val="-9"/>
          <w:sz w:val="28"/>
          <w:szCs w:val="28"/>
        </w:rPr>
        <w:t xml:space="preserve"> </w:t>
      </w:r>
      <w:r>
        <w:rPr>
          <w:b/>
          <w:spacing w:val="-4"/>
          <w:sz w:val="28"/>
          <w:szCs w:val="28"/>
        </w:rPr>
        <w:t>был?</w:t>
      </w:r>
    </w:p>
    <w:p w14:paraId="1BFACA87">
      <w:pPr>
        <w:spacing w:before="0"/>
        <w:ind w:left="283" w:right="0" w:firstLine="707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Какие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формы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слов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образованы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детьми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дошкольного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воз- </w:t>
      </w:r>
      <w:r>
        <w:rPr>
          <w:b/>
          <w:spacing w:val="-2"/>
          <w:sz w:val="28"/>
          <w:szCs w:val="28"/>
        </w:rPr>
        <w:t>раста?</w:t>
      </w:r>
    </w:p>
    <w:p w14:paraId="37D0D868">
      <w:pPr>
        <w:pStyle w:val="8"/>
        <w:spacing w:before="1" w:line="368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образование</w:t>
      </w:r>
      <w:r>
        <w:rPr>
          <w:spacing w:val="-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деепричастий;</w:t>
      </w:r>
    </w:p>
    <w:p w14:paraId="3A1E71D7">
      <w:pPr>
        <w:pStyle w:val="8"/>
        <w:ind w:left="283" w:firstLine="707"/>
        <w:rPr>
          <w:sz w:val="28"/>
          <w:szCs w:val="28"/>
        </w:rPr>
      </w:pPr>
      <w:r>
        <w:rPr>
          <w:sz w:val="28"/>
          <w:szCs w:val="28"/>
        </w:rPr>
        <w:t>б) образование форм слова, отсутствующих в системе литера- турного языка;</w:t>
      </w:r>
    </w:p>
    <w:p w14:paraId="6BA3F153">
      <w:pPr>
        <w:pStyle w:val="8"/>
        <w:spacing w:line="368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образование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форм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глагола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будущего</w:t>
      </w:r>
      <w:r>
        <w:rPr>
          <w:spacing w:val="-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времени;</w:t>
      </w:r>
    </w:p>
    <w:p w14:paraId="5F79262C">
      <w:pPr>
        <w:pStyle w:val="8"/>
        <w:spacing w:line="368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образование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форм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глагола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прошедшего</w:t>
      </w:r>
      <w:r>
        <w:rPr>
          <w:spacing w:val="-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времени.</w:t>
      </w:r>
    </w:p>
    <w:p w14:paraId="570750F2">
      <w:pPr>
        <w:pStyle w:val="17"/>
        <w:numPr>
          <w:ilvl w:val="0"/>
          <w:numId w:val="38"/>
        </w:numPr>
        <w:tabs>
          <w:tab w:val="left" w:pos="1310"/>
        </w:tabs>
        <w:spacing w:before="2" w:after="0" w:line="240" w:lineRule="auto"/>
        <w:ind w:left="992" w:right="4385" w:firstLine="0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Огонь</w:t>
      </w:r>
      <w:r>
        <w:rPr>
          <w:b/>
          <w:spacing w:val="-13"/>
          <w:sz w:val="28"/>
          <w:szCs w:val="28"/>
        </w:rPr>
        <w:t xml:space="preserve"> </w:t>
      </w:r>
      <w:r>
        <w:rPr>
          <w:b/>
          <w:sz w:val="28"/>
          <w:szCs w:val="28"/>
        </w:rPr>
        <w:t>вырвался</w:t>
      </w:r>
      <w:r>
        <w:rPr>
          <w:b/>
          <w:spacing w:val="-12"/>
          <w:sz w:val="28"/>
          <w:szCs w:val="28"/>
        </w:rPr>
        <w:t xml:space="preserve"> </w:t>
      </w:r>
      <w:r>
        <w:rPr>
          <w:b/>
          <w:sz w:val="28"/>
          <w:szCs w:val="28"/>
        </w:rPr>
        <w:t>синим</w:t>
      </w:r>
      <w:r>
        <w:rPr>
          <w:b/>
          <w:spacing w:val="-11"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пламем</w:t>
      </w:r>
      <w:r>
        <w:rPr>
          <w:b/>
          <w:sz w:val="28"/>
          <w:szCs w:val="28"/>
        </w:rPr>
        <w:t xml:space="preserve">. Я вон сколько </w:t>
      </w:r>
      <w:r>
        <w:rPr>
          <w:b/>
          <w:i/>
          <w:sz w:val="28"/>
          <w:szCs w:val="28"/>
        </w:rPr>
        <w:t xml:space="preserve">семён </w:t>
      </w:r>
      <w:r>
        <w:rPr>
          <w:b/>
          <w:sz w:val="28"/>
          <w:szCs w:val="28"/>
        </w:rPr>
        <w:t>принес!</w:t>
      </w:r>
    </w:p>
    <w:p w14:paraId="3463E534">
      <w:pPr>
        <w:pStyle w:val="2"/>
        <w:numPr>
          <w:ilvl w:val="1"/>
          <w:numId w:val="35"/>
        </w:numPr>
        <w:tabs>
          <w:tab w:val="left" w:pos="1010"/>
          <w:tab w:val="left" w:pos="1276"/>
        </w:tabs>
        <w:spacing w:before="58" w:after="0" w:line="240" w:lineRule="auto"/>
        <w:ind w:left="1010" w:right="1148" w:hanging="291"/>
        <w:jc w:val="left"/>
        <w:rPr>
          <w:sz w:val="28"/>
          <w:szCs w:val="28"/>
        </w:rPr>
      </w:pPr>
      <w:r>
        <w:rPr>
          <w:sz w:val="28"/>
          <w:szCs w:val="28"/>
        </w:rPr>
        <w:t>К</w:t>
      </w:r>
      <w:r>
        <w:rPr>
          <w:spacing w:val="-10"/>
          <w:sz w:val="28"/>
          <w:szCs w:val="28"/>
        </w:rPr>
        <w:t xml:space="preserve"> </w:t>
      </w:r>
      <w:r>
        <w:rPr>
          <w:i/>
          <w:sz w:val="28"/>
          <w:szCs w:val="28"/>
        </w:rPr>
        <w:t>знамю</w:t>
      </w:r>
      <w:r>
        <w:rPr>
          <w:i/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нельзя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так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близко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 xml:space="preserve">подходить. К </w:t>
      </w:r>
      <w:bookmarkStart w:id="47" w:name="2.2. Теория и технологии формирования гр"/>
      <w:bookmarkEnd w:id="47"/>
      <w:r>
        <w:rPr>
          <w:sz w:val="28"/>
          <w:szCs w:val="28"/>
        </w:rPr>
        <w:t>Теория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технологии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формирования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грамматического строя речи у дошкольников (синтаксическая сторона)</w:t>
      </w:r>
    </w:p>
    <w:p w14:paraId="3B623F5C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282" w:firstLine="707"/>
        <w:jc w:val="both"/>
        <w:textAlignment w:val="auto"/>
        <w:rPr>
          <w:sz w:val="28"/>
          <w:szCs w:val="28"/>
        </w:rPr>
      </w:pPr>
      <w:r>
        <w:rPr>
          <w:sz w:val="28"/>
          <w:szCs w:val="28"/>
        </w:rPr>
        <w:t>Тема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посвящена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особенностям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этапов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формирования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синтак- сической структуры в онтогенезе.</w:t>
      </w:r>
    </w:p>
    <w:p w14:paraId="50CBAE55">
      <w:pPr>
        <w:pStyle w:val="8"/>
        <w:keepNext w:val="0"/>
        <w:keepLines w:val="0"/>
        <w:pageBreakBefore w:val="0"/>
        <w:widowControl w:val="0"/>
        <w:tabs>
          <w:tab w:val="left" w:pos="1717"/>
          <w:tab w:val="left" w:pos="5545"/>
          <w:tab w:val="left" w:pos="6959"/>
          <w:tab w:val="left" w:pos="7915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282" w:right="627" w:firstLine="708"/>
        <w:jc w:val="both"/>
        <w:textAlignment w:val="auto"/>
        <w:rPr>
          <w:sz w:val="28"/>
          <w:szCs w:val="28"/>
        </w:rPr>
      </w:pPr>
      <w:r>
        <w:rPr>
          <w:b/>
          <w:sz w:val="28"/>
          <w:szCs w:val="28"/>
        </w:rPr>
        <w:t>Задание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1.</w:t>
      </w:r>
      <w:r>
        <w:rPr>
          <w:b/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Прочитать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параграф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3.1.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Особенности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усвоения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детьми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грамматического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строя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учебного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пособия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«Теория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pacing w:val="-2"/>
          <w:sz w:val="28"/>
          <w:szCs w:val="28"/>
        </w:rPr>
        <w:t>практика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pacing w:val="-2"/>
          <w:sz w:val="28"/>
          <w:szCs w:val="28"/>
        </w:rPr>
        <w:t>коммуникативно-речевого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развития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детей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 xml:space="preserve">дошкольного </w:t>
      </w:r>
      <w:r>
        <w:rPr>
          <w:sz w:val="28"/>
          <w:szCs w:val="28"/>
        </w:rPr>
        <w:t>возраста»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Е.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Приваловой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(с.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85–99)</w:t>
      </w:r>
      <w:r>
        <w:rPr>
          <w:spacing w:val="38"/>
          <w:sz w:val="28"/>
          <w:szCs w:val="28"/>
        </w:rPr>
        <w:t xml:space="preserve"> </w:t>
      </w:r>
      <w:r>
        <w:rPr>
          <w:sz w:val="28"/>
          <w:szCs w:val="28"/>
        </w:rPr>
        <w:t>URL: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 xml:space="preserve">https://books.google.ru/ 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HYPERLINK "https://books.google.ru/books?id=RW1yDwAAQBAJ&amp;printsec=frontcover&amp;redir_esc=y%23v%3Donepage&amp;q&amp;f=false" \h </w:instrText>
      </w:r>
      <w:r>
        <w:rPr>
          <w:sz w:val="28"/>
          <w:szCs w:val="28"/>
        </w:rPr>
        <w:fldChar w:fldCharType="separate"/>
      </w:r>
      <w:r>
        <w:rPr>
          <w:spacing w:val="-2"/>
          <w:sz w:val="28"/>
          <w:szCs w:val="28"/>
        </w:rPr>
        <w:t>books?id=RW1yDwAAQBAJ&amp;printsec=frontco</w:t>
      </w:r>
      <w:r>
        <w:rPr>
          <w:spacing w:val="-2"/>
          <w:sz w:val="28"/>
          <w:szCs w:val="28"/>
        </w:rPr>
        <w:fldChar w:fldCharType="end"/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HYPERLINK "https://books.google.ru/books?id=RW1yDwAAQBAJ&amp;printsec=frontcover&amp;redir_esc=y%23v%3Donepage&amp;q&amp;f=false" \h </w:instrText>
      </w:r>
      <w:r>
        <w:rPr>
          <w:sz w:val="28"/>
          <w:szCs w:val="28"/>
        </w:rPr>
        <w:fldChar w:fldCharType="separate"/>
      </w:r>
      <w:r>
        <w:rPr>
          <w:spacing w:val="-2"/>
          <w:sz w:val="28"/>
          <w:szCs w:val="28"/>
        </w:rPr>
        <w:t>ver&amp;redir_esc=y#v=onepage&amp;q&amp;f=false</w:t>
      </w:r>
      <w:r>
        <w:rPr>
          <w:spacing w:val="-2"/>
          <w:sz w:val="28"/>
          <w:szCs w:val="28"/>
        </w:rPr>
        <w:fldChar w:fldCharType="end"/>
      </w:r>
    </w:p>
    <w:p w14:paraId="0D6FAE13">
      <w:pPr>
        <w:pStyle w:val="17"/>
        <w:keepNext w:val="0"/>
        <w:keepLines w:val="0"/>
        <w:pageBreakBefore w:val="0"/>
        <w:widowControl w:val="0"/>
        <w:numPr>
          <w:ilvl w:val="2"/>
          <w:numId w:val="35"/>
        </w:numPr>
        <w:tabs>
          <w:tab w:val="left" w:pos="1371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240" w:lineRule="auto"/>
        <w:ind w:left="282" w:right="708" w:firstLine="707"/>
        <w:jc w:val="both"/>
        <w:textAlignment w:val="auto"/>
        <w:rPr>
          <w:sz w:val="28"/>
          <w:szCs w:val="28"/>
        </w:rPr>
      </w:pPr>
      <w:r>
        <w:rPr>
          <w:sz w:val="28"/>
          <w:szCs w:val="28"/>
        </w:rPr>
        <w:t>Выделить основные периоды в формировании грамматиче- ского строя русского языка.</w:t>
      </w:r>
    </w:p>
    <w:p w14:paraId="31C845E6">
      <w:pPr>
        <w:pStyle w:val="1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371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240" w:lineRule="auto"/>
        <w:ind w:right="708" w:rightChars="0"/>
        <w:jc w:val="both"/>
        <w:textAlignment w:val="auto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 xml:space="preserve">: </w:t>
      </w:r>
    </w:p>
    <w:p w14:paraId="180ECE86">
      <w:pPr>
        <w:pStyle w:val="1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371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240" w:lineRule="auto"/>
        <w:ind w:right="708" w:rightChars="0"/>
        <w:jc w:val="both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Основные периоды в формировании грамматического строя русского языка:</w:t>
      </w:r>
    </w:p>
    <w:p w14:paraId="7943B6F1">
      <w:pPr>
        <w:pStyle w:val="1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371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240" w:lineRule="auto"/>
        <w:ind w:right="708" w:rightChars="0"/>
        <w:jc w:val="both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В разделе учебного пособия С.Е. Приваловой выделяются следующие основные периоды формирования грамматического строя речи у детей дошкольного возраста:</w:t>
      </w:r>
    </w:p>
    <w:p w14:paraId="2D8ABDF7">
      <w:pPr>
        <w:pStyle w:val="17"/>
        <w:keepNext w:val="0"/>
        <w:keepLines w:val="0"/>
        <w:pageBreakBefore w:val="0"/>
        <w:widowControl w:val="0"/>
        <w:numPr>
          <w:ilvl w:val="0"/>
          <w:numId w:val="39"/>
        </w:numPr>
        <w:tabs>
          <w:tab w:val="left" w:pos="1371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240" w:lineRule="auto"/>
        <w:ind w:right="708" w:rightChars="0"/>
        <w:jc w:val="both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Сенсорно-накопительный период (до 1,5 лет):</w:t>
      </w:r>
    </w:p>
    <w:p w14:paraId="2899BF15">
      <w:pPr>
        <w:pStyle w:val="1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371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240" w:lineRule="auto"/>
        <w:ind w:right="708" w:rightChars="0"/>
        <w:jc w:val="both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Период накопления словарного запаса и первичного освоения простых форм.</w:t>
      </w:r>
    </w:p>
    <w:p w14:paraId="12C649EC">
      <w:pPr>
        <w:pStyle w:val="1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371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240" w:lineRule="auto"/>
        <w:ind w:right="708" w:rightChars="0"/>
        <w:jc w:val="both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Дети воспринимают речь взрослых, накапливают пассивный словарь.</w:t>
      </w:r>
    </w:p>
    <w:p w14:paraId="1A92FA4E">
      <w:pPr>
        <w:pStyle w:val="1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371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240" w:lineRule="auto"/>
        <w:ind w:right="708" w:rightChars="0"/>
        <w:jc w:val="both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Преимущественно репродуктивный период (1,5–3 года):</w:t>
      </w:r>
    </w:p>
    <w:p w14:paraId="186882AE">
      <w:pPr>
        <w:pStyle w:val="1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371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240" w:lineRule="auto"/>
        <w:ind w:right="708" w:rightChars="0"/>
        <w:jc w:val="both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Накопление активного словаря, освоение простых грамматических форм.</w:t>
      </w:r>
    </w:p>
    <w:p w14:paraId="5B6A91F5">
      <w:pPr>
        <w:pStyle w:val="1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371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240" w:lineRule="auto"/>
        <w:ind w:right="708" w:rightChars="0"/>
        <w:jc w:val="both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Дети начинают использовать простые предложения, овладевают основами словоизменения.</w:t>
      </w:r>
    </w:p>
    <w:p w14:paraId="1A294E3B">
      <w:pPr>
        <w:pStyle w:val="17"/>
        <w:keepNext w:val="0"/>
        <w:keepLines w:val="0"/>
        <w:pageBreakBefore w:val="0"/>
        <w:widowControl w:val="0"/>
        <w:numPr>
          <w:ilvl w:val="0"/>
          <w:numId w:val="39"/>
        </w:numPr>
        <w:tabs>
          <w:tab w:val="left" w:pos="1371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240" w:lineRule="auto"/>
        <w:ind w:left="282" w:leftChars="0" w:right="708" w:rightChars="0" w:firstLine="707" w:firstLineChars="0"/>
        <w:jc w:val="both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Продуктивный период (3–6 лет):</w:t>
      </w:r>
    </w:p>
    <w:p w14:paraId="0A7EF0F9">
      <w:pPr>
        <w:pStyle w:val="1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371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240" w:lineRule="auto"/>
        <w:ind w:right="708" w:rightChars="0"/>
        <w:jc w:val="both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Активное освоение грамматических правил, значительное расширение словарного запаса.</w:t>
      </w:r>
    </w:p>
    <w:p w14:paraId="1264D7AB">
      <w:pPr>
        <w:pStyle w:val="17"/>
        <w:numPr>
          <w:ilvl w:val="0"/>
          <w:numId w:val="0"/>
        </w:numPr>
        <w:tabs>
          <w:tab w:val="left" w:pos="1371"/>
        </w:tabs>
        <w:spacing w:before="0" w:after="0" w:line="240" w:lineRule="auto"/>
        <w:ind w:right="708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Дети овладевают навыками словоизменения и словообразования, начинают использовать сложные предложения.</w:t>
      </w:r>
    </w:p>
    <w:p w14:paraId="0F40DE7F">
      <w:pPr>
        <w:pStyle w:val="17"/>
        <w:numPr>
          <w:ilvl w:val="0"/>
          <w:numId w:val="39"/>
        </w:numPr>
        <w:tabs>
          <w:tab w:val="left" w:pos="1371"/>
        </w:tabs>
        <w:spacing w:before="0" w:after="0" w:line="240" w:lineRule="auto"/>
        <w:ind w:left="282" w:leftChars="0" w:right="708" w:rightChars="0" w:firstLine="707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Совершенствование и стабилизация (6–7 лет):</w:t>
      </w:r>
    </w:p>
    <w:p w14:paraId="2D616BC0">
      <w:pPr>
        <w:pStyle w:val="17"/>
        <w:numPr>
          <w:ilvl w:val="0"/>
          <w:numId w:val="0"/>
        </w:numPr>
        <w:tabs>
          <w:tab w:val="left" w:pos="1371"/>
        </w:tabs>
        <w:spacing w:before="0" w:after="0" w:line="240" w:lineRule="auto"/>
        <w:ind w:right="708" w:rightChars="0"/>
        <w:jc w:val="left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Углубление и систематизация грамматических знаний.</w:t>
      </w:r>
    </w:p>
    <w:p w14:paraId="3FDFC427">
      <w:pPr>
        <w:pStyle w:val="17"/>
        <w:numPr>
          <w:ilvl w:val="0"/>
          <w:numId w:val="0"/>
        </w:numPr>
        <w:tabs>
          <w:tab w:val="left" w:pos="1371"/>
        </w:tabs>
        <w:spacing w:before="0" w:after="0" w:line="240" w:lineRule="auto"/>
        <w:ind w:right="708" w:rightChars="0"/>
        <w:jc w:val="left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Совершенствование навыка построения предложений, согласование слов, освоение сложных грамматических конструкций.</w:t>
      </w:r>
    </w:p>
    <w:p w14:paraId="1DB24A7B">
      <w:pPr>
        <w:numPr>
          <w:ilvl w:val="2"/>
          <w:numId w:val="35"/>
        </w:numPr>
        <w:spacing w:before="0" w:line="368" w:lineRule="exact"/>
        <w:ind w:left="282" w:leftChars="0" w:right="0" w:firstLine="707" w:firstLineChars="0"/>
        <w:jc w:val="left"/>
        <w:rPr>
          <w:sz w:val="28"/>
          <w:szCs w:val="28"/>
        </w:rPr>
      </w:pPr>
      <w:r>
        <w:rPr>
          <w:sz w:val="28"/>
          <w:szCs w:val="28"/>
        </w:rPr>
        <w:t>Описать методику формирования умения говорить предло- жениями на занятиях по развитию связной речи.</w:t>
      </w:r>
    </w:p>
    <w:p w14:paraId="27594161">
      <w:pPr>
        <w:spacing w:before="0" w:line="368" w:lineRule="exact"/>
        <w:ind w:right="0"/>
        <w:jc w:val="left"/>
        <w:rPr>
          <w:rFonts w:hint="default"/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Ответ</w:t>
      </w:r>
      <w:r>
        <w:rPr>
          <w:rFonts w:hint="default"/>
          <w:b/>
          <w:bCs/>
          <w:sz w:val="28"/>
          <w:szCs w:val="28"/>
          <w:lang w:val="ru-RU"/>
        </w:rPr>
        <w:t>:</w:t>
      </w:r>
    </w:p>
    <w:p w14:paraId="3E92B8B2">
      <w:pPr>
        <w:spacing w:before="0" w:line="368" w:lineRule="exact"/>
        <w:ind w:right="0"/>
        <w:jc w:val="left"/>
        <w:rPr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Методика формирования умения говорить предложениями на занятиях по развитию связной речи</w:t>
      </w:r>
    </w:p>
    <w:p w14:paraId="20C1A797">
      <w:pPr>
        <w:spacing w:before="0" w:line="368" w:lineRule="exact"/>
        <w:ind w:right="0"/>
        <w:jc w:val="left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1. Демонстрация образца</w:t>
      </w:r>
    </w:p>
    <w:p w14:paraId="0C1EF9EE">
      <w:pPr>
        <w:spacing w:before="0" w:line="368" w:lineRule="exact"/>
        <w:ind w:right="0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Воспитатель показывает образец правильного построения предложения, акцентируя внимание на грамматических формах. Например, воспитатель может сказать: "Я вижу большую собаку" и попросить детей повторить это предложение.</w:t>
      </w:r>
    </w:p>
    <w:p w14:paraId="608A08C4">
      <w:pPr>
        <w:spacing w:before="0" w:line="368" w:lineRule="exact"/>
        <w:ind w:right="0"/>
        <w:jc w:val="left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2. Имитация и повторение</w:t>
      </w:r>
    </w:p>
    <w:p w14:paraId="0AA2ABC7">
      <w:pPr>
        <w:spacing w:before="0" w:line="368" w:lineRule="exact"/>
        <w:ind w:right="0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Дети повторяют за воспитателем предложения, постепенно привыкая к правильной грамматической структуре. Воспитатель может использовать различные формы предложений, чтобы дети могли освоить разные грамматические конструкции.</w:t>
      </w:r>
    </w:p>
    <w:p w14:paraId="5938FD30">
      <w:pPr>
        <w:spacing w:before="0" w:line="368" w:lineRule="exact"/>
        <w:ind w:right="0"/>
        <w:jc w:val="left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3. Модификация и расширение</w:t>
      </w:r>
    </w:p>
    <w:p w14:paraId="434C9EC0">
      <w:pPr>
        <w:spacing w:before="0" w:line="368" w:lineRule="exact"/>
        <w:ind w:right="0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Дети учатся изменять и дополнять предложения, например, добавляя прилагательные или дополнения. Воспитатель может предложить детям изменить предложение, добавив новые слова: "Я вижу большую черную собаку".</w:t>
      </w:r>
    </w:p>
    <w:p w14:paraId="0E7CDF91">
      <w:pPr>
        <w:spacing w:before="0" w:line="368" w:lineRule="exact"/>
        <w:ind w:right="0"/>
        <w:jc w:val="left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4. Творческое использование</w:t>
      </w:r>
    </w:p>
    <w:p w14:paraId="26C0EA5B">
      <w:pPr>
        <w:spacing w:before="0" w:line="368" w:lineRule="exact"/>
        <w:ind w:right="0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Задания на составление собственных предложений, пересказы, рассказы, использование наглядных материалов (картинок, игрушек). Воспитатель может предложить детям составить рассказ по картинке или пересказать услышанный текст.</w:t>
      </w:r>
    </w:p>
    <w:p w14:paraId="42F211C8">
      <w:pPr>
        <w:spacing w:before="0" w:line="368" w:lineRule="exact"/>
        <w:ind w:right="0"/>
        <w:jc w:val="left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5. Оценка и коррекция</w:t>
      </w:r>
    </w:p>
    <w:p w14:paraId="00E51CCE">
      <w:pPr>
        <w:spacing w:before="0" w:line="368" w:lineRule="exact"/>
        <w:ind w:right="0"/>
        <w:jc w:val="left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Педагог следит за качеством речи детей, исправляет ошибки, поддерживает правильное произношение и построение предложений. Воспитатель может использовать похвалу и поддержку, чтобы мотивировать детей к правильному использованию грамматических форм.</w:t>
      </w:r>
    </w:p>
    <w:p w14:paraId="4ED4074C">
      <w:pPr>
        <w:spacing w:before="0" w:line="368" w:lineRule="exact"/>
        <w:ind w:right="0"/>
        <w:jc w:val="left"/>
        <w:rPr>
          <w:b/>
          <w:sz w:val="28"/>
          <w:szCs w:val="28"/>
        </w:rPr>
      </w:pPr>
    </w:p>
    <w:p w14:paraId="506F6673">
      <w:pPr>
        <w:spacing w:before="0" w:line="368" w:lineRule="exact"/>
        <w:ind w:left="765" w:right="0" w:firstLine="0"/>
        <w:jc w:val="left"/>
        <w:rPr>
          <w:sz w:val="28"/>
          <w:szCs w:val="28"/>
        </w:rPr>
      </w:pPr>
      <w:r>
        <w:rPr>
          <w:b/>
          <w:sz w:val="28"/>
          <w:szCs w:val="28"/>
        </w:rPr>
        <w:t>Задание</w:t>
      </w:r>
      <w:r>
        <w:rPr>
          <w:b/>
          <w:spacing w:val="-10"/>
          <w:sz w:val="28"/>
          <w:szCs w:val="28"/>
        </w:rPr>
        <w:t xml:space="preserve"> </w:t>
      </w:r>
      <w:r>
        <w:rPr>
          <w:b/>
          <w:sz w:val="28"/>
          <w:szCs w:val="28"/>
        </w:rPr>
        <w:t>2</w:t>
      </w:r>
      <w:r>
        <w:rPr>
          <w:sz w:val="28"/>
          <w:szCs w:val="28"/>
        </w:rPr>
        <w:t>.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Описать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цель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каждого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упражнения.</w:t>
      </w:r>
    </w:p>
    <w:p w14:paraId="0336B64F">
      <w:pPr>
        <w:pStyle w:val="17"/>
        <w:numPr>
          <w:ilvl w:val="0"/>
          <w:numId w:val="40"/>
        </w:numPr>
        <w:tabs>
          <w:tab w:val="left" w:pos="1334"/>
        </w:tabs>
        <w:spacing w:before="0" w:after="0" w:line="367" w:lineRule="exact"/>
        <w:ind w:left="1334" w:right="0" w:hanging="344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Воспитатель:</w:t>
      </w:r>
    </w:p>
    <w:p w14:paraId="536F88D4">
      <w:pPr>
        <w:pStyle w:val="8"/>
        <w:spacing w:before="58"/>
        <w:ind w:right="703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sz w:val="28"/>
          <w:szCs w:val="28"/>
        </w:rPr>
        <w:t>Медвежонок получил письмо от брата. Но дождём размыло некоторые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слова.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Надо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ему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помочь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прочитать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письмо.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Вот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это</w:t>
      </w:r>
      <w:r>
        <w:rPr>
          <w:rFonts w:hint="default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письмо: «Здравствуй, Мишутка. Я пишу тебе из зоопарка. Как-то раз я не послушался маму и забрался так далеко, что … я долго блуждал по лесу и … Выйдя на поляну, я попал … Я попал в яму, потому что … Там было так глубоко, что… Пришли охотники и … Теперь я живу в… У нас есть площадка для … На площадке для молодняка есть много … Мы играем с … За ними ухаживают…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Они нас любят, потому что… Скоро к нам приедет дрессировщик из… Надеюсь попасть в … Как здорово уметь… Жди следующего письма из … До свидания. Топтыгин».</w:t>
      </w:r>
    </w:p>
    <w:p w14:paraId="7409D4CE">
      <w:pPr>
        <w:pStyle w:val="17"/>
        <w:numPr>
          <w:ilvl w:val="0"/>
          <w:numId w:val="40"/>
        </w:numPr>
        <w:tabs>
          <w:tab w:val="left" w:pos="1106"/>
        </w:tabs>
        <w:spacing w:before="0" w:after="0" w:line="240" w:lineRule="auto"/>
        <w:ind w:left="282" w:right="816" w:firstLine="480"/>
        <w:jc w:val="left"/>
        <w:rPr>
          <w:sz w:val="28"/>
          <w:szCs w:val="28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64384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10160</wp:posOffset>
                </wp:positionV>
                <wp:extent cx="5925820" cy="224790"/>
                <wp:effectExtent l="0" t="0" r="0" b="0"/>
                <wp:wrapNone/>
                <wp:docPr id="343" name="Textbox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5820" cy="2247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E98692E">
                            <w:pPr>
                              <w:spacing w:before="0" w:line="353" w:lineRule="exact"/>
                              <w:ind w:left="0" w:right="0" w:firstLine="0"/>
                              <w:jc w:val="left"/>
                              <w:rPr>
                                <w:sz w:val="32"/>
                              </w:rPr>
                            </w:pPr>
                            <w:r>
                              <w:rPr>
                                <w:spacing w:val="-2"/>
                                <w:sz w:val="32"/>
                              </w:rPr>
                              <w:t>__________________________________________________________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43" o:spid="_x0000_s1026" o:spt="202" type="#_x0000_t202" style="position:absolute;left:0pt;margin-left:56.6pt;margin-top:0.8pt;height:17.7pt;width:466.6pt;mso-position-horizontal-relative:page;z-index:-251652096;mso-width-relative:page;mso-height-relative:page;" filled="f" stroked="f" coordsize="21600,21600" o:gfxdata="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 w14:paraId="7E98692E">
                      <w:pPr>
                        <w:spacing w:before="0" w:line="353" w:lineRule="exact"/>
                        <w:ind w:left="0" w:right="0" w:firstLine="0"/>
                        <w:jc w:val="left"/>
                        <w:rPr>
                          <w:sz w:val="32"/>
                        </w:rPr>
                      </w:pPr>
                      <w:r>
                        <w:rPr>
                          <w:spacing w:val="-2"/>
                          <w:sz w:val="32"/>
                        </w:rPr>
                        <w:t>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65408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243840</wp:posOffset>
                </wp:positionV>
                <wp:extent cx="5107940" cy="224790"/>
                <wp:effectExtent l="0" t="0" r="0" b="0"/>
                <wp:wrapNone/>
                <wp:docPr id="344" name="Textbox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7940" cy="2247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B022864">
                            <w:pPr>
                              <w:spacing w:before="0" w:line="353" w:lineRule="exact"/>
                              <w:ind w:left="0" w:right="0" w:firstLine="0"/>
                              <w:jc w:val="left"/>
                              <w:rPr>
                                <w:sz w:val="32"/>
                              </w:rPr>
                            </w:pPr>
                            <w:r>
                              <w:rPr>
                                <w:spacing w:val="-2"/>
                                <w:sz w:val="32"/>
                              </w:rPr>
                              <w:t>__________________________________________________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44" o:spid="_x0000_s1026" o:spt="202" type="#_x0000_t202" style="position:absolute;left:0pt;margin-left:56.6pt;margin-top:19.2pt;height:17.7pt;width:402.2pt;mso-position-horizontal-relative:page;z-index:-251651072;mso-width-relative:page;mso-height-relative:page;" filled="f" stroked="f" coordsize="21600,21600" o:gfxdata="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 w14:paraId="7B022864">
                      <w:pPr>
                        <w:spacing w:before="0" w:line="353" w:lineRule="exact"/>
                        <w:ind w:left="0" w:right="0" w:firstLine="0"/>
                        <w:jc w:val="left"/>
                        <w:rPr>
                          <w:sz w:val="32"/>
                        </w:rPr>
                      </w:pPr>
                      <w:r>
                        <w:rPr>
                          <w:spacing w:val="-2"/>
                          <w:sz w:val="32"/>
                        </w:rPr>
                        <w:t>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65408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477520</wp:posOffset>
                </wp:positionV>
                <wp:extent cx="5925820" cy="224790"/>
                <wp:effectExtent l="0" t="0" r="0" b="0"/>
                <wp:wrapNone/>
                <wp:docPr id="345" name="Textbox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5820" cy="2247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864A457">
                            <w:pPr>
                              <w:spacing w:before="0" w:line="353" w:lineRule="exact"/>
                              <w:ind w:left="0" w:right="0" w:firstLine="0"/>
                              <w:jc w:val="left"/>
                              <w:rPr>
                                <w:sz w:val="32"/>
                              </w:rPr>
                            </w:pPr>
                            <w:r>
                              <w:rPr>
                                <w:spacing w:val="-2"/>
                                <w:sz w:val="32"/>
                              </w:rPr>
                              <w:t>__________________________________________________________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45" o:spid="_x0000_s1026" o:spt="202" type="#_x0000_t202" style="position:absolute;left:0pt;margin-left:56.6pt;margin-top:37.6pt;height:17.7pt;width:466.6pt;mso-position-horizontal-relative:page;z-index:-251651072;mso-width-relative:page;mso-height-relative:page;" filled="f" stroked="f" coordsize="21600,21600" o:gfxdata="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 w14:paraId="7864A457">
                      <w:pPr>
                        <w:spacing w:before="0" w:line="353" w:lineRule="exact"/>
                        <w:ind w:left="0" w:right="0" w:firstLine="0"/>
                        <w:jc w:val="left"/>
                        <w:rPr>
                          <w:sz w:val="32"/>
                        </w:rPr>
                      </w:pPr>
                      <w:r>
                        <w:rPr>
                          <w:spacing w:val="-2"/>
                          <w:sz w:val="32"/>
                        </w:rPr>
                        <w:t>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  <w:szCs w:val="28"/>
        </w:rPr>
        <w:t>Воспитатель.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Ребята,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Лесовик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подарил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мне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волшебную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шиш- ку, которая поможет нам вспомнить подходящее слово о деревьях, лесе и его обитателях.</w:t>
      </w:r>
    </w:p>
    <w:p w14:paraId="0E58F546">
      <w:pPr>
        <w:pStyle w:val="17"/>
        <w:numPr>
          <w:ilvl w:val="1"/>
          <w:numId w:val="40"/>
        </w:numPr>
        <w:tabs>
          <w:tab w:val="left" w:pos="1229"/>
        </w:tabs>
        <w:spacing w:before="1" w:after="0" w:line="240" w:lineRule="auto"/>
        <w:ind w:left="1229" w:right="0" w:hanging="239"/>
        <w:jc w:val="left"/>
        <w:rPr>
          <w:sz w:val="28"/>
          <w:szCs w:val="28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66432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10160</wp:posOffset>
                </wp:positionV>
                <wp:extent cx="5925820" cy="224790"/>
                <wp:effectExtent l="0" t="0" r="0" b="0"/>
                <wp:wrapNone/>
                <wp:docPr id="349" name="Textbox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5820" cy="2247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3F34465">
                            <w:pPr>
                              <w:spacing w:before="0" w:line="353" w:lineRule="exact"/>
                              <w:ind w:left="0" w:right="0" w:firstLine="0"/>
                              <w:jc w:val="left"/>
                              <w:rPr>
                                <w:sz w:val="32"/>
                              </w:rPr>
                            </w:pPr>
                            <w:r>
                              <w:rPr>
                                <w:spacing w:val="-2"/>
                                <w:sz w:val="32"/>
                              </w:rPr>
                              <w:t>__________________________________________________________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49" o:spid="_x0000_s1026" o:spt="202" type="#_x0000_t202" style="position:absolute;left:0pt;margin-left:56.6pt;margin-top:0.8pt;height:17.7pt;width:466.6pt;mso-position-horizontal-relative:page;z-index:-251650048;mso-width-relative:page;mso-height-relative:page;" filled="f" stroked="f" coordsize="21600,21600" o:gfxdata="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 w14:paraId="43F34465">
                      <w:pPr>
                        <w:spacing w:before="0" w:line="353" w:lineRule="exact"/>
                        <w:ind w:left="0" w:right="0" w:firstLine="0"/>
                        <w:jc w:val="left"/>
                        <w:rPr>
                          <w:sz w:val="32"/>
                        </w:rPr>
                      </w:pPr>
                      <w:r>
                        <w:rPr>
                          <w:spacing w:val="-2"/>
                          <w:sz w:val="32"/>
                        </w:rPr>
                        <w:t>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  <w:szCs w:val="28"/>
        </w:rPr>
        <w:t>Куст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сирени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высокий,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а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сосна</w:t>
      </w:r>
      <w:r>
        <w:rPr>
          <w:spacing w:val="-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ещё…..(выше).</w:t>
      </w:r>
    </w:p>
    <w:p w14:paraId="770D571B">
      <w:pPr>
        <w:pStyle w:val="17"/>
        <w:numPr>
          <w:ilvl w:val="1"/>
          <w:numId w:val="40"/>
        </w:numPr>
        <w:tabs>
          <w:tab w:val="left" w:pos="1229"/>
        </w:tabs>
        <w:spacing w:before="1" w:after="0" w:line="368" w:lineRule="exact"/>
        <w:ind w:left="1229" w:right="0" w:hanging="239"/>
        <w:jc w:val="left"/>
        <w:rPr>
          <w:sz w:val="28"/>
          <w:szCs w:val="28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66432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9525</wp:posOffset>
                </wp:positionV>
                <wp:extent cx="5925820" cy="224790"/>
                <wp:effectExtent l="0" t="0" r="0" b="0"/>
                <wp:wrapNone/>
                <wp:docPr id="350" name="Textbox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5820" cy="2247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036078E">
                            <w:pPr>
                              <w:spacing w:before="0" w:line="353" w:lineRule="exact"/>
                              <w:ind w:left="0" w:right="0" w:firstLine="0"/>
                              <w:jc w:val="left"/>
                              <w:rPr>
                                <w:sz w:val="32"/>
                              </w:rPr>
                            </w:pPr>
                            <w:r>
                              <w:rPr>
                                <w:spacing w:val="-2"/>
                                <w:sz w:val="32"/>
                              </w:rPr>
                              <w:t>__________________________________________________________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50" o:spid="_x0000_s1026" o:spt="202" type="#_x0000_t202" style="position:absolute;left:0pt;margin-left:56.6pt;margin-top:0.75pt;height:17.7pt;width:466.6pt;mso-position-horizontal-relative:page;z-index:-251650048;mso-width-relative:page;mso-height-relative:page;" filled="f" stroked="f" coordsize="21600,21600" o:gfxdata="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 w14:paraId="6036078E">
                      <w:pPr>
                        <w:spacing w:before="0" w:line="353" w:lineRule="exact"/>
                        <w:ind w:left="0" w:right="0" w:firstLine="0"/>
                        <w:jc w:val="left"/>
                        <w:rPr>
                          <w:sz w:val="32"/>
                        </w:rPr>
                      </w:pPr>
                      <w:r>
                        <w:rPr>
                          <w:spacing w:val="-2"/>
                          <w:sz w:val="32"/>
                        </w:rPr>
                        <w:t>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  <w:szCs w:val="28"/>
        </w:rPr>
        <w:t>Куст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черники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низкий,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а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трава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ещё…..(ниже).</w:t>
      </w:r>
    </w:p>
    <w:p w14:paraId="2526F755">
      <w:pPr>
        <w:pStyle w:val="17"/>
        <w:numPr>
          <w:ilvl w:val="1"/>
          <w:numId w:val="40"/>
        </w:numPr>
        <w:tabs>
          <w:tab w:val="left" w:pos="1229"/>
        </w:tabs>
        <w:spacing w:before="0" w:after="0" w:line="367" w:lineRule="exact"/>
        <w:ind w:left="1229" w:right="0" w:hanging="239"/>
        <w:jc w:val="left"/>
        <w:rPr>
          <w:sz w:val="28"/>
          <w:szCs w:val="28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67456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9525</wp:posOffset>
                </wp:positionV>
                <wp:extent cx="5925820" cy="224790"/>
                <wp:effectExtent l="0" t="0" r="0" b="0"/>
                <wp:wrapNone/>
                <wp:docPr id="351" name="Textbox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5820" cy="2247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488DB25">
                            <w:pPr>
                              <w:spacing w:before="0" w:line="353" w:lineRule="exact"/>
                              <w:ind w:left="0" w:right="0" w:firstLine="0"/>
                              <w:jc w:val="left"/>
                              <w:rPr>
                                <w:sz w:val="32"/>
                              </w:rPr>
                            </w:pPr>
                            <w:r>
                              <w:rPr>
                                <w:spacing w:val="-2"/>
                                <w:sz w:val="32"/>
                              </w:rPr>
                              <w:t>__________________________________________________________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51" o:spid="_x0000_s1026" o:spt="202" type="#_x0000_t202" style="position:absolute;left:0pt;margin-left:56.6pt;margin-top:0.75pt;height:17.7pt;width:466.6pt;mso-position-horizontal-relative:page;z-index:-251649024;mso-width-relative:page;mso-height-relative:page;" filled="f" stroked="f" coordsize="21600,21600" o:gfxdata="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 w14:paraId="3488DB25">
                      <w:pPr>
                        <w:spacing w:before="0" w:line="353" w:lineRule="exact"/>
                        <w:ind w:left="0" w:right="0" w:firstLine="0"/>
                        <w:jc w:val="left"/>
                        <w:rPr>
                          <w:sz w:val="32"/>
                        </w:rPr>
                      </w:pPr>
                      <w:r>
                        <w:rPr>
                          <w:spacing w:val="-2"/>
                          <w:sz w:val="32"/>
                        </w:rPr>
                        <w:t>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  <w:szCs w:val="28"/>
        </w:rPr>
        <w:t>Роща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большая,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а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лес</w:t>
      </w:r>
      <w:r>
        <w:rPr>
          <w:spacing w:val="-5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ещё…….(больше).</w:t>
      </w:r>
    </w:p>
    <w:p w14:paraId="5D5C9D8E">
      <w:pPr>
        <w:pStyle w:val="17"/>
        <w:numPr>
          <w:ilvl w:val="1"/>
          <w:numId w:val="40"/>
        </w:numPr>
        <w:tabs>
          <w:tab w:val="left" w:pos="1229"/>
        </w:tabs>
        <w:spacing w:before="0" w:after="0" w:line="368" w:lineRule="exact"/>
        <w:ind w:left="1229" w:right="0" w:hanging="239"/>
        <w:jc w:val="left"/>
        <w:rPr>
          <w:sz w:val="28"/>
          <w:szCs w:val="28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67456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9525</wp:posOffset>
                </wp:positionV>
                <wp:extent cx="5925820" cy="224790"/>
                <wp:effectExtent l="0" t="0" r="0" b="0"/>
                <wp:wrapNone/>
                <wp:docPr id="352" name="Textbox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5820" cy="2247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553F2ED">
                            <w:pPr>
                              <w:spacing w:before="0" w:line="353" w:lineRule="exact"/>
                              <w:ind w:left="0" w:right="0" w:firstLine="0"/>
                              <w:jc w:val="left"/>
                              <w:rPr>
                                <w:sz w:val="32"/>
                              </w:rPr>
                            </w:pPr>
                            <w:r>
                              <w:rPr>
                                <w:spacing w:val="-2"/>
                                <w:sz w:val="32"/>
                              </w:rPr>
                              <w:t>__________________________________________________________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52" o:spid="_x0000_s1026" o:spt="202" type="#_x0000_t202" style="position:absolute;left:0pt;margin-left:56.6pt;margin-top:0.75pt;height:17.7pt;width:466.6pt;mso-position-horizontal-relative:page;z-index:-251649024;mso-width-relative:page;mso-height-relative:page;" filled="f" stroked="f" coordsize="21600,21600" o:gfxdata="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 w14:paraId="0553F2ED">
                      <w:pPr>
                        <w:spacing w:before="0" w:line="353" w:lineRule="exact"/>
                        <w:ind w:left="0" w:right="0" w:firstLine="0"/>
                        <w:jc w:val="left"/>
                        <w:rPr>
                          <w:sz w:val="32"/>
                        </w:rPr>
                      </w:pPr>
                      <w:r>
                        <w:rPr>
                          <w:spacing w:val="-2"/>
                          <w:sz w:val="32"/>
                        </w:rPr>
                        <w:t>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  <w:szCs w:val="28"/>
        </w:rPr>
        <w:t>Ручей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широкий,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а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река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ещё……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(шире).</w:t>
      </w:r>
    </w:p>
    <w:p w14:paraId="2343A2E1">
      <w:pPr>
        <w:pStyle w:val="17"/>
        <w:numPr>
          <w:ilvl w:val="1"/>
          <w:numId w:val="40"/>
        </w:numPr>
        <w:tabs>
          <w:tab w:val="left" w:pos="1229"/>
        </w:tabs>
        <w:spacing w:before="2" w:after="0" w:line="240" w:lineRule="auto"/>
        <w:ind w:left="1229" w:right="0" w:hanging="239"/>
        <w:jc w:val="left"/>
        <w:rPr>
          <w:sz w:val="28"/>
          <w:szCs w:val="28"/>
        </w:rPr>
      </w:pPr>
      <w:r>
        <w:rPr>
          <w:sz w:val="28"/>
          <w:szCs w:val="28"/>
        </w:rPr>
        <w:t>Ручей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мелкий,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а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ключ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ещё…….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(мельче)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т.</w:t>
      </w:r>
      <w:r>
        <w:rPr>
          <w:spacing w:val="-6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д.</w:t>
      </w:r>
    </w:p>
    <w:p w14:paraId="06BE7976">
      <w:pPr>
        <w:pStyle w:val="17"/>
        <w:numPr>
          <w:ilvl w:val="0"/>
          <w:numId w:val="0"/>
        </w:numPr>
        <w:tabs>
          <w:tab w:val="left" w:pos="1413"/>
        </w:tabs>
        <w:spacing w:before="58" w:after="0" w:line="240" w:lineRule="auto"/>
        <w:ind w:right="0" w:rightChars="0"/>
        <w:jc w:val="left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>:</w:t>
      </w:r>
    </w:p>
    <w:p w14:paraId="4AA8AED5">
      <w:pPr>
        <w:pStyle w:val="17"/>
        <w:numPr>
          <w:ilvl w:val="0"/>
          <w:numId w:val="41"/>
        </w:numPr>
        <w:tabs>
          <w:tab w:val="left" w:pos="1413"/>
        </w:tabs>
        <w:spacing w:before="58" w:after="0" w:line="240" w:lineRule="auto"/>
        <w:ind w:left="1413" w:right="0" w:hanging="423"/>
        <w:jc w:val="left"/>
        <w:rPr>
          <w:sz w:val="28"/>
          <w:szCs w:val="28"/>
        </w:rPr>
      </w:pPr>
      <w:r>
        <w:rPr>
          <w:sz w:val="28"/>
          <w:szCs w:val="28"/>
        </w:rPr>
        <w:t>Задание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представлено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1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картинке:</w:t>
      </w:r>
    </w:p>
    <w:p w14:paraId="24DC4A86">
      <w:pPr>
        <w:pStyle w:val="8"/>
        <w:spacing w:before="1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>:</w:t>
      </w:r>
    </w:p>
    <w:p w14:paraId="005EED16">
      <w:pPr>
        <w:pStyle w:val="8"/>
        <w:spacing w:before="1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Утро в густом зелёном лесу началось с солнечного луча, который нежно коснулся влажной травы. Улитка Соня спокойно ползла по мягкой земле, наслаждаясь прохладой ранней осени. Вокруг неё росли высокие деревья, покрытые золотыми листьями, а на краю тропинки тихо шевелилась зелёная листва кустов.</w:t>
      </w:r>
    </w:p>
    <w:p w14:paraId="34520B60">
      <w:pPr>
        <w:pStyle w:val="8"/>
        <w:spacing w:before="1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Соня заметила красивый яркий лист, сверкавший капельками росы. Лист выглядел свежим и аппетитным, и улитка решила остановиться, чтобы отведать лакомство. Нежно прижавшись к листу, она почувствовала его прохладу и приятный запах леса.</w:t>
      </w:r>
    </w:p>
    <w:p w14:paraId="3FE093E6">
      <w:pPr>
        <w:pStyle w:val="8"/>
        <w:spacing w:before="1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Тут вдруг раздался всплеск воды неподалёку. Соня замерла и посмотрела в сторону небольшого лесного озера. Рядом с озером прыгала веселая лягушка Лиззи. Она увлечённо ловила пролетавших мимо мушек и радовалась солнечному утру.</w:t>
      </w:r>
    </w:p>
    <w:p w14:paraId="09ED1057">
      <w:pPr>
        <w:pStyle w:val="8"/>
        <w:spacing w:before="1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Цель данного упражнения — помочь детям развить навыки связной речи и умения дополнять предложения, используя контекст и логику. Упражнение также способствует развитию воображения и творческого мышления, так как дети должны самостоятельно придумать недостающие слова, чтобы письмо стало логичным и законченным.</w:t>
      </w:r>
    </w:p>
    <w:p w14:paraId="1C99B894">
      <w:pPr>
        <w:pStyle w:val="8"/>
        <w:spacing w:before="1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Описание упражнения</w:t>
      </w:r>
    </w:p>
    <w:p w14:paraId="6E76154C">
      <w:pPr>
        <w:pStyle w:val="8"/>
        <w:spacing w:before="1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Введение в ситуацию: Воспитатель рассказывает детям, что медвежонок получил письмо от брата, но дождём размыло некоторые слова. Дети должны помочь медвежонку прочитать письмо, дополнив недостающие слова.</w:t>
      </w:r>
    </w:p>
    <w:p w14:paraId="56C17136">
      <w:pPr>
        <w:pStyle w:val="8"/>
        <w:spacing w:before="1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Чтение письма: Воспитатель зачитывает письмо, делая паузы на местах, где слова размыло.</w:t>
      </w:r>
    </w:p>
    <w:p w14:paraId="1F1CA8F7">
      <w:pPr>
        <w:pStyle w:val="8"/>
        <w:spacing w:before="1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Дискуссия: Дети обсуждают, какие слова могли бы быть на размывах, основываясь на контексте и логике повествования.</w:t>
      </w:r>
    </w:p>
    <w:p w14:paraId="41D4CFBB">
      <w:pPr>
        <w:pStyle w:val="8"/>
        <w:spacing w:before="1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Дополнение письма: Дети предлагают свои варианты слов, чтобы письмо стало логичным и законченным.</w:t>
      </w:r>
    </w:p>
    <w:p w14:paraId="0FA180F4">
      <w:pPr>
        <w:pStyle w:val="8"/>
        <w:spacing w:before="1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Обсуждение: Воспитатель об</w:t>
      </w:r>
    </w:p>
    <w:p w14:paraId="6A0A9959">
      <w:pPr>
        <w:pStyle w:val="8"/>
        <w:spacing w:before="1"/>
        <w:jc w:val="both"/>
        <w:rPr>
          <w:rFonts w:hint="default"/>
          <w:sz w:val="28"/>
          <w:szCs w:val="28"/>
          <w:lang w:val="ru-RU"/>
        </w:rPr>
      </w:pPr>
    </w:p>
    <w:p w14:paraId="0B8E174E">
      <w:pPr>
        <w:pStyle w:val="8"/>
        <w:rPr>
          <w:sz w:val="28"/>
          <w:szCs w:val="28"/>
        </w:rPr>
      </w:pPr>
      <w:r>
        <w:rPr>
          <w:b/>
          <w:sz w:val="28"/>
          <w:szCs w:val="28"/>
        </w:rPr>
        <w:t>Задание 3</w:t>
      </w:r>
      <w:r>
        <w:rPr>
          <w:sz w:val="28"/>
          <w:szCs w:val="28"/>
        </w:rPr>
        <w:t>. Подобрать из списка литературы или составить са- мостоятельно несколько игр:</w:t>
      </w:r>
    </w:p>
    <w:p w14:paraId="7FF823B6">
      <w:pPr>
        <w:pStyle w:val="17"/>
        <w:numPr>
          <w:ilvl w:val="0"/>
          <w:numId w:val="42"/>
        </w:numPr>
        <w:tabs>
          <w:tab w:val="left" w:pos="1395"/>
        </w:tabs>
        <w:spacing w:before="0" w:after="0" w:line="240" w:lineRule="auto"/>
        <w:ind w:left="282" w:right="709" w:firstLine="707"/>
        <w:jc w:val="left"/>
        <w:rPr>
          <w:sz w:val="28"/>
          <w:szCs w:val="28"/>
        </w:rPr>
      </w:pPr>
      <w:r>
        <w:rPr>
          <w:sz w:val="28"/>
          <w:szCs w:val="28"/>
        </w:rPr>
        <w:t>направленных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образование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форм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родительного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падежа множественного числа существительных;</w:t>
      </w:r>
    </w:p>
    <w:p w14:paraId="678E9E35">
      <w:pPr>
        <w:pStyle w:val="17"/>
        <w:numPr>
          <w:ilvl w:val="0"/>
          <w:numId w:val="42"/>
        </w:numPr>
        <w:tabs>
          <w:tab w:val="left" w:pos="1334"/>
        </w:tabs>
        <w:spacing w:before="0" w:after="0" w:line="368" w:lineRule="exact"/>
        <w:ind w:left="1334" w:right="0" w:hanging="344"/>
        <w:jc w:val="left"/>
        <w:rPr>
          <w:sz w:val="28"/>
          <w:szCs w:val="28"/>
        </w:rPr>
      </w:pPr>
      <w:r>
        <w:rPr>
          <w:sz w:val="28"/>
          <w:szCs w:val="28"/>
        </w:rPr>
        <w:t>на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усвоение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родовой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принадлежности</w:t>
      </w:r>
      <w:r>
        <w:rPr>
          <w:spacing w:val="-1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существительных;</w:t>
      </w:r>
    </w:p>
    <w:p w14:paraId="050E6328">
      <w:pPr>
        <w:pStyle w:val="17"/>
        <w:numPr>
          <w:ilvl w:val="0"/>
          <w:numId w:val="42"/>
        </w:numPr>
        <w:tabs>
          <w:tab w:val="left" w:pos="1334"/>
        </w:tabs>
        <w:spacing w:before="0" w:after="0" w:line="368" w:lineRule="exact"/>
        <w:ind w:left="1334" w:right="0" w:hanging="344"/>
        <w:jc w:val="left"/>
        <w:rPr>
          <w:sz w:val="28"/>
          <w:szCs w:val="28"/>
        </w:rPr>
      </w:pPr>
      <w:r>
        <w:rPr>
          <w:sz w:val="28"/>
          <w:szCs w:val="28"/>
        </w:rPr>
        <w:t>на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спряжение</w:t>
      </w:r>
      <w:r>
        <w:rPr>
          <w:spacing w:val="-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глаголов;</w:t>
      </w:r>
    </w:p>
    <w:p w14:paraId="0C11DD31">
      <w:pPr>
        <w:pStyle w:val="17"/>
        <w:numPr>
          <w:ilvl w:val="0"/>
          <w:numId w:val="42"/>
        </w:numPr>
        <w:tabs>
          <w:tab w:val="left" w:pos="1334"/>
        </w:tabs>
        <w:spacing w:before="0" w:after="0" w:line="368" w:lineRule="exact"/>
        <w:ind w:left="1334" w:right="0" w:hanging="344"/>
        <w:jc w:val="left"/>
        <w:rPr>
          <w:sz w:val="28"/>
          <w:szCs w:val="28"/>
        </w:rPr>
      </w:pPr>
      <w:r>
        <w:rPr>
          <w:sz w:val="28"/>
          <w:szCs w:val="28"/>
        </w:rPr>
        <w:t>на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усвоение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активизацию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предлогов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наречий;</w:t>
      </w:r>
    </w:p>
    <w:p w14:paraId="5090B064">
      <w:pPr>
        <w:pStyle w:val="17"/>
        <w:numPr>
          <w:ilvl w:val="0"/>
          <w:numId w:val="42"/>
        </w:numPr>
        <w:tabs>
          <w:tab w:val="left" w:pos="1364"/>
        </w:tabs>
        <w:spacing w:before="0" w:after="0" w:line="240" w:lineRule="auto"/>
        <w:ind w:left="282" w:right="706" w:firstLine="707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на умение правильно употреблять несклоняемые имена су- </w:t>
      </w:r>
      <w:r>
        <w:rPr>
          <w:spacing w:val="-2"/>
          <w:sz w:val="28"/>
          <w:szCs w:val="28"/>
        </w:rPr>
        <w:t>ществительные.</w:t>
      </w:r>
    </w:p>
    <w:p w14:paraId="6E013CB7">
      <w:pPr>
        <w:pStyle w:val="2"/>
        <w:spacing w:before="58"/>
        <w:ind w:left="4619" w:right="715" w:hanging="4208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 xml:space="preserve">: </w:t>
      </w:r>
    </w:p>
    <w:p w14:paraId="0FFF6E29">
      <w:pPr>
        <w:pStyle w:val="2"/>
        <w:spacing w:before="58"/>
        <w:ind w:left="0" w:leftChars="0" w:right="715" w:firstLine="0" w:firstLineChars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1. Игры на образование форм родительного падежа множественного числа существительных</w:t>
      </w:r>
    </w:p>
    <w:p w14:paraId="69AEE26C">
      <w:pPr>
        <w:pStyle w:val="2"/>
        <w:spacing w:before="58"/>
        <w:ind w:left="0" w:leftChars="0" w:right="715" w:firstLine="0" w:firstLineChars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Игра "Чего не стало?"Цель: Развитие умения образовывать формы родительного падежа множественного числа существительных.Правила: Воспитатель показывает детям несколько предметов (например, карандаши, книги, игрушки) и просит их назвать, чего не стало, если убрать один из предметов. Например, если убрать карандаш, дети должны сказать: "Не стало карандашей".</w:t>
      </w:r>
    </w:p>
    <w:p w14:paraId="6A60D516">
      <w:pPr>
        <w:pStyle w:val="2"/>
        <w:spacing w:before="58"/>
        <w:ind w:left="0" w:leftChars="0" w:right="715" w:firstLine="0" w:firstLineChars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Игра "Магазин"Цель: Развитие умения образовывать формы родительного падежа множественного числа существительных.Правила: Воспитатель играет роль продавца, а дети — покупателей. Дети должны попросить у продавца определенное количество предметов, используя форму родительного падежа. Например: "Дайте мне три карандаша".</w:t>
      </w:r>
    </w:p>
    <w:p w14:paraId="4DCDEFFE">
      <w:pPr>
        <w:pStyle w:val="2"/>
        <w:spacing w:before="58"/>
        <w:ind w:left="0" w:leftChars="0" w:right="715" w:firstLine="0" w:firstLineChars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2. Игры на усвоение родовой принадлежности существительных</w:t>
      </w:r>
    </w:p>
    <w:p w14:paraId="5FE4A57F">
      <w:pPr>
        <w:pStyle w:val="2"/>
        <w:spacing w:before="58"/>
        <w:ind w:left="0" w:leftChars="0" w:right="715" w:firstLine="0" w:firstLineChars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Игра "Кто это? Что это?"Цель: Развитие умения определять род существительных.Правила: Воспитатель показывает детям картинки с изображением людей, животных и предметов и просит их определить, кто это или что это. Например: "Это мальчик" (мужской род), "Это девочка" (женский род), "Это дерево" (средний род).</w:t>
      </w:r>
    </w:p>
    <w:p w14:paraId="3926DFBC">
      <w:pPr>
        <w:pStyle w:val="2"/>
        <w:spacing w:before="58"/>
        <w:ind w:left="0" w:leftChars="0" w:right="715" w:firstLine="0" w:firstLineChars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Игра "Подбери пару"Цель: Развитие умения определять род существительных.Правила: Воспитатель показывает детям карточки с изображением предметов и просит их подобрать пару, учитывая род существительных. Например: "Стол — стул" (мужской род), "Книга — тетрадь" (женский род).</w:t>
      </w:r>
    </w:p>
    <w:p w14:paraId="173AC82B">
      <w:pPr>
        <w:pStyle w:val="2"/>
        <w:spacing w:before="58"/>
        <w:ind w:left="0" w:leftChars="0" w:right="715" w:firstLine="0" w:firstLineChars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3. Игры на спряжение глаголов</w:t>
      </w:r>
    </w:p>
    <w:p w14:paraId="6F21EE5B">
      <w:pPr>
        <w:pStyle w:val="2"/>
        <w:spacing w:before="58"/>
        <w:ind w:left="0" w:leftChars="0" w:right="715" w:firstLine="0" w:firstLineChars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Игра "Что делает?"Цель: Развитие умения спрягать глаголы.Правила: Воспитатель показывает детям картинки с изображением действий и просит их сказать, что делает персонаж. Например: "Мальчик рисует", "Девочка играет".</w:t>
      </w:r>
    </w:p>
    <w:p w14:paraId="224D583B">
      <w:pPr>
        <w:pStyle w:val="2"/>
        <w:spacing w:before="58"/>
        <w:ind w:left="0" w:leftChars="0" w:right="715" w:firstLine="0" w:firstLineChars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Игра "Измени глагол"Цель: Развитие умения спрягать глаголы.Правила: Воспитатель называет глагол в одной форме, а дети должны изменить его на другую форму. Например: "Я рисую" — "Ты рисуешь", "Он рисует".</w:t>
      </w:r>
    </w:p>
    <w:p w14:paraId="3283FA12">
      <w:pPr>
        <w:pStyle w:val="2"/>
        <w:spacing w:before="58"/>
        <w:ind w:left="0" w:leftChars="0" w:right="715" w:firstLine="0" w:firstLineChars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4. Игры на усвоение и активизацию предлогов и наречий</w:t>
      </w:r>
    </w:p>
    <w:p w14:paraId="5FEADB7D">
      <w:pPr>
        <w:pStyle w:val="2"/>
        <w:spacing w:before="58"/>
        <w:ind w:left="0" w:leftChars="0" w:right="715" w:firstLine="0" w:firstLineChars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Игра "Где находится?"Цель: Развитие умения использовать предлоги и наречия.Правила: Воспитатель показывает детям картинки с изображением предметов в разных местах и просит их сказать, где находится предмет. Например: "Кошка сидит на столе", "Мяч лежит под стулом".</w:t>
      </w:r>
    </w:p>
    <w:p w14:paraId="099998E6">
      <w:pPr>
        <w:pStyle w:val="2"/>
        <w:spacing w:before="58"/>
        <w:ind w:left="0" w:leftChars="0" w:right="715" w:firstLine="0" w:firstLineChars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Игра "Поймай предлог"Цель: Развитие умения использовать предлоги и наречия.Правила: Воспитатель называет предложение с предлогом или наречием, а дети должны повторить его, добавив предлог или наречие. Например: "Кошка сидит на столе" — "Кошка сидит под столом".</w:t>
      </w:r>
    </w:p>
    <w:p w14:paraId="1989C6E6">
      <w:pPr>
        <w:pStyle w:val="2"/>
        <w:spacing w:before="58"/>
        <w:ind w:left="0" w:leftChars="0" w:right="715" w:firstLine="0" w:firstLineChars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5. Игры на умение правильно употреблять несклоняемые имена существительные</w:t>
      </w:r>
    </w:p>
    <w:p w14:paraId="4DF35CDF">
      <w:pPr>
        <w:pStyle w:val="2"/>
        <w:spacing w:before="58"/>
        <w:ind w:left="0" w:leftChars="0" w:right="715" w:firstLine="0" w:firstLineChars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Игра "Назови правильно"Цель: Развитие умения правильно употреблять несклоняемые имена существительные.Правила: Воспитатель показывает детям картинки с изображением несклоняемых существительных (например, пальто, метро, кофе) и просит их назвать их правильно. Например: "Это пальто", "Это метро", "Это кофе".</w:t>
      </w:r>
    </w:p>
    <w:p w14:paraId="2E931C82">
      <w:pPr>
        <w:pStyle w:val="2"/>
        <w:spacing w:before="58"/>
        <w:ind w:left="0" w:leftChars="0" w:right="715" w:firstLine="0" w:firstLineChars="0"/>
        <w:jc w:val="both"/>
        <w:rPr>
          <w:rFonts w:hint="default"/>
          <w:b w:val="0"/>
          <w:bCs w:val="0"/>
          <w:sz w:val="28"/>
          <w:szCs w:val="28"/>
          <w:lang w:val="ru-RU"/>
        </w:rPr>
      </w:pPr>
      <w:r>
        <w:rPr>
          <w:rFonts w:hint="default"/>
          <w:b w:val="0"/>
          <w:bCs w:val="0"/>
          <w:sz w:val="28"/>
          <w:szCs w:val="28"/>
          <w:lang w:val="ru-RU"/>
        </w:rPr>
        <w:t>Игра "Подбери слово"Цель: Развитие умения правильно употреблять несклоняемые имена существительные.Правила: Воспитатель называет предложение с пропуском, а дети должны вставить несклоняемое существительное. Например: "Я надел пальто", "Я еду в метро", "Я пью кофе".</w:t>
      </w:r>
    </w:p>
    <w:p w14:paraId="11E0D2AF">
      <w:pPr>
        <w:pStyle w:val="2"/>
        <w:spacing w:before="58"/>
        <w:ind w:left="0" w:leftChars="0" w:right="715" w:firstLine="0" w:firstLineChars="0"/>
        <w:jc w:val="both"/>
        <w:rPr>
          <w:rFonts w:hint="default"/>
          <w:b w:val="0"/>
          <w:bCs w:val="0"/>
          <w:sz w:val="28"/>
          <w:szCs w:val="28"/>
          <w:lang w:val="ru-RU"/>
        </w:rPr>
      </w:pPr>
    </w:p>
    <w:p w14:paraId="0616A52F">
      <w:pPr>
        <w:pStyle w:val="2"/>
        <w:spacing w:before="58"/>
        <w:ind w:left="4619" w:right="715" w:hanging="4208"/>
        <w:rPr>
          <w:rFonts w:hint="default"/>
          <w:sz w:val="28"/>
          <w:szCs w:val="28"/>
          <w:lang w:val="ru-RU"/>
        </w:rPr>
      </w:pPr>
    </w:p>
    <w:p w14:paraId="7140FDAD">
      <w:pPr>
        <w:pStyle w:val="2"/>
        <w:spacing w:before="58"/>
        <w:ind w:left="4619" w:right="715" w:hanging="4208"/>
        <w:rPr>
          <w:rFonts w:hint="default"/>
          <w:sz w:val="28"/>
          <w:szCs w:val="28"/>
          <w:lang w:val="ru-RU"/>
        </w:rPr>
      </w:pPr>
    </w:p>
    <w:p w14:paraId="0D60C363">
      <w:pPr>
        <w:pStyle w:val="2"/>
        <w:spacing w:before="58"/>
        <w:ind w:left="4619" w:right="715" w:hanging="4208"/>
        <w:rPr>
          <w:rFonts w:hint="default"/>
          <w:sz w:val="28"/>
          <w:szCs w:val="28"/>
          <w:lang w:val="ru-RU"/>
        </w:rPr>
      </w:pPr>
    </w:p>
    <w:p w14:paraId="4E5C59B2">
      <w:pPr>
        <w:pStyle w:val="2"/>
        <w:spacing w:before="58"/>
        <w:ind w:left="4619" w:right="715" w:hanging="4208"/>
        <w:rPr>
          <w:rFonts w:hint="default"/>
          <w:sz w:val="28"/>
          <w:szCs w:val="28"/>
          <w:lang w:val="ru-RU"/>
        </w:rPr>
      </w:pPr>
    </w:p>
    <w:p w14:paraId="46879CDA">
      <w:pPr>
        <w:pStyle w:val="2"/>
        <w:spacing w:before="58"/>
        <w:ind w:left="0" w:leftChars="0" w:right="715" w:firstLine="0" w:firstLineChars="0"/>
        <w:rPr>
          <w:rFonts w:hint="default"/>
          <w:sz w:val="28"/>
          <w:szCs w:val="28"/>
          <w:lang w:val="ru-RU"/>
        </w:rPr>
      </w:pPr>
    </w:p>
    <w:p w14:paraId="000D7C32">
      <w:pPr>
        <w:pStyle w:val="2"/>
        <w:spacing w:before="58"/>
        <w:ind w:left="0" w:leftChars="0" w:right="715" w:firstLine="0" w:firstLineChars="0"/>
        <w:rPr>
          <w:rFonts w:hint="default"/>
          <w:sz w:val="28"/>
          <w:szCs w:val="28"/>
          <w:lang w:val="ru-RU"/>
        </w:rPr>
      </w:pPr>
    </w:p>
    <w:p w14:paraId="552D7C6F">
      <w:pPr>
        <w:pStyle w:val="2"/>
        <w:spacing w:before="58"/>
        <w:ind w:left="0" w:leftChars="0" w:right="715" w:firstLine="0" w:firstLineChars="0"/>
        <w:rPr>
          <w:rFonts w:hint="default"/>
          <w:sz w:val="28"/>
          <w:szCs w:val="28"/>
          <w:lang w:val="ru-RU"/>
        </w:rPr>
      </w:pPr>
    </w:p>
    <w:p w14:paraId="2E2868C2">
      <w:pPr>
        <w:pStyle w:val="2"/>
        <w:spacing w:before="58"/>
        <w:ind w:left="0" w:leftChars="0" w:right="715" w:firstLine="0" w:firstLineChars="0"/>
        <w:rPr>
          <w:rFonts w:hint="default"/>
          <w:sz w:val="28"/>
          <w:szCs w:val="28"/>
          <w:lang w:val="ru-RU"/>
        </w:rPr>
      </w:pPr>
    </w:p>
    <w:p w14:paraId="0627DC07">
      <w:pPr>
        <w:pStyle w:val="2"/>
        <w:spacing w:before="58"/>
        <w:ind w:left="0" w:leftChars="0" w:right="715" w:firstLine="0" w:firstLineChars="0"/>
        <w:rPr>
          <w:rFonts w:hint="default"/>
          <w:sz w:val="28"/>
          <w:szCs w:val="28"/>
          <w:lang w:val="ru-RU"/>
        </w:rPr>
      </w:pPr>
    </w:p>
    <w:p w14:paraId="21FF4E5D">
      <w:pPr>
        <w:pStyle w:val="2"/>
        <w:spacing w:before="58"/>
        <w:ind w:left="0" w:leftChars="0" w:right="715" w:firstLine="0" w:firstLineChars="0"/>
        <w:rPr>
          <w:rFonts w:hint="default"/>
          <w:sz w:val="28"/>
          <w:szCs w:val="28"/>
          <w:lang w:val="ru-RU"/>
        </w:rPr>
      </w:pPr>
    </w:p>
    <w:p w14:paraId="01F2002F">
      <w:pPr>
        <w:pStyle w:val="2"/>
        <w:spacing w:before="58"/>
        <w:ind w:left="0" w:leftChars="0" w:right="715" w:firstLine="0" w:firstLineChars="0"/>
        <w:rPr>
          <w:rFonts w:hint="default"/>
          <w:sz w:val="28"/>
          <w:szCs w:val="28"/>
          <w:lang w:val="ru-RU"/>
        </w:rPr>
      </w:pPr>
    </w:p>
    <w:p w14:paraId="2BA0ECA1">
      <w:pPr>
        <w:pStyle w:val="2"/>
        <w:spacing w:before="58"/>
        <w:ind w:left="0" w:leftChars="0" w:right="715" w:firstLine="0" w:firstLineChars="0"/>
        <w:rPr>
          <w:rFonts w:hint="default"/>
          <w:sz w:val="28"/>
          <w:szCs w:val="28"/>
          <w:lang w:val="ru-RU"/>
        </w:rPr>
      </w:pPr>
    </w:p>
    <w:p w14:paraId="6578D25F">
      <w:pPr>
        <w:pStyle w:val="2"/>
        <w:spacing w:before="58"/>
        <w:ind w:left="0" w:leftChars="0" w:right="715" w:firstLine="0" w:firstLineChars="0"/>
        <w:rPr>
          <w:rFonts w:hint="default"/>
          <w:sz w:val="28"/>
          <w:szCs w:val="28"/>
          <w:lang w:val="ru-RU"/>
        </w:rPr>
      </w:pPr>
    </w:p>
    <w:p w14:paraId="0A535C79">
      <w:pPr>
        <w:pStyle w:val="2"/>
        <w:spacing w:before="58"/>
        <w:ind w:left="0" w:leftChars="0" w:right="715" w:firstLine="0" w:firstLineChars="0"/>
        <w:rPr>
          <w:rFonts w:hint="default"/>
          <w:sz w:val="28"/>
          <w:szCs w:val="28"/>
          <w:lang w:val="ru-RU"/>
        </w:rPr>
      </w:pPr>
    </w:p>
    <w:p w14:paraId="1AA55942">
      <w:pPr>
        <w:pStyle w:val="2"/>
        <w:spacing w:before="58"/>
        <w:ind w:left="0" w:leftChars="0" w:right="715" w:firstLine="0" w:firstLineChars="0"/>
        <w:rPr>
          <w:rFonts w:hint="default"/>
          <w:sz w:val="28"/>
          <w:szCs w:val="28"/>
          <w:lang w:val="ru-RU"/>
        </w:rPr>
      </w:pPr>
    </w:p>
    <w:p w14:paraId="341164DE">
      <w:pPr>
        <w:pStyle w:val="2"/>
        <w:spacing w:before="58"/>
        <w:ind w:left="4619" w:right="715" w:hanging="4208"/>
        <w:rPr>
          <w:rFonts w:hint="default"/>
          <w:sz w:val="28"/>
          <w:szCs w:val="28"/>
          <w:lang w:val="ru-RU"/>
        </w:rPr>
      </w:pPr>
    </w:p>
    <w:p w14:paraId="414C8FD2">
      <w:pPr>
        <w:pStyle w:val="2"/>
        <w:spacing w:before="58"/>
        <w:ind w:left="4619" w:right="715" w:hanging="4208"/>
        <w:rPr>
          <w:sz w:val="28"/>
          <w:szCs w:val="28"/>
        </w:rPr>
      </w:pPr>
      <w:r>
        <w:rPr>
          <w:sz w:val="28"/>
          <w:szCs w:val="28"/>
        </w:rPr>
        <w:t>Лекция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11.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Методика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формирования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синтаксической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 xml:space="preserve">стороны </w:t>
      </w:r>
      <w:r>
        <w:rPr>
          <w:spacing w:val="-4"/>
          <w:sz w:val="28"/>
          <w:szCs w:val="28"/>
        </w:rPr>
        <w:t>речи</w:t>
      </w:r>
    </w:p>
    <w:p w14:paraId="22BAB1E1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283" w:right="706" w:firstLine="707"/>
        <w:jc w:val="both"/>
        <w:textAlignment w:val="auto"/>
        <w:rPr>
          <w:sz w:val="28"/>
          <w:szCs w:val="28"/>
        </w:rPr>
      </w:pPr>
      <w:r>
        <w:rPr>
          <w:sz w:val="28"/>
          <w:szCs w:val="28"/>
        </w:rPr>
        <w:t>Описаны особенности формирования синтаксической стороны речи у детей разных возрастных групп. Перечислены формы зада- ний,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направленные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формирование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синтаксической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стороны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речи. Представлены образцы заданий.</w:t>
      </w:r>
    </w:p>
    <w:p w14:paraId="6AF1860F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sz w:val="28"/>
          <w:szCs w:val="28"/>
        </w:rPr>
      </w:pPr>
    </w:p>
    <w:p w14:paraId="139521BC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281" w:right="704" w:firstLine="708"/>
        <w:jc w:val="both"/>
        <w:textAlignment w:val="auto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1. </w:t>
      </w:r>
      <w:r>
        <w:rPr>
          <w:sz w:val="28"/>
          <w:szCs w:val="28"/>
        </w:rPr>
        <w:t>Описать содержание технологий формирования синтаксической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стороны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у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дошкольников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(по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пособию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О.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А.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Бизиковой «Теория и технологии развития речи детей до- школьного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возраста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определениях,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таблицах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схемах»,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2011.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С. 57). Конкретизировать содержание работы по возрастам.</w:t>
      </w:r>
    </w:p>
    <w:p w14:paraId="404D6659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4"/>
        <w:jc w:val="both"/>
        <w:textAlignment w:val="auto"/>
        <w:rPr>
          <w:rFonts w:hint="default"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Ответ</w:t>
      </w:r>
      <w:r>
        <w:rPr>
          <w:rFonts w:hint="default"/>
          <w:b/>
          <w:bCs/>
          <w:sz w:val="28"/>
          <w:szCs w:val="28"/>
          <w:lang w:val="ru-RU"/>
        </w:rPr>
        <w:t xml:space="preserve">: </w:t>
      </w:r>
    </w:p>
    <w:p w14:paraId="23F13504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Технологии формирования синтаксической стороны речи у дошкольников</w:t>
      </w:r>
    </w:p>
    <w:p w14:paraId="6C8B903B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rFonts w:hint="default"/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1. Младший дошкольный возраст (3–4 года)</w:t>
      </w:r>
    </w:p>
    <w:p w14:paraId="73022B44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Цель: Развитие умения строить простые предложения.</w:t>
      </w:r>
    </w:p>
    <w:p w14:paraId="62FCAC44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Методы: Использование игровых форм, таких как "Что делает?", "Кто это?", "Что это?".</w:t>
      </w:r>
    </w:p>
    <w:p w14:paraId="302855AE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Задания:  </w:t>
      </w:r>
    </w:p>
    <w:p w14:paraId="618BBCB4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Составление простых предложений по картинкам.  </w:t>
      </w:r>
    </w:p>
    <w:p w14:paraId="0238B2C1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Повторение за воспитателем простых предложений.  </w:t>
      </w:r>
    </w:p>
    <w:p w14:paraId="24353CC0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Игра "Подбери слово" — дети должны дополнить предложение, выбрав подходящее слово.</w:t>
      </w:r>
    </w:p>
    <w:p w14:paraId="7876D1B5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rFonts w:hint="default"/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2. Средний дошкольный возраст (4–5 лет)</w:t>
      </w:r>
    </w:p>
    <w:p w14:paraId="0BAD6A5C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Цель: Развитие умения строить сложные предложения.</w:t>
      </w:r>
    </w:p>
    <w:p w14:paraId="2ED4CB3B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Методы: Использование игровых форм, таких как "Составь рассказ", "Перескажи текст".</w:t>
      </w:r>
    </w:p>
    <w:p w14:paraId="0D50199F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Задания:  </w:t>
      </w:r>
    </w:p>
    <w:p w14:paraId="4272118F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Составление сложных предложений по картинкам.  </w:t>
      </w:r>
    </w:p>
    <w:p w14:paraId="77E77BC0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Пересказ коротких текстов.  </w:t>
      </w:r>
    </w:p>
    <w:p w14:paraId="3EC81862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Игра "Продолжи предложение" — дети должны продолжить предложение, начатое воспитателем.</w:t>
      </w:r>
    </w:p>
    <w:p w14:paraId="0DC46897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rFonts w:hint="default"/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3. Старший дошкольный возраст (5–6 лет)</w:t>
      </w:r>
    </w:p>
    <w:p w14:paraId="48E9EDD7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Цель: Развитие умения строить сложные предложения с использованием союзов и предлогов.</w:t>
      </w:r>
    </w:p>
    <w:p w14:paraId="264630FA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Методы: Использование игровых форм, таких как "Составь рассказ", "Перескажи текст", "Игра с предлогами".</w:t>
      </w:r>
    </w:p>
    <w:p w14:paraId="1C54B610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Задания:  </w:t>
      </w:r>
    </w:p>
    <w:p w14:paraId="1E4E897C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Составление сложных предложений с использованием союзов (например, "и", "а", "но").  </w:t>
      </w:r>
    </w:p>
    <w:p w14:paraId="2C1A3DAF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Пересказ текстов с использованием предлогов.  </w:t>
      </w:r>
    </w:p>
    <w:p w14:paraId="6186FF07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Игра "Найди предлог" — дети должны найти предлоги в предложении.</w:t>
      </w:r>
    </w:p>
    <w:p w14:paraId="050263D6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rFonts w:hint="default"/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4. Подготовительный к школе возраст (6–7 лет)</w:t>
      </w:r>
    </w:p>
    <w:p w14:paraId="70809080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Цель: Развитие умения строить сложные предложения с использованием различных грамматических конструкций.</w:t>
      </w:r>
    </w:p>
    <w:p w14:paraId="4CD888B5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Методы: Использование игровых форм, таких как "Составь рассказ", "Перескажи текст", "Игра с грамматическими конструкциями".</w:t>
      </w:r>
    </w:p>
    <w:p w14:paraId="659D7CBA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Задания:  </w:t>
      </w:r>
    </w:p>
    <w:p w14:paraId="52EFCBF5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Составление сложных предложений с использованием различных грамматических конструкций.  </w:t>
      </w:r>
    </w:p>
    <w:p w14:paraId="12FB8CEC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Пересказ текстов с использованием сложных грамматических конструкций.  </w:t>
      </w:r>
    </w:p>
    <w:p w14:paraId="14D01E8D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Игра "Измени предложение" — дети должны изменить предложение, используя различные грамматические формы.</w:t>
      </w:r>
    </w:p>
    <w:p w14:paraId="45DC2389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b/>
          <w:sz w:val="28"/>
          <w:szCs w:val="28"/>
        </w:rPr>
      </w:pPr>
    </w:p>
    <w:p w14:paraId="03FED6D9"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Chars="0" w:right="704" w:rightChars="0"/>
        <w:jc w:val="both"/>
        <w:textAlignment w:val="auto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2. </w:t>
      </w:r>
      <w:r>
        <w:rPr>
          <w:sz w:val="28"/>
          <w:szCs w:val="28"/>
        </w:rPr>
        <w:t>Рассмотреть методы и приемы формирования син- таксического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строя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речи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у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дошкольников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(по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пособию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О.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А.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Бизиковой «Теория и технологии развития речи детей до- школьного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возраста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определениях,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таблицах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схемах»,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2011.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С.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60). Привести образец задания каждого метода и приема, указать возрастную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группу,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которую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рассчитано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задание (задание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можно подобрать из источников, указанных в списке литературы).</w:t>
      </w:r>
    </w:p>
    <w:p w14:paraId="1E1F917D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/>
        <w:jc w:val="both"/>
        <w:textAlignment w:val="auto"/>
        <w:rPr>
          <w:sz w:val="28"/>
          <w:szCs w:val="28"/>
        </w:rPr>
        <w:sectPr>
          <w:pgSz w:w="11910" w:h="16840"/>
          <w:pgMar w:top="1060" w:right="708" w:bottom="1220" w:left="1290" w:header="0" w:footer="1022" w:gutter="0"/>
          <w:cols w:space="720" w:num="1"/>
        </w:sectPr>
      </w:pPr>
    </w:p>
    <w:tbl>
      <w:tblPr>
        <w:tblStyle w:val="7"/>
        <w:tblW w:w="10347" w:type="dxa"/>
        <w:tblInd w:w="18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964"/>
        <w:gridCol w:w="3433"/>
        <w:gridCol w:w="4950"/>
      </w:tblGrid>
      <w:tr w14:paraId="75B2628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0" w:hRule="atLeast"/>
        </w:trPr>
        <w:tc>
          <w:tcPr>
            <w:tcW w:w="1964" w:type="dxa"/>
          </w:tcPr>
          <w:p w14:paraId="26EE4FAE">
            <w:pPr>
              <w:pStyle w:val="18"/>
              <w:spacing w:before="1"/>
              <w:ind w:left="285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Раздел</w:t>
            </w:r>
            <w:r>
              <w:rPr>
                <w:b/>
                <w:spacing w:val="-12"/>
                <w:sz w:val="28"/>
                <w:szCs w:val="28"/>
              </w:rPr>
              <w:t xml:space="preserve"> </w:t>
            </w:r>
            <w:r>
              <w:rPr>
                <w:b/>
                <w:spacing w:val="-2"/>
                <w:sz w:val="28"/>
                <w:szCs w:val="28"/>
              </w:rPr>
              <w:t>работы</w:t>
            </w:r>
          </w:p>
        </w:tc>
        <w:tc>
          <w:tcPr>
            <w:tcW w:w="3433" w:type="dxa"/>
          </w:tcPr>
          <w:p w14:paraId="01D9806A">
            <w:pPr>
              <w:pStyle w:val="18"/>
              <w:spacing w:before="1"/>
              <w:ind w:left="705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Методы</w:t>
            </w:r>
            <w:r>
              <w:rPr>
                <w:b/>
                <w:spacing w:val="-9"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>и</w:t>
            </w:r>
            <w:r>
              <w:rPr>
                <w:b/>
                <w:spacing w:val="-7"/>
                <w:sz w:val="28"/>
                <w:szCs w:val="28"/>
              </w:rPr>
              <w:t xml:space="preserve"> </w:t>
            </w:r>
            <w:r>
              <w:rPr>
                <w:b/>
                <w:spacing w:val="-2"/>
                <w:sz w:val="28"/>
                <w:szCs w:val="28"/>
              </w:rPr>
              <w:t>приемы</w:t>
            </w:r>
          </w:p>
        </w:tc>
        <w:tc>
          <w:tcPr>
            <w:tcW w:w="4950" w:type="dxa"/>
          </w:tcPr>
          <w:p w14:paraId="5236B46C">
            <w:pPr>
              <w:pStyle w:val="18"/>
              <w:spacing w:before="1"/>
              <w:ind w:left="144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Образец</w:t>
            </w:r>
            <w:r>
              <w:rPr>
                <w:b/>
                <w:spacing w:val="-14"/>
                <w:sz w:val="28"/>
                <w:szCs w:val="28"/>
              </w:rPr>
              <w:t xml:space="preserve"> </w:t>
            </w:r>
            <w:r>
              <w:rPr>
                <w:b/>
                <w:spacing w:val="-2"/>
                <w:sz w:val="28"/>
                <w:szCs w:val="28"/>
              </w:rPr>
              <w:t>задания</w:t>
            </w:r>
          </w:p>
        </w:tc>
      </w:tr>
      <w:tr w14:paraId="53B6B8D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36" w:hRule="atLeast"/>
        </w:trPr>
        <w:tc>
          <w:tcPr>
            <w:tcW w:w="1964" w:type="dxa"/>
            <w:vMerge w:val="restart"/>
          </w:tcPr>
          <w:p w14:paraId="62230F50">
            <w:pPr>
              <w:pStyle w:val="18"/>
              <w:ind w:left="107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Формирование синтаксических умений</w:t>
            </w:r>
          </w:p>
        </w:tc>
        <w:tc>
          <w:tcPr>
            <w:tcW w:w="3433" w:type="dxa"/>
          </w:tcPr>
          <w:p w14:paraId="7854B825">
            <w:pPr>
              <w:pStyle w:val="18"/>
              <w:spacing w:line="368" w:lineRule="exact"/>
              <w:ind w:left="10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дидактические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игры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и </w:t>
            </w:r>
            <w:r>
              <w:rPr>
                <w:spacing w:val="-2"/>
                <w:sz w:val="28"/>
                <w:szCs w:val="28"/>
              </w:rPr>
              <w:t>упражнения</w:t>
            </w:r>
          </w:p>
        </w:tc>
        <w:tc>
          <w:tcPr>
            <w:tcW w:w="4950" w:type="dxa"/>
          </w:tcPr>
          <w:p w14:paraId="275B8893">
            <w:pPr>
              <w:pStyle w:val="1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— Дополни предложение: «Я пошел в магазин и купил…»</w:t>
            </w:r>
          </w:p>
        </w:tc>
      </w:tr>
      <w:tr w14:paraId="6DE4399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3" w:hRule="atLeast"/>
        </w:trPr>
        <w:tc>
          <w:tcPr>
            <w:tcW w:w="1964" w:type="dxa"/>
            <w:vMerge w:val="continue"/>
            <w:tcBorders>
              <w:top w:val="nil"/>
            </w:tcBorders>
          </w:tcPr>
          <w:p w14:paraId="204A008A">
            <w:pPr>
              <w:rPr>
                <w:sz w:val="28"/>
                <w:szCs w:val="28"/>
              </w:rPr>
            </w:pPr>
          </w:p>
        </w:tc>
        <w:tc>
          <w:tcPr>
            <w:tcW w:w="3433" w:type="dxa"/>
          </w:tcPr>
          <w:p w14:paraId="332DBF2E">
            <w:pPr>
              <w:pStyle w:val="18"/>
              <w:spacing w:line="368" w:lineRule="exact"/>
              <w:ind w:left="10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ситуации письменной речи (пересказ,</w:t>
            </w:r>
            <w:r>
              <w:rPr>
                <w:spacing w:val="-19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диктант,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«размы- тое письмо»)</w:t>
            </w:r>
          </w:p>
        </w:tc>
        <w:tc>
          <w:tcPr>
            <w:tcW w:w="4950" w:type="dxa"/>
          </w:tcPr>
          <w:p w14:paraId="29A233AA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>— Восстанови слова в размытом письме: «Здравствуйте, друзья! … приехал в гости»</w:t>
            </w:r>
          </w:p>
        </w:tc>
      </w:tr>
      <w:tr w14:paraId="3067FD1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33" w:hRule="atLeast"/>
        </w:trPr>
        <w:tc>
          <w:tcPr>
            <w:tcW w:w="1964" w:type="dxa"/>
            <w:vMerge w:val="continue"/>
            <w:tcBorders>
              <w:top w:val="nil"/>
            </w:tcBorders>
          </w:tcPr>
          <w:p w14:paraId="1157502A">
            <w:pPr>
              <w:rPr>
                <w:sz w:val="28"/>
                <w:szCs w:val="28"/>
              </w:rPr>
            </w:pPr>
          </w:p>
        </w:tc>
        <w:tc>
          <w:tcPr>
            <w:tcW w:w="3433" w:type="dxa"/>
          </w:tcPr>
          <w:p w14:paraId="72D7F220">
            <w:pPr>
              <w:pStyle w:val="18"/>
              <w:spacing w:line="368" w:lineRule="exact"/>
              <w:ind w:left="10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составление</w:t>
            </w:r>
            <w:r>
              <w:rPr>
                <w:spacing w:val="-18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детьми</w:t>
            </w:r>
            <w:r>
              <w:rPr>
                <w:spacing w:val="-19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моно- логов (рассказывание)</w:t>
            </w:r>
          </w:p>
        </w:tc>
        <w:tc>
          <w:tcPr>
            <w:tcW w:w="4950" w:type="dxa"/>
          </w:tcPr>
          <w:p w14:paraId="3F227FDC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>— Расскажи, как прошла ваша поездка на природу.—</w:t>
            </w:r>
          </w:p>
        </w:tc>
      </w:tr>
      <w:tr w14:paraId="3329747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7" w:hRule="atLeast"/>
        </w:trPr>
        <w:tc>
          <w:tcPr>
            <w:tcW w:w="1964" w:type="dxa"/>
            <w:vMerge w:val="continue"/>
            <w:tcBorders>
              <w:top w:val="nil"/>
            </w:tcBorders>
          </w:tcPr>
          <w:p w14:paraId="3D368EA8">
            <w:pPr>
              <w:rPr>
                <w:sz w:val="28"/>
                <w:szCs w:val="28"/>
              </w:rPr>
            </w:pPr>
          </w:p>
        </w:tc>
        <w:tc>
          <w:tcPr>
            <w:tcW w:w="3433" w:type="dxa"/>
          </w:tcPr>
          <w:p w14:paraId="6937E40E">
            <w:pPr>
              <w:pStyle w:val="18"/>
              <w:spacing w:line="347" w:lineRule="exact"/>
              <w:ind w:left="108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игры-драматизации</w:t>
            </w:r>
          </w:p>
        </w:tc>
        <w:tc>
          <w:tcPr>
            <w:tcW w:w="4950" w:type="dxa"/>
          </w:tcPr>
          <w:p w14:paraId="04DF363C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 xml:space="preserve"> Разыграй сцену из сказки «Колобок».</w:t>
            </w:r>
          </w:p>
        </w:tc>
      </w:tr>
      <w:tr w14:paraId="51E5B7C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36" w:hRule="atLeast"/>
        </w:trPr>
        <w:tc>
          <w:tcPr>
            <w:tcW w:w="1964" w:type="dxa"/>
            <w:vMerge w:val="restart"/>
          </w:tcPr>
          <w:p w14:paraId="2977D696">
            <w:pPr>
              <w:pStyle w:val="18"/>
              <w:ind w:left="107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Формирование морфологических умений</w:t>
            </w:r>
          </w:p>
        </w:tc>
        <w:tc>
          <w:tcPr>
            <w:tcW w:w="3433" w:type="dxa"/>
          </w:tcPr>
          <w:p w14:paraId="7F600D8D">
            <w:pPr>
              <w:pStyle w:val="18"/>
              <w:spacing w:line="368" w:lineRule="exact"/>
              <w:ind w:left="108" w:right="93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дидактические</w:t>
            </w:r>
            <w:r>
              <w:rPr>
                <w:spacing w:val="-19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игры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и </w:t>
            </w:r>
            <w:r>
              <w:rPr>
                <w:spacing w:val="-2"/>
                <w:sz w:val="28"/>
                <w:szCs w:val="28"/>
              </w:rPr>
              <w:t>упражнения</w:t>
            </w:r>
          </w:p>
        </w:tc>
        <w:tc>
          <w:tcPr>
            <w:tcW w:w="4950" w:type="dxa"/>
          </w:tcPr>
          <w:p w14:paraId="1A79B0BA">
            <w:pPr>
              <w:pStyle w:val="18"/>
              <w:ind w:firstLine="140" w:firstLineChars="50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  <w:lang w:val="ru-RU"/>
              </w:rPr>
              <w:t>Игра «</w:t>
            </w:r>
            <w:r>
              <w:rPr>
                <w:sz w:val="28"/>
                <w:szCs w:val="28"/>
              </w:rPr>
              <w:t>Найди пару</w:t>
            </w:r>
            <w:r>
              <w:rPr>
                <w:rFonts w:hint="default"/>
                <w:sz w:val="28"/>
                <w:szCs w:val="28"/>
                <w:lang w:val="ru-RU"/>
              </w:rPr>
              <w:t>»</w:t>
            </w:r>
            <w:r>
              <w:rPr>
                <w:sz w:val="28"/>
                <w:szCs w:val="28"/>
              </w:rPr>
              <w:t xml:space="preserve"> «белый-белоснежный», «светлый-светлячок».</w:t>
            </w:r>
          </w:p>
        </w:tc>
      </w:tr>
      <w:tr w14:paraId="1795357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3" w:hRule="atLeast"/>
        </w:trPr>
        <w:tc>
          <w:tcPr>
            <w:tcW w:w="1964" w:type="dxa"/>
            <w:vMerge w:val="continue"/>
            <w:tcBorders>
              <w:top w:val="nil"/>
            </w:tcBorders>
          </w:tcPr>
          <w:p w14:paraId="5B94FA22">
            <w:pPr>
              <w:rPr>
                <w:sz w:val="28"/>
                <w:szCs w:val="28"/>
              </w:rPr>
            </w:pPr>
          </w:p>
        </w:tc>
        <w:tc>
          <w:tcPr>
            <w:tcW w:w="3433" w:type="dxa"/>
          </w:tcPr>
          <w:p w14:paraId="525378AB">
            <w:pPr>
              <w:pStyle w:val="18"/>
              <w:ind w:left="10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заучивание коротких сти- хов</w:t>
            </w:r>
            <w:r>
              <w:rPr>
                <w:spacing w:val="-14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с</w:t>
            </w:r>
            <w:r>
              <w:rPr>
                <w:spacing w:val="-14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трудными</w:t>
            </w:r>
            <w:r>
              <w:rPr>
                <w:spacing w:val="-12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граммати-</w:t>
            </w:r>
          </w:p>
          <w:p w14:paraId="4F8D6B2E">
            <w:pPr>
              <w:pStyle w:val="18"/>
              <w:spacing w:line="348" w:lineRule="exact"/>
              <w:ind w:left="10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ческими</w:t>
            </w:r>
            <w:r>
              <w:rPr>
                <w:spacing w:val="-15"/>
                <w:sz w:val="28"/>
                <w:szCs w:val="28"/>
              </w:rPr>
              <w:t xml:space="preserve"> </w:t>
            </w:r>
            <w:r>
              <w:rPr>
                <w:spacing w:val="-2"/>
                <w:sz w:val="28"/>
                <w:szCs w:val="28"/>
              </w:rPr>
              <w:t>формами</w:t>
            </w:r>
          </w:p>
        </w:tc>
        <w:tc>
          <w:tcPr>
            <w:tcW w:w="4950" w:type="dxa"/>
          </w:tcPr>
          <w:p w14:paraId="0C2B043E">
            <w:pPr>
              <w:pStyle w:val="1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Заучи стихотворение «Мартышка и очки», обратив внимание на грамматические формы.</w:t>
            </w:r>
          </w:p>
        </w:tc>
      </w:tr>
      <w:tr w14:paraId="75BDE69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36" w:hRule="atLeast"/>
        </w:trPr>
        <w:tc>
          <w:tcPr>
            <w:tcW w:w="1964" w:type="dxa"/>
            <w:vMerge w:val="continue"/>
            <w:tcBorders>
              <w:top w:val="nil"/>
            </w:tcBorders>
          </w:tcPr>
          <w:p w14:paraId="5A8ED47C">
            <w:pPr>
              <w:rPr>
                <w:sz w:val="28"/>
                <w:szCs w:val="28"/>
              </w:rPr>
            </w:pPr>
          </w:p>
        </w:tc>
        <w:tc>
          <w:tcPr>
            <w:tcW w:w="3433" w:type="dxa"/>
          </w:tcPr>
          <w:p w14:paraId="6EADD497">
            <w:pPr>
              <w:pStyle w:val="18"/>
              <w:spacing w:line="368" w:lineRule="exact"/>
              <w:ind w:left="10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пересказ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литературных </w:t>
            </w:r>
            <w:r>
              <w:rPr>
                <w:spacing w:val="-2"/>
                <w:sz w:val="28"/>
                <w:szCs w:val="28"/>
              </w:rPr>
              <w:t>произведений</w:t>
            </w:r>
          </w:p>
        </w:tc>
        <w:tc>
          <w:tcPr>
            <w:tcW w:w="4950" w:type="dxa"/>
          </w:tcPr>
          <w:p w14:paraId="3185AA21">
            <w:pPr>
              <w:pStyle w:val="1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Перескажи сказку «Курочка Ряба», используй глаголы прошедшего времени.</w:t>
            </w:r>
          </w:p>
        </w:tc>
      </w:tr>
      <w:tr w14:paraId="4F026C4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36" w:hRule="atLeast"/>
        </w:trPr>
        <w:tc>
          <w:tcPr>
            <w:tcW w:w="1964" w:type="dxa"/>
            <w:vMerge w:val="restart"/>
          </w:tcPr>
          <w:p w14:paraId="6BCF54A4">
            <w:pPr>
              <w:pStyle w:val="18"/>
              <w:ind w:left="107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Формирование способов словообразования</w:t>
            </w:r>
          </w:p>
        </w:tc>
        <w:tc>
          <w:tcPr>
            <w:tcW w:w="3433" w:type="dxa"/>
          </w:tcPr>
          <w:p w14:paraId="2F50085C">
            <w:pPr>
              <w:pStyle w:val="18"/>
              <w:spacing w:line="368" w:lineRule="exact"/>
              <w:ind w:left="108" w:right="24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объяснение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этимологии </w:t>
            </w:r>
            <w:r>
              <w:rPr>
                <w:spacing w:val="-4"/>
                <w:sz w:val="28"/>
                <w:szCs w:val="28"/>
              </w:rPr>
              <w:t>слов</w:t>
            </w:r>
          </w:p>
        </w:tc>
        <w:tc>
          <w:tcPr>
            <w:tcW w:w="4950" w:type="dxa"/>
          </w:tcPr>
          <w:p w14:paraId="7127E86D">
            <w:pPr>
              <w:pStyle w:val="1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Объясни, почему пирог назвали «пирогом».</w:t>
            </w:r>
          </w:p>
        </w:tc>
      </w:tr>
      <w:tr w14:paraId="534EFF2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70" w:hRule="atLeast"/>
        </w:trPr>
        <w:tc>
          <w:tcPr>
            <w:tcW w:w="1964" w:type="dxa"/>
            <w:vMerge w:val="continue"/>
            <w:tcBorders>
              <w:top w:val="nil"/>
            </w:tcBorders>
          </w:tcPr>
          <w:p w14:paraId="23143CBD">
            <w:pPr>
              <w:rPr>
                <w:sz w:val="28"/>
                <w:szCs w:val="28"/>
              </w:rPr>
            </w:pPr>
          </w:p>
        </w:tc>
        <w:tc>
          <w:tcPr>
            <w:tcW w:w="3433" w:type="dxa"/>
          </w:tcPr>
          <w:p w14:paraId="25B67430">
            <w:pPr>
              <w:pStyle w:val="18"/>
              <w:ind w:left="10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«демонстрация» способов словообразования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на</w:t>
            </w:r>
            <w:r>
              <w:rPr>
                <w:spacing w:val="-18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основе литературных произведе-</w:t>
            </w:r>
          </w:p>
          <w:p w14:paraId="7486B851">
            <w:pPr>
              <w:pStyle w:val="18"/>
              <w:spacing w:line="348" w:lineRule="exact"/>
              <w:ind w:left="108"/>
              <w:rPr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>ний</w:t>
            </w:r>
          </w:p>
        </w:tc>
        <w:tc>
          <w:tcPr>
            <w:tcW w:w="4950" w:type="dxa"/>
          </w:tcPr>
          <w:p w14:paraId="1D6F62A0">
            <w:pPr>
              <w:pStyle w:val="18"/>
              <w:rPr>
                <w:b/>
                <w:bCs/>
                <w:sz w:val="28"/>
                <w:szCs w:val="28"/>
              </w:rPr>
            </w:pPr>
            <w:r>
              <w:rPr>
                <w:b w:val="0"/>
                <w:bCs w:val="0"/>
                <w:sz w:val="28"/>
                <w:szCs w:val="28"/>
              </w:rPr>
              <w:t>— Как появилось слово «пенсионер»?</w:t>
            </w:r>
          </w:p>
        </w:tc>
      </w:tr>
      <w:tr w14:paraId="3F6995C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3" w:hRule="atLeast"/>
        </w:trPr>
        <w:tc>
          <w:tcPr>
            <w:tcW w:w="1964" w:type="dxa"/>
            <w:vMerge w:val="continue"/>
            <w:tcBorders>
              <w:top w:val="nil"/>
            </w:tcBorders>
          </w:tcPr>
          <w:p w14:paraId="77559B63">
            <w:pPr>
              <w:rPr>
                <w:sz w:val="28"/>
                <w:szCs w:val="28"/>
              </w:rPr>
            </w:pPr>
          </w:p>
        </w:tc>
        <w:tc>
          <w:tcPr>
            <w:tcW w:w="3433" w:type="dxa"/>
          </w:tcPr>
          <w:p w14:paraId="72A8DD33">
            <w:pPr>
              <w:pStyle w:val="18"/>
              <w:ind w:left="10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упражнения</w:t>
            </w:r>
            <w:r>
              <w:rPr>
                <w:spacing w:val="-14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детей</w:t>
            </w:r>
            <w:r>
              <w:rPr>
                <w:spacing w:val="-14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в</w:t>
            </w:r>
            <w:r>
              <w:rPr>
                <w:spacing w:val="-13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этимо- логическом анализе слов</w:t>
            </w:r>
          </w:p>
          <w:p w14:paraId="2E7A4DFF">
            <w:pPr>
              <w:pStyle w:val="18"/>
              <w:spacing w:line="348" w:lineRule="exact"/>
              <w:ind w:left="10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«Почему</w:t>
            </w:r>
            <w:r>
              <w:rPr>
                <w:spacing w:val="-9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так</w:t>
            </w:r>
            <w:r>
              <w:rPr>
                <w:spacing w:val="-9"/>
                <w:sz w:val="28"/>
                <w:szCs w:val="28"/>
              </w:rPr>
              <w:t xml:space="preserve"> </w:t>
            </w:r>
            <w:r>
              <w:rPr>
                <w:spacing w:val="-2"/>
                <w:sz w:val="28"/>
                <w:szCs w:val="28"/>
              </w:rPr>
              <w:t>называется?»</w:t>
            </w:r>
          </w:p>
        </w:tc>
        <w:tc>
          <w:tcPr>
            <w:tcW w:w="4950" w:type="dxa"/>
          </w:tcPr>
          <w:p w14:paraId="313066A7">
            <w:pPr>
              <w:pStyle w:val="1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— Почему корабль называется кораблём?</w:t>
            </w:r>
          </w:p>
        </w:tc>
      </w:tr>
      <w:tr w14:paraId="1F07598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40" w:hRule="atLeast"/>
        </w:trPr>
        <w:tc>
          <w:tcPr>
            <w:tcW w:w="1964" w:type="dxa"/>
            <w:vMerge w:val="continue"/>
            <w:tcBorders>
              <w:top w:val="nil"/>
            </w:tcBorders>
          </w:tcPr>
          <w:p w14:paraId="378038CB">
            <w:pPr>
              <w:rPr>
                <w:sz w:val="28"/>
                <w:szCs w:val="28"/>
              </w:rPr>
            </w:pPr>
          </w:p>
        </w:tc>
        <w:tc>
          <w:tcPr>
            <w:tcW w:w="3433" w:type="dxa"/>
          </w:tcPr>
          <w:p w14:paraId="142CF645">
            <w:pPr>
              <w:pStyle w:val="18"/>
              <w:ind w:left="10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упражнения</w:t>
            </w:r>
            <w:r>
              <w:rPr>
                <w:spacing w:val="-18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в</w:t>
            </w:r>
            <w:r>
              <w:rPr>
                <w:spacing w:val="-17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словообразо- вании (по аналогии, систе- матизация способов слово- образования, творческие</w:t>
            </w:r>
          </w:p>
          <w:p w14:paraId="5327234A">
            <w:pPr>
              <w:pStyle w:val="18"/>
              <w:spacing w:line="348" w:lineRule="exact"/>
              <w:ind w:left="108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задания)</w:t>
            </w:r>
          </w:p>
        </w:tc>
        <w:tc>
          <w:tcPr>
            <w:tcW w:w="4950" w:type="dxa"/>
          </w:tcPr>
          <w:p w14:paraId="67DDF4E7">
            <w:pPr>
              <w:pStyle w:val="1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— Составь слово из частей: «лес+ник».</w:t>
            </w:r>
          </w:p>
        </w:tc>
      </w:tr>
      <w:tr w14:paraId="1AE98A1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36" w:hRule="atLeast"/>
        </w:trPr>
        <w:tc>
          <w:tcPr>
            <w:tcW w:w="1964" w:type="dxa"/>
            <w:vMerge w:val="continue"/>
            <w:tcBorders>
              <w:top w:val="nil"/>
            </w:tcBorders>
          </w:tcPr>
          <w:p w14:paraId="52575972">
            <w:pPr>
              <w:rPr>
                <w:sz w:val="28"/>
                <w:szCs w:val="28"/>
              </w:rPr>
            </w:pPr>
          </w:p>
        </w:tc>
        <w:tc>
          <w:tcPr>
            <w:tcW w:w="3433" w:type="dxa"/>
          </w:tcPr>
          <w:p w14:paraId="6627A08C">
            <w:pPr>
              <w:pStyle w:val="18"/>
              <w:spacing w:line="368" w:lineRule="exact"/>
              <w:ind w:left="10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нахождение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родственных слов в произведении</w:t>
            </w:r>
          </w:p>
        </w:tc>
        <w:tc>
          <w:tcPr>
            <w:tcW w:w="4950" w:type="dxa"/>
          </w:tcPr>
          <w:p w14:paraId="1F316D54">
            <w:pPr>
              <w:pStyle w:val="1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Найди в сказке «Колобок» слова, родственные слову «колобок».</w:t>
            </w:r>
          </w:p>
        </w:tc>
      </w:tr>
      <w:tr w14:paraId="31F17FE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34" w:hRule="atLeast"/>
        </w:trPr>
        <w:tc>
          <w:tcPr>
            <w:tcW w:w="1964" w:type="dxa"/>
            <w:vMerge w:val="continue"/>
            <w:tcBorders>
              <w:top w:val="nil"/>
            </w:tcBorders>
          </w:tcPr>
          <w:p w14:paraId="31EBDDE0">
            <w:pPr>
              <w:rPr>
                <w:sz w:val="28"/>
                <w:szCs w:val="28"/>
              </w:rPr>
            </w:pPr>
          </w:p>
        </w:tc>
        <w:tc>
          <w:tcPr>
            <w:tcW w:w="3433" w:type="dxa"/>
          </w:tcPr>
          <w:p w14:paraId="31608C17">
            <w:pPr>
              <w:pStyle w:val="18"/>
              <w:spacing w:line="368" w:lineRule="exact"/>
              <w:ind w:left="10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упражнения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в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образовании родственных слов</w:t>
            </w:r>
          </w:p>
        </w:tc>
        <w:tc>
          <w:tcPr>
            <w:tcW w:w="4950" w:type="dxa"/>
          </w:tcPr>
          <w:p w14:paraId="40DDE279">
            <w:pPr>
              <w:pStyle w:val="1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— Подбери родственные слова к слову «вода».</w:t>
            </w:r>
          </w:p>
        </w:tc>
      </w:tr>
      <w:tr w14:paraId="3EFD657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34" w:hRule="atLeast"/>
        </w:trPr>
        <w:tc>
          <w:tcPr>
            <w:tcW w:w="1964" w:type="dxa"/>
            <w:vMerge w:val="continue"/>
            <w:tcBorders>
              <w:top w:val="nil"/>
            </w:tcBorders>
          </w:tcPr>
          <w:p w14:paraId="6EDCE655">
            <w:pPr>
              <w:rPr>
                <w:sz w:val="28"/>
                <w:szCs w:val="28"/>
              </w:rPr>
            </w:pPr>
          </w:p>
        </w:tc>
        <w:tc>
          <w:tcPr>
            <w:tcW w:w="3433" w:type="dxa"/>
          </w:tcPr>
          <w:p w14:paraId="6F96ACC1">
            <w:pPr>
              <w:pStyle w:val="18"/>
              <w:spacing w:line="368" w:lineRule="exact"/>
              <w:ind w:left="108" w:right="24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моделирование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«сложных» </w:t>
            </w:r>
            <w:r>
              <w:rPr>
                <w:spacing w:val="-4"/>
                <w:sz w:val="28"/>
                <w:szCs w:val="28"/>
              </w:rPr>
              <w:t>слов</w:t>
            </w:r>
          </w:p>
        </w:tc>
        <w:tc>
          <w:tcPr>
            <w:tcW w:w="4950" w:type="dxa"/>
          </w:tcPr>
          <w:p w14:paraId="75E8E3D2">
            <w:pPr>
              <w:pStyle w:val="1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— Составь слово из частей «дом+овод».</w:t>
            </w:r>
          </w:p>
        </w:tc>
      </w:tr>
    </w:tbl>
    <w:p w14:paraId="3D41F650">
      <w:pPr>
        <w:pStyle w:val="18"/>
        <w:spacing w:after="0"/>
        <w:rPr>
          <w:sz w:val="28"/>
          <w:szCs w:val="28"/>
        </w:rPr>
        <w:sectPr>
          <w:pgSz w:w="11910" w:h="16840"/>
          <w:pgMar w:top="1100" w:right="708" w:bottom="1220" w:left="850" w:header="0" w:footer="1022" w:gutter="0"/>
          <w:cols w:space="720" w:num="1"/>
        </w:sectPr>
      </w:pPr>
    </w:p>
    <w:p w14:paraId="04903681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283" w:right="709" w:firstLine="709"/>
        <w:jc w:val="both"/>
        <w:textAlignment w:val="auto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3. </w:t>
      </w:r>
      <w:r>
        <w:rPr>
          <w:sz w:val="28"/>
          <w:szCs w:val="28"/>
        </w:rPr>
        <w:t>Подобрать задания, направленные на распростра- нение простых предложений, для детей каждой возрастной группы. Указать источник. (Образцы заданий можно подобрать из учебного пособия М. М. Алексеевой, В. И. Яшиной «Методика развития речи и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обучения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родному языку дошкольников» [Алексеева,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Яшина 2000: 400]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или</w:t>
      </w:r>
      <w:r>
        <w:rPr>
          <w:spacing w:val="69"/>
          <w:w w:val="150"/>
          <w:sz w:val="28"/>
          <w:szCs w:val="28"/>
        </w:rPr>
        <w:t xml:space="preserve">  </w:t>
      </w:r>
      <w:r>
        <w:rPr>
          <w:sz w:val="28"/>
          <w:szCs w:val="28"/>
        </w:rPr>
        <w:t>из</w:t>
      </w:r>
      <w:r>
        <w:rPr>
          <w:spacing w:val="70"/>
          <w:w w:val="150"/>
          <w:sz w:val="28"/>
          <w:szCs w:val="28"/>
        </w:rPr>
        <w:t xml:space="preserve">  </w:t>
      </w:r>
      <w:r>
        <w:rPr>
          <w:sz w:val="28"/>
          <w:szCs w:val="28"/>
        </w:rPr>
        <w:t>«Сборника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упражнений</w:t>
      </w:r>
      <w:r>
        <w:rPr>
          <w:spacing w:val="69"/>
          <w:w w:val="150"/>
          <w:sz w:val="28"/>
          <w:szCs w:val="28"/>
        </w:rPr>
        <w:t xml:space="preserve">  </w:t>
      </w:r>
      <w:r>
        <w:rPr>
          <w:sz w:val="28"/>
          <w:szCs w:val="28"/>
        </w:rPr>
        <w:t>по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детской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речи» С. Н. Цейтлин и др. [Цейтлин 2001]).</w:t>
      </w:r>
    </w:p>
    <w:p w14:paraId="4840084A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rFonts w:hint="default"/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Ответ</w:t>
      </w:r>
      <w:r>
        <w:rPr>
          <w:rFonts w:hint="default"/>
          <w:b/>
          <w:bCs/>
          <w:sz w:val="28"/>
          <w:szCs w:val="28"/>
          <w:lang w:val="ru-RU"/>
        </w:rPr>
        <w:t xml:space="preserve">: </w:t>
      </w:r>
    </w:p>
    <w:p w14:paraId="3E6007A7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Задания, направленные на распространение простых предложений, для детей каждой возрастной группы</w:t>
      </w:r>
    </w:p>
    <w:p w14:paraId="15AE5BBE">
      <w:pPr>
        <w:pStyle w:val="8"/>
        <w:spacing w:before="58"/>
        <w:ind w:right="711"/>
        <w:jc w:val="both"/>
        <w:rPr>
          <w:rFonts w:hint="default"/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1. Младший дошкольный возраст (3–4 года)</w:t>
      </w:r>
    </w:p>
    <w:p w14:paraId="1787E079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Цель: Развитие умения строить простые предложения.</w:t>
      </w:r>
    </w:p>
    <w:p w14:paraId="6D8CD35E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Задания:  </w:t>
      </w:r>
    </w:p>
    <w:p w14:paraId="7D00DF5B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Составление простых предложений по картинкам.  </w:t>
      </w:r>
    </w:p>
    <w:p w14:paraId="0ABFE490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Повторение за воспитателем простых предложений.  </w:t>
      </w:r>
    </w:p>
    <w:p w14:paraId="77636877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Игра "Подбери слово" — дети должны дополнить предложение, выбрав подходящее слово.</w:t>
      </w:r>
    </w:p>
    <w:p w14:paraId="3FE2CC7B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Источник: Учебное пособие М. М. Алексеевой, В. И. Яшиной «Методика развития речи и обучения родному языку дошкольников» [Алексеева, Яшина 2000: 400].</w:t>
      </w:r>
    </w:p>
    <w:p w14:paraId="6FDBAF92">
      <w:pPr>
        <w:pStyle w:val="8"/>
        <w:spacing w:before="58"/>
        <w:ind w:right="711"/>
        <w:jc w:val="both"/>
        <w:rPr>
          <w:rFonts w:hint="default"/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2. Средний дошкольный возраст (4–5 лет)</w:t>
      </w:r>
    </w:p>
    <w:p w14:paraId="5F916759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Цель: Развитие умения строить сложные предложения.</w:t>
      </w:r>
    </w:p>
    <w:p w14:paraId="54F817F4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Задания:  </w:t>
      </w:r>
    </w:p>
    <w:p w14:paraId="05D0921F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Составление сложных предложений по картинкам.  </w:t>
      </w:r>
    </w:p>
    <w:p w14:paraId="6B5D7D1B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Пересказ коротких текстов.  </w:t>
      </w:r>
    </w:p>
    <w:p w14:paraId="1145D797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Игра "Продолжи предложение" — дети должны продолжить предложение, начатое воспитателем.</w:t>
      </w:r>
    </w:p>
    <w:p w14:paraId="5961AED4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Источник: Учебное пособие М. М. Алексеевой, В. И. Яшиной «Методика развития речи и обучения родному языку дошкольников» [Алексеева, Яшина 2000: 400].</w:t>
      </w:r>
    </w:p>
    <w:p w14:paraId="435FC0BA">
      <w:pPr>
        <w:pStyle w:val="8"/>
        <w:spacing w:before="58"/>
        <w:ind w:right="711"/>
        <w:jc w:val="both"/>
        <w:rPr>
          <w:rFonts w:hint="default"/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3. Старший дошкольный возраст (5–6 лет)</w:t>
      </w:r>
    </w:p>
    <w:p w14:paraId="3B98B93A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Цель: Развитие умения строить сложные предложения с использованием союзов и предлогов.</w:t>
      </w:r>
    </w:p>
    <w:p w14:paraId="6A708AEC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Задания:  </w:t>
      </w:r>
    </w:p>
    <w:p w14:paraId="37B0DD0A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Составление сложных предложений с использованием союзов (например, "и", "а", "но").  </w:t>
      </w:r>
    </w:p>
    <w:p w14:paraId="017BC98E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Пересказ текстов с использованием предлогов.  </w:t>
      </w:r>
    </w:p>
    <w:p w14:paraId="6542E5F8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Игра "Найди предлог" — дети должны найти предлоги в предложении.</w:t>
      </w:r>
    </w:p>
    <w:p w14:paraId="2CA6BF5B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Источник: Учебное пособие М. М. Алексеевой, В. И. Яшиной «Методика развития речи и обучения родному языку дошкольников» [Алексеева, Яшина 2000: 400].</w:t>
      </w:r>
    </w:p>
    <w:p w14:paraId="252140CA">
      <w:pPr>
        <w:pStyle w:val="8"/>
        <w:spacing w:before="58"/>
        <w:ind w:right="711"/>
        <w:jc w:val="both"/>
        <w:rPr>
          <w:rFonts w:hint="default"/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4. Подготовительный к школе возраст (6–7 лет)</w:t>
      </w:r>
    </w:p>
    <w:p w14:paraId="22F9C1B6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Цель: Развитие умения строить сложные предложения с использованием различных грамматических конструкций.</w:t>
      </w:r>
    </w:p>
    <w:p w14:paraId="17017D14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Задания:  </w:t>
      </w:r>
    </w:p>
    <w:p w14:paraId="5ED74840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Составление сложных предложений с использованием различных грамматических конструкций.  </w:t>
      </w:r>
    </w:p>
    <w:p w14:paraId="15C34CD0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Пересказ текстов с использованием сложных грамматических конструкций.  </w:t>
      </w:r>
    </w:p>
    <w:p w14:paraId="06FE3D66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Игра "Измени предложение" — дети должны изменить предложение, используя различные грамматические формы.</w:t>
      </w:r>
    </w:p>
    <w:p w14:paraId="7911C0A8">
      <w:pPr>
        <w:pStyle w:val="8"/>
        <w:spacing w:before="58"/>
        <w:ind w:right="71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Источник: Учебное пособие М. М. Алексеевой, В. И. Яшиной «Методика развития речи и обучения родному языку дошкольников» [Алексеева, Яшина 2000: 400].</w:t>
      </w:r>
    </w:p>
    <w:p w14:paraId="374B625D">
      <w:pPr>
        <w:pStyle w:val="8"/>
        <w:spacing w:before="58"/>
        <w:ind w:right="711"/>
        <w:jc w:val="both"/>
        <w:rPr>
          <w:b/>
          <w:sz w:val="28"/>
          <w:szCs w:val="28"/>
        </w:rPr>
      </w:pPr>
    </w:p>
    <w:p w14:paraId="5AB823AE">
      <w:pPr>
        <w:pStyle w:val="8"/>
        <w:spacing w:before="58"/>
        <w:ind w:right="711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4</w:t>
      </w:r>
      <w:r>
        <w:rPr>
          <w:sz w:val="28"/>
          <w:szCs w:val="28"/>
        </w:rPr>
        <w:t>. Подобрать задания, направленные на овладение навыком конструирования сложных предложений, для детей каж- дой возрастной группы. Указать источник.</w:t>
      </w:r>
    </w:p>
    <w:p w14:paraId="46FB2980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Ответ</w:t>
      </w:r>
      <w:r>
        <w:rPr>
          <w:rFonts w:hint="default"/>
          <w:b/>
          <w:bCs/>
          <w:sz w:val="28"/>
          <w:szCs w:val="28"/>
          <w:lang w:val="ru-RU"/>
        </w:rPr>
        <w:t xml:space="preserve">: </w:t>
      </w:r>
    </w:p>
    <w:p w14:paraId="35C14BF6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1. Младший дошкольный возраст (3–4 года)</w:t>
      </w:r>
    </w:p>
    <w:p w14:paraId="39BF2D01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Цель: Развитие умения строить простые предложения.</w:t>
      </w:r>
    </w:p>
    <w:p w14:paraId="31F9C6B5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Задания:  </w:t>
      </w:r>
    </w:p>
    <w:p w14:paraId="0976D295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Составление простых предложений по картинкам.  </w:t>
      </w:r>
    </w:p>
    <w:p w14:paraId="0868CCAB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Повторение за воспитателем простых предложений.  </w:t>
      </w:r>
    </w:p>
    <w:p w14:paraId="46CD8056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Игра "Подбери слово" — дети должны дополнить предложение, выбрав подходящее слово.</w:t>
      </w:r>
    </w:p>
    <w:p w14:paraId="6566DA3A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Источник: Учебное пособие М. М. Алексеевой, В. И. Яшиной «Методика развития речи и обучения родному языку дошкольников» [Алексеева, Яшина 2000: 400].</w:t>
      </w:r>
    </w:p>
    <w:p w14:paraId="556BB01C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2. Средний дошкольный возраст (4–5 лет)</w:t>
      </w:r>
    </w:p>
    <w:p w14:paraId="54754752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Цель: Развитие умения строить сложные предложения.</w:t>
      </w:r>
    </w:p>
    <w:p w14:paraId="16E72B14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Задания:  </w:t>
      </w:r>
    </w:p>
    <w:p w14:paraId="195262E7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Составление сложных предложений по картинкам.  </w:t>
      </w:r>
    </w:p>
    <w:p w14:paraId="726D0781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Пересказ коротких текстов.  </w:t>
      </w:r>
    </w:p>
    <w:p w14:paraId="3FF92699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Игра "Продолжи предложение" — дети должны продолжить предложение, начатое воспитателем.</w:t>
      </w:r>
    </w:p>
    <w:p w14:paraId="2DB25108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Источник: Учебное пособие М. М. Алексеевой, В. И. Яшиной «Методика развития речи и обучения родному языку дошкольников» [Алексеева, Яшина 2000: 400].</w:t>
      </w:r>
    </w:p>
    <w:p w14:paraId="3523CD2F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3. Старший дошкольный возраст (5–6 лет)</w:t>
      </w:r>
    </w:p>
    <w:p w14:paraId="77555B08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Цель: Развитие умения строить сложные предложения с использованием союзов и предлогов.</w:t>
      </w:r>
    </w:p>
    <w:p w14:paraId="0D0E98E0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Задания:  </w:t>
      </w:r>
    </w:p>
    <w:p w14:paraId="28D0F88C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Составление сложных предложений с использованием союзов (например, "и", "а", "но").  </w:t>
      </w:r>
    </w:p>
    <w:p w14:paraId="1E3FBFE2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Пересказ текстов с использованием предлогов.  </w:t>
      </w:r>
    </w:p>
    <w:p w14:paraId="4FB153F3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Игра "Найди предлог" — дети должны найти предлоги в предложении.</w:t>
      </w:r>
    </w:p>
    <w:p w14:paraId="18723616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Источник: Учебное пособие М. М. Алексеевой, В. И. Яшиной «Методика развития речи и обучения родному языку дошкольников» [Алексеева, Яшина 2000: 400].</w:t>
      </w:r>
    </w:p>
    <w:p w14:paraId="775BED9D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4. Подготовительный к школе возраст (6–7 лет)</w:t>
      </w:r>
    </w:p>
    <w:p w14:paraId="5FE84F5F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Цель: Развитие умения строить сложные предложения с использованием различных грамматических конструкций.</w:t>
      </w:r>
    </w:p>
    <w:p w14:paraId="425CC5FE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Задания:  </w:t>
      </w:r>
    </w:p>
    <w:p w14:paraId="016C0023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Составление сложных предложений с использованием различных грамматических конструкций.  </w:t>
      </w:r>
    </w:p>
    <w:p w14:paraId="71790BD1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 xml:space="preserve">Пересказ текстов с использованием сложных грамматических конструкций.  </w:t>
      </w:r>
    </w:p>
    <w:p w14:paraId="6D143256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Игра "Измени предложение" — дети должны изменить предложение, используя различные грамматические формы.</w:t>
      </w:r>
    </w:p>
    <w:p w14:paraId="1166C86F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Источник: Учебное пособие М. М. Алексеевой, В. И. Яшиной «Методика развития речи и обучения родному языку дошкольников» [Алексеева, Яшина 2000: 400].</w:t>
      </w:r>
    </w:p>
    <w:p w14:paraId="616220E5">
      <w:pPr>
        <w:pStyle w:val="8"/>
        <w:spacing w:before="58"/>
        <w:ind w:right="711"/>
        <w:jc w:val="both"/>
        <w:rPr>
          <w:rFonts w:hint="default"/>
          <w:b/>
          <w:bCs/>
          <w:sz w:val="28"/>
          <w:szCs w:val="28"/>
          <w:lang w:val="ru-RU"/>
        </w:rPr>
      </w:pPr>
    </w:p>
    <w:p w14:paraId="413454A4">
      <w:pPr>
        <w:pStyle w:val="8"/>
        <w:spacing w:before="58"/>
        <w:ind w:right="711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5. </w:t>
      </w:r>
      <w:r>
        <w:rPr>
          <w:sz w:val="28"/>
          <w:szCs w:val="28"/>
        </w:rPr>
        <w:t>Выполнить задания из «Сборника упражнений по детской речи» С. Н. Цейтлин и др. [Цейтлин 2001]):</w:t>
      </w:r>
    </w:p>
    <w:p w14:paraId="6ED20E79">
      <w:pPr>
        <w:pStyle w:val="17"/>
        <w:numPr>
          <w:ilvl w:val="0"/>
          <w:numId w:val="43"/>
        </w:numPr>
        <w:tabs>
          <w:tab w:val="left" w:pos="1346"/>
        </w:tabs>
        <w:spacing w:before="1" w:after="0" w:line="240" w:lineRule="auto"/>
        <w:ind w:left="283" w:right="705" w:firstLine="7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Проанализировав языковой материал, определить, какими способами ребенок выражает свое отношение (уверенность / неуве- ренность и др.) к сообщаемому. Установить семантику используе- мых средств субъективной модальности. В скобках указан возраст </w:t>
      </w:r>
      <w:r>
        <w:rPr>
          <w:spacing w:val="-2"/>
          <w:sz w:val="28"/>
          <w:szCs w:val="28"/>
        </w:rPr>
        <w:t>дошкольника.</w:t>
      </w:r>
    </w:p>
    <w:p w14:paraId="1FE84980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rFonts w:hint="default"/>
          <w:b/>
          <w:bCs/>
          <w:sz w:val="28"/>
          <w:szCs w:val="28"/>
          <w:lang w:val="ru-RU"/>
        </w:rPr>
        <w:t>Ответ:</w:t>
      </w:r>
    </w:p>
    <w:p w14:paraId="5D54B9EC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1. Мама: По-моему это шар. Варя: По-моему мяч. (1.08)</w:t>
      </w:r>
    </w:p>
    <w:p w14:paraId="41EF7AB8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Способы выражения: Использование частицы «по-моему», выражающей неуверенность или предположение.</w:t>
      </w:r>
    </w:p>
    <w:p w14:paraId="41CC615A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Семантика: Признак сомнения или неуверенности в суждении.</w:t>
      </w:r>
    </w:p>
    <w:p w14:paraId="411EAD28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2. Этот, конечно, нельзя брать, и этот ластик папин от резинки нельзя брать. А это цветные, конечно, можно брать – о карандашах. (2.01)</w:t>
      </w:r>
    </w:p>
    <w:p w14:paraId="04F6766D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Способы выражения: Использование частицы «конечно», выражающей уверенность или утверждение.</w:t>
      </w:r>
    </w:p>
    <w:p w14:paraId="235F8FDA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Семантика: Признак уверенности в утверждении.</w:t>
      </w:r>
    </w:p>
    <w:p w14:paraId="69E33249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3. Это айва. Действительно, айва – попробовав варенье. (2.05)</w:t>
      </w:r>
    </w:p>
    <w:p w14:paraId="25680306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Способы выражения: Использование слова «действительно», выражающего уверенность или подтверждение.</w:t>
      </w:r>
    </w:p>
    <w:p w14:paraId="588073C9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Семантика: Признак уверенности и подтверждения предыдущего утверждения.</w:t>
      </w:r>
    </w:p>
    <w:p w14:paraId="1A61F494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4. А у меня, к сожалению, нет такой кружечки, желтенькой, пластмассовой, в моей кухне. (2.06)</w:t>
      </w:r>
    </w:p>
    <w:p w14:paraId="7E9C2CF2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Способы выражения: Использование частицы «к сожалению», выражающей сожаление или разочарование.</w:t>
      </w:r>
    </w:p>
    <w:p w14:paraId="168D6B1A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Семантика: Признак недовольства или нежелательного факта.</w:t>
      </w:r>
    </w:p>
    <w:p w14:paraId="21137451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5. Чего это там делают? Колотит, наверное? – Рубят дрова на дворе. (2.06)</w:t>
      </w:r>
    </w:p>
    <w:p w14:paraId="29148A24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Способы выражения: Использование частицы «наверное», выражающей предположение или неуверенность.</w:t>
      </w:r>
    </w:p>
    <w:p w14:paraId="0DBD3068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Семантика: Признак предположения или неуверенности в сообщении.</w:t>
      </w:r>
    </w:p>
    <w:p w14:paraId="39732710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6. Мои сапоги просохли, наверно уж. Надо сапоги надеть. Сапожки там, принеси. Вон там стоят. (2.06)</w:t>
      </w:r>
    </w:p>
    <w:p w14:paraId="0853CD9D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Способы выражения: Использование частицы «наверно уж», выражающей предположение или неуверенность.</w:t>
      </w:r>
    </w:p>
    <w:p w14:paraId="1197DB11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Семантика: Признак предположения или неуверенности в конечном результате.</w:t>
      </w:r>
    </w:p>
    <w:p w14:paraId="67460892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7. Попробовать отрубить, а то не полезет в печку – о полене. Его надо отрубить, по-моему. (2.07)</w:t>
      </w:r>
    </w:p>
    <w:p w14:paraId="370400FF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Способы выражения: Использование частицы «по-моему», выражающей предположение или неуверенность.</w:t>
      </w:r>
    </w:p>
    <w:p w14:paraId="4E124EEF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Семантика: Признак предположения или неуверенности в действии.</w:t>
      </w:r>
    </w:p>
    <w:p w14:paraId="02560589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8. Ты, конечно, привезла мне чего-нибудь интересненького. (2.08)</w:t>
      </w:r>
    </w:p>
    <w:p w14:paraId="1DD9B9A8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Способы выражения: Использование частицы «конечно», выражающей уверенность или ожидание.</w:t>
      </w:r>
    </w:p>
    <w:p w14:paraId="0DB71BEA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Семантика: Признак уверенности или ожидания.</w:t>
      </w:r>
    </w:p>
    <w:p w14:paraId="5FE1B97A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9. Это плохой, кажется. Кажется, плохой – выбрал из блюда червивую горошинку и показывает папе. (2.08)</w:t>
      </w:r>
    </w:p>
    <w:p w14:paraId="1C94407D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Способы выражения: Использование частицы «кажется», выражающей предположение или неуверенность.</w:t>
      </w:r>
    </w:p>
    <w:p w14:paraId="14EFE413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Семантика: Признак предположения или неуверенности в характеристике предмета.</w:t>
      </w:r>
    </w:p>
    <w:p w14:paraId="6B5750B5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10. Это, наверно, Москва будет, без сарая – строит дачу, сарай, потом сарай ломает. (2.09)</w:t>
      </w:r>
    </w:p>
    <w:p w14:paraId="763F1874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Способы выражения: Использование частицы «наверно», выражающей предположение или неуверенность.</w:t>
      </w:r>
    </w:p>
    <w:p w14:paraId="2B4ECAD2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Семантика: Признак предположения или неуверенности в идентификации объекта.</w:t>
      </w:r>
    </w:p>
    <w:p w14:paraId="3CACD035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11. Это, наверно, завязано – снимает чулок, а он не снимается. (2.10)</w:t>
      </w:r>
    </w:p>
    <w:p w14:paraId="5B87ECD8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Способы выражения: Использование частицы «наверно», выражающей предположение или неуверенность.</w:t>
      </w:r>
    </w:p>
    <w:p w14:paraId="19C9A8DC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Семантика: Признак предположения или неуверенности в описании ситуации.</w:t>
      </w:r>
    </w:p>
    <w:p w14:paraId="50632CA5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12. Пап, это кто Леночке сапоги делал? Художник, наверно, сапожник? А художник что делает? (3.00)</w:t>
      </w:r>
    </w:p>
    <w:p w14:paraId="584D799C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Способы выражения: Использование частицы «наверно», выражающей предположение или неуверенность.</w:t>
      </w:r>
    </w:p>
    <w:p w14:paraId="5A2662C6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Семантика: Признак предположения или неуверенности в определении профессии.</w:t>
      </w:r>
    </w:p>
    <w:p w14:paraId="76C4ABD9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13. Грачи-то, наверно, улетели из гнёзд в тёплые страны. В тёплых странах можно босиком ходить. В тёплых странах жарко. (3.05)</w:t>
      </w:r>
    </w:p>
    <w:p w14:paraId="02A45830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Способы выражения: Использование частицы «наверно», выражающей предположение или неуверенность.</w:t>
      </w:r>
    </w:p>
    <w:p w14:paraId="27A43118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Семантика: Признак предположения или неуверенности в изменении обстоятельств.</w:t>
      </w:r>
    </w:p>
    <w:p w14:paraId="4B4F1442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14. Дед, а я на тебя действительно обиделся. Побудь дома один минут, я говорю серьёзно. (3.05)</w:t>
      </w:r>
    </w:p>
    <w:p w14:paraId="210E5112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Способы выражения: Использование слов «действительно» и «серьёзно», выражающих уверенность или серьёзность.</w:t>
      </w:r>
    </w:p>
    <w:p w14:paraId="45DAC4EC">
      <w:pPr>
        <w:pStyle w:val="17"/>
        <w:numPr>
          <w:ilvl w:val="0"/>
          <w:numId w:val="0"/>
        </w:numPr>
        <w:tabs>
          <w:tab w:val="left" w:pos="1345"/>
        </w:tabs>
        <w:spacing w:before="0" w:after="0" w:line="240" w:lineRule="auto"/>
        <w:ind w:right="704" w:right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Семантика: Признаки уверенности или серьезности в заявлении.</w:t>
      </w:r>
    </w:p>
    <w:p w14:paraId="13BCDC4B">
      <w:pPr>
        <w:pStyle w:val="8"/>
        <w:ind w:right="709" w:firstLine="7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>Объясните значимость для когнитивного и речевого разви- тия детей от одного года до двух лет положения «Программы вос- питания и обучения в детском саду»: Учить понимать речевые кон- струкции с предлогами В и НА (</w:t>
      </w:r>
      <w:r>
        <w:rPr>
          <w:i/>
          <w:sz w:val="28"/>
          <w:szCs w:val="28"/>
        </w:rPr>
        <w:t>Чашка на столе</w:t>
      </w:r>
      <w:r>
        <w:rPr>
          <w:sz w:val="28"/>
          <w:szCs w:val="28"/>
        </w:rPr>
        <w:t xml:space="preserve">; </w:t>
      </w:r>
      <w:r>
        <w:rPr>
          <w:i/>
          <w:sz w:val="28"/>
          <w:szCs w:val="28"/>
        </w:rPr>
        <w:t>Молоко в чашке</w:t>
      </w:r>
      <w:r>
        <w:rPr>
          <w:sz w:val="28"/>
          <w:szCs w:val="28"/>
        </w:rPr>
        <w:t xml:space="preserve">; </w:t>
      </w:r>
      <w:r>
        <w:rPr>
          <w:i/>
          <w:sz w:val="28"/>
          <w:szCs w:val="28"/>
        </w:rPr>
        <w:t>Положи шарик в ведёрко, а кубик на полку</w:t>
      </w:r>
      <w:r>
        <w:rPr>
          <w:sz w:val="28"/>
          <w:szCs w:val="28"/>
        </w:rPr>
        <w:t>); выполнять несложные поручения (</w:t>
      </w:r>
      <w:r>
        <w:rPr>
          <w:i/>
          <w:sz w:val="28"/>
          <w:szCs w:val="28"/>
        </w:rPr>
        <w:t>Подойди к полке, возьми мишку</w:t>
      </w:r>
      <w:r>
        <w:rPr>
          <w:sz w:val="28"/>
          <w:szCs w:val="28"/>
        </w:rPr>
        <w:t>).</w:t>
      </w:r>
    </w:p>
    <w:p w14:paraId="0C29BF3F">
      <w:pPr>
        <w:pStyle w:val="8"/>
        <w:ind w:right="709"/>
        <w:jc w:val="both"/>
        <w:rPr>
          <w:rFonts w:hint="default"/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Ответ</w:t>
      </w:r>
      <w:r>
        <w:rPr>
          <w:rFonts w:hint="default"/>
          <w:b/>
          <w:bCs/>
          <w:sz w:val="28"/>
          <w:szCs w:val="28"/>
          <w:lang w:val="ru-RU"/>
        </w:rPr>
        <w:t xml:space="preserve">: </w:t>
      </w:r>
    </w:p>
    <w:p w14:paraId="21E25135">
      <w:pPr>
        <w:pStyle w:val="8"/>
        <w:ind w:right="709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Значимость положений программы для детей от 1 до 2 лет:</w:t>
      </w:r>
    </w:p>
    <w:p w14:paraId="13188CFC">
      <w:pPr>
        <w:pStyle w:val="8"/>
        <w:ind w:right="709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Позиции программы, направленные на обучение детей пониманию речевых конструкций с предлогами «В» и «НА», а также выполнению несложных поручений, играют ключевую роль в когнитивном и речевом развитии детей. Рассмотрим подробнее их значимость:</w:t>
      </w:r>
    </w:p>
    <w:p w14:paraId="4DFEF16A">
      <w:pPr>
        <w:pStyle w:val="8"/>
        <w:ind w:right="709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1. Развитие понимания пространственных отношений:</w:t>
      </w:r>
    </w:p>
    <w:p w14:paraId="44E9914A">
      <w:pPr>
        <w:pStyle w:val="8"/>
        <w:ind w:right="709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Предлоги «В» и «НА» помогают ребенку осознавать пространственные отношения («внутри», «снаружи», «на поверхности»). Это способствует развитию восприятия пространства, что важно для формирования ориентировочных навыков.</w:t>
      </w:r>
    </w:p>
    <w:p w14:paraId="471CBC18">
      <w:pPr>
        <w:pStyle w:val="8"/>
        <w:ind w:right="709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2. Обогащение словарного запаса:</w:t>
      </w:r>
    </w:p>
    <w:p w14:paraId="0EBD2F38">
      <w:pPr>
        <w:pStyle w:val="8"/>
        <w:ind w:right="709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Освоение предлогов и понимание конструкций с ними обогащает словарный запас ребенка, готовит его к дальнейшему освоению языка и расширению круга общения.</w:t>
      </w:r>
    </w:p>
    <w:p w14:paraId="6EC08F46">
      <w:pPr>
        <w:pStyle w:val="8"/>
        <w:ind w:right="709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3. Развитие речевого восприятия:</w:t>
      </w:r>
    </w:p>
    <w:p w14:paraId="18332E01">
      <w:pPr>
        <w:pStyle w:val="8"/>
        <w:ind w:right="709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Навык понимания речевых конструкций с предлогами укрепляет речевое восприятие, помогает ребенку сосредоточиться на смысле и значении слов, улучшать понимание речи окружающих.</w:t>
      </w:r>
    </w:p>
    <w:p w14:paraId="5D1E10C9">
      <w:pPr>
        <w:pStyle w:val="8"/>
        <w:ind w:right="709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4. Формирование исполнительских навыков:</w:t>
      </w:r>
    </w:p>
    <w:p w14:paraId="2B08CA3D">
      <w:pPr>
        <w:pStyle w:val="8"/>
        <w:ind w:right="709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Выполнение поручений («Подойди к полке, возьми мишку») способствует развитию исполнительной функции, концентрации внимания и навыков слушания.</w:t>
      </w:r>
    </w:p>
    <w:p w14:paraId="6211D227">
      <w:pPr>
        <w:pStyle w:val="8"/>
        <w:ind w:right="709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6. Стимуляция развития речи:</w:t>
      </w:r>
    </w:p>
    <w:p w14:paraId="55521BDE">
      <w:pPr>
        <w:pStyle w:val="8"/>
        <w:ind w:right="709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Поручения и инструкции стимулируют ребенка к повторению и самостоятельному применению слов и выражений, ускоряя процесс освоения речи.</w:t>
      </w:r>
    </w:p>
    <w:p w14:paraId="156E4BB1">
      <w:pPr>
        <w:pStyle w:val="8"/>
        <w:ind w:right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6</w:t>
      </w:r>
      <w:r>
        <w:rPr>
          <w:sz w:val="28"/>
          <w:szCs w:val="28"/>
        </w:rPr>
        <w:t>. Необходимо рассмотреть картинку. Составить по ней задания, направленные на формирование синтаксической сто- роны речи детей разных возрастных групп. Описать задание, ука- зать, на формирование какого типа предложения оно направлено.</w:t>
      </w:r>
    </w:p>
    <w:p w14:paraId="24F65B58">
      <w:pPr>
        <w:pStyle w:val="8"/>
        <w:ind w:left="1189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4684395" cy="4242435"/>
            <wp:effectExtent l="0" t="0" r="1905" b="5715"/>
            <wp:docPr id="437" name="Image 4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Image 437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4395" cy="424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F6CBA">
      <w:pPr>
        <w:pStyle w:val="8"/>
        <w:spacing w:before="58"/>
        <w:ind w:left="282" w:right="715" w:firstLine="707"/>
        <w:rPr>
          <w:b/>
          <w:sz w:val="28"/>
          <w:szCs w:val="28"/>
        </w:rPr>
      </w:pPr>
    </w:p>
    <w:p w14:paraId="749D5BCA">
      <w:pPr>
        <w:pStyle w:val="8"/>
        <w:spacing w:before="58"/>
        <w:ind w:right="715"/>
        <w:rPr>
          <w:rFonts w:hint="default"/>
          <w:b/>
          <w:bCs w:val="0"/>
          <w:sz w:val="28"/>
          <w:szCs w:val="28"/>
          <w:lang w:val="ru-RU"/>
        </w:rPr>
      </w:pPr>
      <w:r>
        <w:rPr>
          <w:b/>
          <w:bCs w:val="0"/>
          <w:sz w:val="28"/>
          <w:szCs w:val="28"/>
          <w:lang w:val="ru-RU"/>
        </w:rPr>
        <w:t>Ответ</w:t>
      </w:r>
      <w:r>
        <w:rPr>
          <w:rFonts w:hint="default"/>
          <w:b/>
          <w:bCs w:val="0"/>
          <w:sz w:val="28"/>
          <w:szCs w:val="28"/>
          <w:lang w:val="ru-RU"/>
        </w:rPr>
        <w:t xml:space="preserve">: </w:t>
      </w:r>
    </w:p>
    <w:p w14:paraId="3FD9E60E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Задания для младшей группы (3-4 года)</w:t>
      </w:r>
    </w:p>
    <w:p w14:paraId="4A737104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Описание действий  </w:t>
      </w:r>
    </w:p>
    <w:p w14:paraId="12F1E71F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Задание: Опиши, что делает мальчик на каждой картинке.  </w:t>
      </w:r>
    </w:p>
    <w:p w14:paraId="3013F88A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Пример ответа: Мальчик сидит на санках. Мальчик катается на санках. Мальчик падает с санок. Мальчик везет санки.  </w:t>
      </w:r>
    </w:p>
    <w:p w14:paraId="0D02E384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Цель: Развитие умения строить простые предложения.</w:t>
      </w:r>
    </w:p>
    <w:p w14:paraId="09CC365F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Составление предложений  </w:t>
      </w:r>
    </w:p>
    <w:p w14:paraId="37BE91A2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Задание: Составь предложения, используя слова "мальчик", "санки", "катается", "падает", "везет".  </w:t>
      </w:r>
    </w:p>
    <w:p w14:paraId="71D6151B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Пример ответа: Мальчик катается на санках. Мальчик падает с санок. Мальчик везет санки.  </w:t>
      </w:r>
    </w:p>
    <w:p w14:paraId="49D79076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Цель: Развитие умения строить простые предложения.</w:t>
      </w:r>
    </w:p>
    <w:p w14:paraId="4F27D083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rFonts w:hint="default"/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Задания для средней группы (4-5 лет)</w:t>
      </w:r>
    </w:p>
    <w:p w14:paraId="111029C2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Описание действий с использованием союзов  </w:t>
      </w:r>
    </w:p>
    <w:p w14:paraId="5D9179D3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Задание: Опиши, что делает мальчик на каждой картинке, используя союзы "и", "а", "но".  </w:t>
      </w:r>
    </w:p>
    <w:p w14:paraId="3F700987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Пример ответа: Мальчик сидит на санках и катается. Мальчик падает с санок, а потом встает. Мальчик везет санки, но они тяжелые.  </w:t>
      </w:r>
    </w:p>
    <w:p w14:paraId="567053B7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Цель: Развитие умения строить сложные предложения с использованием союзов.</w:t>
      </w:r>
    </w:p>
    <w:p w14:paraId="403134F3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Составление рассказов  </w:t>
      </w:r>
    </w:p>
    <w:p w14:paraId="56172ACA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Задание: Составь рассказ о том, что происходит на картинках.  </w:t>
      </w:r>
    </w:p>
    <w:p w14:paraId="6756EBB1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Пример ответа: Мальчик взял санки и пошел кататься. Он сел на санки и покатился с горки. Но вдруг он упал и ударился. Мальчик встал и пошел домой.  </w:t>
      </w:r>
    </w:p>
    <w:p w14:paraId="61376F1D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Цель: Развитие умения строить сложные предложения и связную речь.</w:t>
      </w:r>
    </w:p>
    <w:p w14:paraId="2D773021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rFonts w:hint="default"/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Задания для старшей группы (5-6 лет)</w:t>
      </w:r>
    </w:p>
    <w:p w14:paraId="6BC639B4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Описание действий с использованием предлогов  </w:t>
      </w:r>
    </w:p>
    <w:p w14:paraId="639777CA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Задание: Опиши, что делает мальчик на каждой картинке, используя предлоги "на", "с", "по".  </w:t>
      </w:r>
    </w:p>
    <w:p w14:paraId="01E5D3AD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Пример ответа: Мальчик сидит на санках. Мальчик катается с горки. Мальчик падает с санок. Мальчик везет санки по дороге.  </w:t>
      </w:r>
    </w:p>
    <w:p w14:paraId="268343A9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  <w:r>
        <w:rPr>
          <w:b/>
          <w:sz w:val="28"/>
          <w:szCs w:val="28"/>
        </w:rPr>
        <w:t>Цель: Развитие умения использовать предлоги в речи.</w:t>
      </w:r>
    </w:p>
    <w:p w14:paraId="49712032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15"/>
        <w:textAlignment w:val="auto"/>
        <w:rPr>
          <w:b/>
          <w:sz w:val="28"/>
          <w:szCs w:val="28"/>
        </w:rPr>
      </w:pPr>
    </w:p>
    <w:p w14:paraId="16E46FC9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282" w:right="715" w:firstLine="707"/>
        <w:textAlignment w:val="auto"/>
        <w:rPr>
          <w:sz w:val="28"/>
          <w:szCs w:val="28"/>
        </w:rPr>
      </w:pPr>
      <w:r>
        <w:rPr>
          <w:b/>
          <w:sz w:val="28"/>
          <w:szCs w:val="28"/>
        </w:rPr>
        <w:t>Задание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7.</w:t>
      </w:r>
      <w:r>
        <w:rPr>
          <w:b/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Указать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появление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синтаксических форм в правильной последовательности:</w:t>
      </w:r>
    </w:p>
    <w:p w14:paraId="05679FE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8" w:lineRule="exact"/>
        <w:ind w:left="990"/>
        <w:textAlignment w:val="auto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аморфные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предложения;</w:t>
      </w:r>
    </w:p>
    <w:p w14:paraId="013992F9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990" w:right="2142"/>
        <w:textAlignment w:val="auto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употребление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простых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сложных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предложений; в) появление служебных слов в предложениях;</w:t>
      </w:r>
    </w:p>
    <w:p w14:paraId="15AF8B3F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8" w:lineRule="exact"/>
        <w:ind w:left="990"/>
        <w:textAlignment w:val="auto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слова-</w:t>
      </w:r>
      <w:r>
        <w:rPr>
          <w:spacing w:val="-2"/>
          <w:sz w:val="28"/>
          <w:szCs w:val="28"/>
        </w:rPr>
        <w:t>предложения;</w:t>
      </w:r>
    </w:p>
    <w:p w14:paraId="7977BE21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282" w:right="711" w:firstLine="707"/>
        <w:textAlignment w:val="auto"/>
        <w:rPr>
          <w:sz w:val="28"/>
          <w:szCs w:val="28"/>
        </w:rPr>
      </w:pPr>
      <w:r>
        <w:rPr>
          <w:sz w:val="28"/>
          <w:szCs w:val="28"/>
        </w:rPr>
        <w:t>д)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сосуществование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предложениях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соподчиненных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слов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pacing w:val="-2"/>
          <w:sz w:val="28"/>
          <w:szCs w:val="28"/>
        </w:rPr>
        <w:t>слов-корней;</w:t>
      </w:r>
    </w:p>
    <w:p w14:paraId="589B5D1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left="282" w:right="707" w:firstLine="707"/>
        <w:jc w:val="both"/>
        <w:textAlignment w:val="auto"/>
        <w:rPr>
          <w:spacing w:val="-2"/>
          <w:sz w:val="28"/>
          <w:szCs w:val="28"/>
        </w:rPr>
      </w:pPr>
      <w:r>
        <w:rPr>
          <w:sz w:val="28"/>
          <w:szCs w:val="28"/>
        </w:rPr>
        <w:t>е)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все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слова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соподчиняются,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но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используются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предлоги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pacing w:val="-2"/>
          <w:sz w:val="28"/>
          <w:szCs w:val="28"/>
        </w:rPr>
        <w:t>союзы</w:t>
      </w:r>
    </w:p>
    <w:p w14:paraId="232150A5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7"/>
        <w:jc w:val="both"/>
        <w:textAlignment w:val="auto"/>
        <w:rPr>
          <w:rFonts w:hint="default"/>
          <w:spacing w:val="-2"/>
          <w:sz w:val="28"/>
          <w:szCs w:val="28"/>
          <w:lang w:val="ru-RU"/>
        </w:rPr>
      </w:pPr>
      <w:r>
        <w:rPr>
          <w:spacing w:val="-2"/>
          <w:sz w:val="28"/>
          <w:szCs w:val="28"/>
          <w:lang w:val="ru-RU"/>
        </w:rPr>
        <w:t>Ответ</w:t>
      </w:r>
      <w:r>
        <w:rPr>
          <w:rFonts w:hint="default"/>
          <w:spacing w:val="-2"/>
          <w:sz w:val="28"/>
          <w:szCs w:val="28"/>
          <w:lang w:val="ru-RU"/>
        </w:rPr>
        <w:t>:</w:t>
      </w:r>
    </w:p>
    <w:p w14:paraId="257D2F65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7"/>
        <w:jc w:val="both"/>
        <w:textAlignment w:val="auto"/>
        <w:rPr>
          <w:rFonts w:hint="default"/>
          <w:spacing w:val="-2"/>
          <w:sz w:val="28"/>
          <w:szCs w:val="28"/>
          <w:lang w:val="ru-RU"/>
        </w:rPr>
      </w:pPr>
      <w:r>
        <w:rPr>
          <w:rFonts w:hint="default"/>
          <w:spacing w:val="-2"/>
          <w:sz w:val="28"/>
          <w:szCs w:val="28"/>
          <w:lang w:val="ru-RU"/>
        </w:rPr>
        <w:t>Г- А- Е- В- Б</w:t>
      </w:r>
    </w:p>
    <w:p w14:paraId="62B533E2">
      <w:pPr>
        <w:pStyle w:val="8"/>
        <w:spacing w:before="366"/>
        <w:ind w:right="70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8. </w:t>
      </w:r>
      <w:r>
        <w:rPr>
          <w:sz w:val="28"/>
          <w:szCs w:val="28"/>
        </w:rPr>
        <w:t xml:space="preserve">Каким высказываниям функционально эквива- лентны следующие голофразы? В скобках указан возраст дошколь- </w:t>
      </w:r>
      <w:r>
        <w:rPr>
          <w:spacing w:val="-2"/>
          <w:sz w:val="28"/>
          <w:szCs w:val="28"/>
        </w:rPr>
        <w:t>ника.</w:t>
      </w:r>
    </w:p>
    <w:p w14:paraId="59C0F82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 xml:space="preserve">: </w:t>
      </w:r>
    </w:p>
    <w:p w14:paraId="28D6EA2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«Мама» – просит взять на руки. (0.11) </w:t>
      </w:r>
    </w:p>
    <w:p w14:paraId="43AA983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Эквивалентное высказывание: «Возьми меня на руки, мама».</w:t>
      </w:r>
    </w:p>
    <w:p w14:paraId="0BEA18C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«Ва-ва» – при виде кошки. (Лиза; 0.09) </w:t>
      </w:r>
    </w:p>
    <w:p w14:paraId="43A08B8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Эквивалентное высказывание: «Смотри, вон кошка!»</w:t>
      </w:r>
    </w:p>
    <w:p w14:paraId="15C6102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«Бати» (ботинки) – указывает пальцем на стоящие рядом с кроватью ботинки (0.10). </w:t>
      </w:r>
    </w:p>
    <w:p w14:paraId="721993E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Эквивалентное высказывание: «Мама, возьми ботинки, я хочу гулять».</w:t>
      </w:r>
    </w:p>
    <w:p w14:paraId="44D230E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«Мама» произносит в отсутствие мамы, когда вспоминает, что хочет есть. (0.11) </w:t>
      </w:r>
    </w:p>
    <w:p w14:paraId="565437F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Эквивалентное высказывание: «Мама, я хочу кушать».</w:t>
      </w:r>
    </w:p>
    <w:p w14:paraId="0643A74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«Авб!» – о собаке, изображенной на чашке. (1.00) </w:t>
      </w:r>
    </w:p>
    <w:p w14:paraId="3AEAB49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Эквивалентное высказывание: «Ой, смотри, на чашке нарисована собака!»</w:t>
      </w:r>
    </w:p>
    <w:p w14:paraId="4C6671F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«Мама» – всегда говорит, находясь у бабушки и услышав стук двери (дома же никогда на звук открываемой двери так не реагирует). (1.00) </w:t>
      </w:r>
    </w:p>
    <w:p w14:paraId="2F34BC4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Эквивалентное высказывание: «Мама пришла!»</w:t>
      </w:r>
    </w:p>
    <w:p w14:paraId="2F009FA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«А-а» – утром, пописав в горшок. (1.00) </w:t>
      </w:r>
    </w:p>
    <w:p w14:paraId="750A75D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Эквивалентное высказывание: «Я справился в горшок, мама, похвалите меня!»</w:t>
      </w:r>
    </w:p>
    <w:p w14:paraId="3B6E40A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«Ки» – о картинке, на которой изображен слоник. (1.00) </w:t>
      </w:r>
    </w:p>
    <w:p w14:paraId="42E7311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Эквивалентное высказывание: «Смотри, это слоник!»</w:t>
      </w:r>
    </w:p>
    <w:p w14:paraId="5170653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«Ки» – обо всём интересном, например, увидела у мамы на шее красивые бусы: «ки». (1.00) </w:t>
      </w:r>
    </w:p>
    <w:p w14:paraId="3D5B2BB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Эквивалентное высказывание: «Это так красиво и интересно!»</w:t>
      </w:r>
    </w:p>
    <w:p w14:paraId="638CFBA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«Бай-бай» – взрослый ложится на диван. (1.03) </w:t>
      </w:r>
    </w:p>
    <w:p w14:paraId="728A878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Эквивалентное высказывание: «Ты ложишься спать, добрый вечер!»</w:t>
      </w:r>
    </w:p>
    <w:p w14:paraId="3612A86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«Зайка» – кладет зайца на стол. (1.04) </w:t>
      </w:r>
    </w:p>
    <w:p w14:paraId="20F9D06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Эквивалентное высказывание: «Я положил зайца на стол, смотри!»</w:t>
      </w:r>
    </w:p>
    <w:p w14:paraId="1A394D5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«Ап» – глядит на маму и произносит, когда хочет пососать молочка. (1.01) </w:t>
      </w:r>
    </w:p>
    <w:p w14:paraId="7FDF36A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Эквивалентное высказывание: «Мама, дай грудь, я хочу молока».</w:t>
      </w:r>
    </w:p>
    <w:p w14:paraId="53A8474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«Мама!» – радостно закричала, когда была у бабушки и пришел её брат – Алеша (0.11) – и услышав звонок, и увидев брата. </w:t>
      </w:r>
    </w:p>
    <w:p w14:paraId="6EB95A5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Эквивалентное высказывание: «Мама, Алеша пришел! Ура!»</w:t>
      </w:r>
    </w:p>
    <w:p w14:paraId="214978F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«Яблоко!» – просит дать. (1.02) </w:t>
      </w:r>
    </w:p>
    <w:p w14:paraId="5FDD83D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Эквивалентное высказывание: «Дай мне яблоко, пожалуйста!»</w:t>
      </w:r>
    </w:p>
    <w:p w14:paraId="78A34F6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0"/>
        <w:jc w:val="left"/>
        <w:textAlignment w:val="auto"/>
        <w:rPr>
          <w:sz w:val="28"/>
          <w:szCs w:val="28"/>
        </w:rPr>
      </w:pPr>
      <w:r>
        <w:rPr>
          <w:b/>
          <w:sz w:val="28"/>
          <w:szCs w:val="28"/>
        </w:rPr>
        <w:t>Задание</w:t>
      </w:r>
      <w:r>
        <w:rPr>
          <w:b/>
          <w:spacing w:val="-12"/>
          <w:sz w:val="28"/>
          <w:szCs w:val="28"/>
        </w:rPr>
        <w:t xml:space="preserve"> </w:t>
      </w:r>
      <w:r>
        <w:rPr>
          <w:b/>
          <w:sz w:val="28"/>
          <w:szCs w:val="28"/>
        </w:rPr>
        <w:t>9.</w:t>
      </w:r>
      <w:r>
        <w:rPr>
          <w:b/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Заполнить</w:t>
      </w:r>
      <w:r>
        <w:rPr>
          <w:spacing w:val="-1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таблицу.</w:t>
      </w:r>
    </w:p>
    <w:tbl>
      <w:tblPr>
        <w:tblStyle w:val="7"/>
        <w:tblW w:w="1033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FFFFFF" w:themeFill="background1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2983"/>
        <w:gridCol w:w="3184"/>
        <w:gridCol w:w="4171"/>
      </w:tblGrid>
      <w:tr w14:paraId="55D1BA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01" w:hRule="atLeast"/>
        </w:trPr>
        <w:tc>
          <w:tcPr>
            <w:tcW w:w="2983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bottom"/>
          </w:tcPr>
          <w:p w14:paraId="3AD2CA46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bottom"/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Раздел работы</w:t>
            </w:r>
          </w:p>
        </w:tc>
        <w:tc>
          <w:tcPr>
            <w:tcW w:w="318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bottom"/>
          </w:tcPr>
          <w:p w14:paraId="141F807A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bottom"/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Методы и приемы</w:t>
            </w:r>
          </w:p>
        </w:tc>
        <w:tc>
          <w:tcPr>
            <w:tcW w:w="4171" w:type="dxa"/>
            <w:shd w:val="clear" w:color="auto" w:fill="FFFFFF" w:themeFill="background1"/>
            <w:tcMar>
              <w:top w:w="165" w:type="dxa"/>
              <w:bottom w:w="165" w:type="dxa"/>
            </w:tcMar>
            <w:vAlign w:val="bottom"/>
          </w:tcPr>
          <w:p w14:paraId="0BEFC5D7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bottom"/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Примеры и образцы заданий с указанием возраста детей</w:t>
            </w:r>
          </w:p>
        </w:tc>
      </w:tr>
      <w:tr w14:paraId="189546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48" w:hRule="atLeast"/>
        </w:trPr>
        <w:tc>
          <w:tcPr>
            <w:tcW w:w="2983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31FC90E3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Простые нераспространенные предложения</w:t>
            </w:r>
          </w:p>
        </w:tc>
        <w:tc>
          <w:tcPr>
            <w:tcW w:w="318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311C21D8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Учить детей составлять простые предложения из 2–3 слов</w:t>
            </w:r>
          </w:p>
        </w:tc>
        <w:tc>
          <w:tcPr>
            <w:tcW w:w="4171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7F3352B9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Пример задания для младших дошкольников (3–4 года): «Повтори за мной: «Маша играет», «Кошка спит».</w:t>
            </w:r>
          </w:p>
        </w:tc>
      </w:tr>
      <w:tr w14:paraId="348503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48" w:hRule="atLeast"/>
        </w:trPr>
        <w:tc>
          <w:tcPr>
            <w:tcW w:w="2983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3E12D20C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Простые распространенные предложения</w:t>
            </w:r>
          </w:p>
        </w:tc>
        <w:tc>
          <w:tcPr>
            <w:tcW w:w="318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625E79AB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Учить детей распространять предложения добавлением определений, обстоятельств</w:t>
            </w:r>
          </w:p>
        </w:tc>
        <w:tc>
          <w:tcPr>
            <w:tcW w:w="4171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01C055FE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Пример задания для средних дошкольников (4–5 лет): «Расскажи, что делает зайчик: Зайчик прыгает по лужайке».</w:t>
            </w:r>
          </w:p>
        </w:tc>
      </w:tr>
      <w:tr w14:paraId="3F2623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94" w:hRule="atLeast"/>
        </w:trPr>
        <w:tc>
          <w:tcPr>
            <w:tcW w:w="2983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214EC751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Предложения с однородными членами</w:t>
            </w:r>
          </w:p>
        </w:tc>
        <w:tc>
          <w:tcPr>
            <w:tcW w:w="318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02F2A681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Учить детей строить предложения с однородными членами</w:t>
            </w:r>
          </w:p>
        </w:tc>
        <w:tc>
          <w:tcPr>
            <w:tcW w:w="4171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5D0A2AE7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Пример задания для старших дошкольников (5–6 лет): «Назови, какие фрукты лежат на столе: яблоки, груши, апельсины».</w:t>
            </w:r>
          </w:p>
        </w:tc>
      </w:tr>
      <w:tr w14:paraId="7D1356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94" w:hRule="atLeast"/>
        </w:trPr>
        <w:tc>
          <w:tcPr>
            <w:tcW w:w="2983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5E0772F2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Сложные предложения (бессоюзные, сложносочиненные и сложноподчиненные)</w:t>
            </w:r>
          </w:p>
        </w:tc>
        <w:tc>
          <w:tcPr>
            <w:tcW w:w="318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71E8C201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Учить детей строить сложные предложения с союзами и без них</w:t>
            </w:r>
          </w:p>
        </w:tc>
        <w:tc>
          <w:tcPr>
            <w:tcW w:w="4171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7CD3E5ED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Пример задания для подготовительной группы (6–7 лет): «Соедините два предложения союзом «и»: Машина приехала, ворота открылись».</w:t>
            </w:r>
          </w:p>
        </w:tc>
      </w:tr>
      <w:tr w14:paraId="53F981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08" w:hRule="atLeast"/>
        </w:trPr>
        <w:tc>
          <w:tcPr>
            <w:tcW w:w="2983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2B0F18AA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Предложения с прямой и косвенной речью</w:t>
            </w:r>
          </w:p>
        </w:tc>
        <w:tc>
          <w:tcPr>
            <w:tcW w:w="318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5272DE3A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Учить детей использовать прямую и косвенную речь в речи</w:t>
            </w:r>
          </w:p>
        </w:tc>
        <w:tc>
          <w:tcPr>
            <w:tcW w:w="4171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7CD1262A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Пример задания для подготовительной группы (6–7 лет): «Передай, что сказал почтальон: Почтальон сказал, что посылка пришла».</w:t>
            </w:r>
          </w:p>
        </w:tc>
      </w:tr>
    </w:tbl>
    <w:p w14:paraId="1868D718">
      <w:pPr>
        <w:pStyle w:val="2"/>
        <w:spacing w:before="58"/>
        <w:ind w:left="0" w:right="430" w:firstLine="0"/>
        <w:jc w:val="center"/>
        <w:rPr>
          <w:b/>
          <w:sz w:val="28"/>
          <w:szCs w:val="28"/>
        </w:rPr>
      </w:pPr>
      <w:bookmarkStart w:id="48" w:name="_bookmark23"/>
      <w:bookmarkEnd w:id="48"/>
      <w:bookmarkStart w:id="49" w:name="Тест по теме"/>
      <w:bookmarkEnd w:id="49"/>
      <w:r>
        <w:rPr>
          <w:sz w:val="28"/>
          <w:szCs w:val="28"/>
        </w:rPr>
        <w:t>Тест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теме</w:t>
      </w:r>
    </w:p>
    <w:p w14:paraId="111D8A53">
      <w:pPr>
        <w:pStyle w:val="17"/>
        <w:numPr>
          <w:ilvl w:val="0"/>
          <w:numId w:val="44"/>
        </w:numPr>
        <w:tabs>
          <w:tab w:val="left" w:pos="1413"/>
        </w:tabs>
        <w:spacing w:before="1" w:after="0" w:line="240" w:lineRule="auto"/>
        <w:ind w:left="282" w:right="706" w:firstLine="70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Период усвоения грамматической структуры предло- жения, формирование первых грамматических форм, флексий, служебных слов приходится на</w:t>
      </w:r>
    </w:p>
    <w:p w14:paraId="382D8451">
      <w:pPr>
        <w:pStyle w:val="8"/>
        <w:ind w:left="990" w:right="5219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конец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первого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года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жизни; б) второй год жизни;</w:t>
      </w:r>
    </w:p>
    <w:p w14:paraId="69BE046C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третий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год</w:t>
      </w:r>
      <w:r>
        <w:rPr>
          <w:spacing w:val="-5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жизни;</w:t>
      </w:r>
    </w:p>
    <w:p w14:paraId="0EA22E3D">
      <w:pPr>
        <w:pStyle w:val="8"/>
        <w:spacing w:line="367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средний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старший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дошкольный</w:t>
      </w:r>
      <w:r>
        <w:rPr>
          <w:spacing w:val="-9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возраст.</w:t>
      </w:r>
    </w:p>
    <w:p w14:paraId="7A722AE9">
      <w:pPr>
        <w:pStyle w:val="2"/>
        <w:numPr>
          <w:ilvl w:val="0"/>
          <w:numId w:val="44"/>
        </w:numPr>
        <w:tabs>
          <w:tab w:val="left" w:pos="1414"/>
        </w:tabs>
        <w:spacing w:before="0" w:after="0" w:line="368" w:lineRule="exact"/>
        <w:ind w:left="1414" w:right="0" w:hanging="424"/>
        <w:jc w:val="left"/>
        <w:rPr>
          <w:sz w:val="28"/>
          <w:szCs w:val="28"/>
        </w:rPr>
      </w:pPr>
      <w:r>
        <w:rPr>
          <w:sz w:val="28"/>
          <w:szCs w:val="28"/>
        </w:rPr>
        <w:t>«Голофраза»</w:t>
      </w:r>
      <w:r>
        <w:rPr>
          <w:spacing w:val="-11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–</w:t>
      </w:r>
      <w:r>
        <w:rPr>
          <w:b w:val="0"/>
          <w:spacing w:val="-9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это</w:t>
      </w:r>
    </w:p>
    <w:p w14:paraId="11B494B8">
      <w:pPr>
        <w:pStyle w:val="8"/>
        <w:spacing w:before="2"/>
        <w:ind w:left="990" w:right="3092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однословное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предложение-высказывание; б) одно слово;</w:t>
      </w:r>
    </w:p>
    <w:p w14:paraId="7D942F52">
      <w:pPr>
        <w:pStyle w:val="8"/>
        <w:ind w:left="990" w:right="3796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фраза,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состоящая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из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нескольких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слов; г) двусловное предложение.</w:t>
      </w:r>
    </w:p>
    <w:p w14:paraId="00670B99">
      <w:pPr>
        <w:pStyle w:val="2"/>
        <w:numPr>
          <w:ilvl w:val="0"/>
          <w:numId w:val="44"/>
        </w:numPr>
        <w:tabs>
          <w:tab w:val="left" w:pos="1414"/>
        </w:tabs>
        <w:spacing w:before="0" w:after="0" w:line="368" w:lineRule="exact"/>
        <w:ind w:left="1414" w:right="0" w:hanging="424"/>
        <w:jc w:val="left"/>
        <w:rPr>
          <w:sz w:val="28"/>
          <w:szCs w:val="28"/>
        </w:rPr>
      </w:pPr>
      <w:r>
        <w:rPr>
          <w:sz w:val="28"/>
          <w:szCs w:val="28"/>
        </w:rPr>
        <w:t>Упражнения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13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типу</w:t>
      </w:r>
    </w:p>
    <w:p w14:paraId="57EBB876">
      <w:pPr>
        <w:pStyle w:val="17"/>
        <w:numPr>
          <w:ilvl w:val="1"/>
          <w:numId w:val="44"/>
        </w:numPr>
        <w:tabs>
          <w:tab w:val="left" w:pos="1229"/>
        </w:tabs>
        <w:spacing w:before="0" w:after="0" w:line="368" w:lineRule="exact"/>
        <w:ind w:left="1229" w:right="0" w:hanging="239"/>
        <w:jc w:val="left"/>
        <w:rPr>
          <w:sz w:val="28"/>
          <w:szCs w:val="28"/>
        </w:rPr>
      </w:pPr>
      <w:r>
        <w:rPr>
          <w:sz w:val="28"/>
          <w:szCs w:val="28"/>
        </w:rPr>
        <w:t>Что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делает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собака?</w:t>
      </w:r>
      <w:r>
        <w:rPr>
          <w:spacing w:val="-9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(лает)</w:t>
      </w:r>
    </w:p>
    <w:p w14:paraId="388EC990">
      <w:pPr>
        <w:pStyle w:val="17"/>
        <w:numPr>
          <w:ilvl w:val="1"/>
          <w:numId w:val="44"/>
        </w:numPr>
        <w:tabs>
          <w:tab w:val="left" w:pos="1229"/>
        </w:tabs>
        <w:spacing w:before="1" w:after="0" w:line="368" w:lineRule="exact"/>
        <w:ind w:left="1229" w:right="0" w:hanging="239"/>
        <w:jc w:val="left"/>
        <w:rPr>
          <w:sz w:val="28"/>
          <w:szCs w:val="28"/>
        </w:rPr>
      </w:pPr>
      <w:r>
        <w:rPr>
          <w:sz w:val="28"/>
          <w:szCs w:val="28"/>
        </w:rPr>
        <w:t>Что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делает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дворник?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(подметает)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т.</w:t>
      </w:r>
      <w:r>
        <w:rPr>
          <w:spacing w:val="-8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п.</w:t>
      </w:r>
    </w:p>
    <w:p w14:paraId="2388C710">
      <w:pPr>
        <w:pStyle w:val="2"/>
        <w:spacing w:line="367" w:lineRule="exact"/>
        <w:ind w:left="990" w:firstLine="0"/>
        <w:rPr>
          <w:sz w:val="28"/>
          <w:szCs w:val="28"/>
        </w:rPr>
      </w:pPr>
      <w:r>
        <w:rPr>
          <w:sz w:val="28"/>
          <w:szCs w:val="28"/>
        </w:rPr>
        <w:t>направлены</w:t>
      </w:r>
      <w:r>
        <w:rPr>
          <w:spacing w:val="-16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на</w:t>
      </w:r>
    </w:p>
    <w:p w14:paraId="3C6EE103">
      <w:pPr>
        <w:pStyle w:val="8"/>
        <w:ind w:left="282" w:firstLine="707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распространение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предложения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за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счет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однородных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 xml:space="preserve">членов </w:t>
      </w:r>
      <w:r>
        <w:rPr>
          <w:spacing w:val="-2"/>
          <w:sz w:val="28"/>
          <w:szCs w:val="28"/>
        </w:rPr>
        <w:t>предложения;</w:t>
      </w:r>
    </w:p>
    <w:p w14:paraId="1A713E85">
      <w:pPr>
        <w:pStyle w:val="8"/>
        <w:ind w:left="990" w:right="1476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формирование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умений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строить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сложные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предложения; в) распространение простого предложения;</w:t>
      </w:r>
    </w:p>
    <w:p w14:paraId="7BB6A388">
      <w:pPr>
        <w:pStyle w:val="8"/>
        <w:spacing w:before="1"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умение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строить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предложения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косвенной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речью.</w:t>
      </w:r>
    </w:p>
    <w:p w14:paraId="408DDB70">
      <w:pPr>
        <w:pStyle w:val="2"/>
        <w:numPr>
          <w:ilvl w:val="0"/>
          <w:numId w:val="44"/>
        </w:numPr>
        <w:tabs>
          <w:tab w:val="left" w:pos="1413"/>
        </w:tabs>
        <w:spacing w:before="0" w:after="0" w:line="240" w:lineRule="auto"/>
        <w:ind w:left="282" w:right="709" w:firstLine="707"/>
        <w:jc w:val="left"/>
        <w:rPr>
          <w:sz w:val="28"/>
          <w:szCs w:val="28"/>
        </w:rPr>
      </w:pPr>
      <w:r>
        <w:rPr>
          <w:sz w:val="28"/>
          <w:szCs w:val="28"/>
        </w:rPr>
        <w:t>В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развитие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синтаксической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стороны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входит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(не- сколько вариантов ответа)</w:t>
      </w:r>
    </w:p>
    <w:p w14:paraId="35B0F1DD">
      <w:pPr>
        <w:pStyle w:val="8"/>
        <w:ind w:left="282" w:firstLine="707"/>
        <w:rPr>
          <w:sz w:val="28"/>
          <w:szCs w:val="28"/>
        </w:rPr>
      </w:pPr>
      <w:r>
        <w:rPr>
          <w:sz w:val="28"/>
          <w:szCs w:val="28"/>
        </w:rPr>
        <w:t>а) обучение детей умению пользоваться предложениями с од- нородными членами;</w:t>
      </w:r>
    </w:p>
    <w:p w14:paraId="338B4874">
      <w:pPr>
        <w:pStyle w:val="8"/>
        <w:ind w:left="282" w:firstLine="707"/>
        <w:rPr>
          <w:sz w:val="28"/>
          <w:szCs w:val="28"/>
        </w:rPr>
      </w:pPr>
      <w:r>
        <w:rPr>
          <w:sz w:val="28"/>
          <w:szCs w:val="28"/>
        </w:rPr>
        <w:t xml:space="preserve">б) обучение детей умению пользоваться сложными предложе- </w:t>
      </w:r>
      <w:r>
        <w:rPr>
          <w:spacing w:val="-2"/>
          <w:sz w:val="28"/>
          <w:szCs w:val="28"/>
        </w:rPr>
        <w:t>ниями;</w:t>
      </w:r>
    </w:p>
    <w:p w14:paraId="4F9D5E7A">
      <w:pPr>
        <w:pStyle w:val="8"/>
        <w:ind w:left="282" w:right="715" w:firstLine="707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обучение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умению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изменять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глаголы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временам,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числам, лицам и т. д.;</w:t>
      </w:r>
    </w:p>
    <w:p w14:paraId="184A7A80">
      <w:pPr>
        <w:pStyle w:val="8"/>
        <w:spacing w:line="366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обогащение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словаря</w:t>
      </w:r>
      <w:r>
        <w:rPr>
          <w:spacing w:val="-1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детей.</w:t>
      </w:r>
    </w:p>
    <w:p w14:paraId="72341953">
      <w:pPr>
        <w:pStyle w:val="2"/>
        <w:numPr>
          <w:ilvl w:val="0"/>
          <w:numId w:val="44"/>
        </w:numPr>
        <w:tabs>
          <w:tab w:val="left" w:pos="1308"/>
        </w:tabs>
        <w:spacing w:before="1" w:after="0" w:line="368" w:lineRule="exact"/>
        <w:ind w:left="1308" w:right="0" w:hanging="318"/>
        <w:jc w:val="left"/>
        <w:rPr>
          <w:sz w:val="28"/>
          <w:szCs w:val="28"/>
        </w:rPr>
      </w:pPr>
      <w:r>
        <w:rPr>
          <w:sz w:val="28"/>
          <w:szCs w:val="28"/>
        </w:rPr>
        <w:t>Игра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«Подскажи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словечко»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направлена</w:t>
      </w:r>
      <w:r>
        <w:rPr>
          <w:spacing w:val="-14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на</w:t>
      </w:r>
    </w:p>
    <w:p w14:paraId="6D99A03F">
      <w:pPr>
        <w:spacing w:before="0"/>
        <w:ind w:left="990" w:right="5912" w:firstLine="0"/>
        <w:jc w:val="left"/>
        <w:rPr>
          <w:i/>
          <w:sz w:val="28"/>
          <w:szCs w:val="28"/>
        </w:rPr>
      </w:pPr>
      <w:r>
        <w:rPr>
          <w:i/>
          <w:sz w:val="28"/>
          <w:szCs w:val="28"/>
        </w:rPr>
        <w:t>Солнце,</w:t>
      </w:r>
      <w:r>
        <w:rPr>
          <w:i/>
          <w:spacing w:val="-14"/>
          <w:sz w:val="28"/>
          <w:szCs w:val="28"/>
        </w:rPr>
        <w:t xml:space="preserve"> </w:t>
      </w:r>
      <w:r>
        <w:rPr>
          <w:i/>
          <w:sz w:val="28"/>
          <w:szCs w:val="28"/>
        </w:rPr>
        <w:t>как</w:t>
      </w:r>
      <w:r>
        <w:rPr>
          <w:i/>
          <w:spacing w:val="-14"/>
          <w:sz w:val="28"/>
          <w:szCs w:val="28"/>
        </w:rPr>
        <w:t xml:space="preserve"> </w:t>
      </w:r>
      <w:r>
        <w:rPr>
          <w:i/>
          <w:sz w:val="28"/>
          <w:szCs w:val="28"/>
        </w:rPr>
        <w:t>мяч,</w:t>
      </w:r>
      <w:r>
        <w:rPr>
          <w:i/>
          <w:spacing w:val="-9"/>
          <w:sz w:val="28"/>
          <w:szCs w:val="28"/>
        </w:rPr>
        <w:t xml:space="preserve"> </w:t>
      </w:r>
      <w:r>
        <w:rPr>
          <w:i/>
          <w:sz w:val="28"/>
          <w:szCs w:val="28"/>
        </w:rPr>
        <w:t>круглое. Руки, как лед, ...</w:t>
      </w:r>
    </w:p>
    <w:p w14:paraId="3379E98D">
      <w:pPr>
        <w:pStyle w:val="8"/>
        <w:spacing w:before="58"/>
        <w:ind w:left="990" w:right="1399"/>
        <w:rPr>
          <w:i/>
          <w:sz w:val="28"/>
          <w:szCs w:val="28"/>
        </w:rPr>
      </w:pPr>
      <w:r>
        <w:rPr>
          <w:i/>
          <w:sz w:val="28"/>
          <w:szCs w:val="28"/>
        </w:rPr>
        <w:t>Нож, как бритва, ... Шоссе,</w:t>
      </w:r>
      <w:r>
        <w:rPr>
          <w:i/>
          <w:spacing w:val="-14"/>
          <w:sz w:val="28"/>
          <w:szCs w:val="28"/>
        </w:rPr>
        <w:t xml:space="preserve"> </w:t>
      </w:r>
      <w:r>
        <w:rPr>
          <w:i/>
          <w:sz w:val="28"/>
          <w:szCs w:val="28"/>
        </w:rPr>
        <w:t>как</w:t>
      </w:r>
      <w:r>
        <w:rPr>
          <w:i/>
          <w:spacing w:val="-12"/>
          <w:sz w:val="28"/>
          <w:szCs w:val="28"/>
        </w:rPr>
        <w:t xml:space="preserve"> </w:t>
      </w:r>
      <w:r>
        <w:rPr>
          <w:i/>
          <w:sz w:val="28"/>
          <w:szCs w:val="28"/>
        </w:rPr>
        <w:t>стрела,</w:t>
      </w:r>
      <w:r>
        <w:rPr>
          <w:i/>
          <w:spacing w:val="-14"/>
          <w:sz w:val="28"/>
          <w:szCs w:val="28"/>
        </w:rPr>
        <w:t xml:space="preserve"> </w:t>
      </w:r>
      <w:r>
        <w:rPr>
          <w:i/>
          <w:sz w:val="28"/>
          <w:szCs w:val="28"/>
        </w:rPr>
        <w:t>... Снег, словно пух, ...</w:t>
      </w:r>
    </w:p>
    <w:p w14:paraId="2D1920DA">
      <w:pPr>
        <w:pStyle w:val="8"/>
        <w:spacing w:before="58"/>
        <w:ind w:left="990" w:right="1399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обогащение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ребенка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именами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существительными; б) обогащение речи ребенка именами прилагательными; в) согласование прилагательных с существительными;</w:t>
      </w:r>
    </w:p>
    <w:p w14:paraId="7D6484ED">
      <w:pPr>
        <w:pStyle w:val="8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формирование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умений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построения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сложных</w:t>
      </w:r>
      <w:r>
        <w:rPr>
          <w:spacing w:val="-1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предложений.</w:t>
      </w:r>
    </w:p>
    <w:p w14:paraId="360D5B95">
      <w:pPr>
        <w:pStyle w:val="8"/>
        <w:rPr>
          <w:sz w:val="28"/>
          <w:szCs w:val="28"/>
        </w:rPr>
      </w:pPr>
    </w:p>
    <w:p w14:paraId="4F00895B">
      <w:pPr>
        <w:pStyle w:val="2"/>
        <w:numPr>
          <w:ilvl w:val="1"/>
          <w:numId w:val="35"/>
        </w:numPr>
        <w:tabs>
          <w:tab w:val="left" w:pos="1276"/>
          <w:tab w:val="left" w:pos="1478"/>
        </w:tabs>
        <w:spacing w:before="0" w:after="0" w:line="240" w:lineRule="auto"/>
        <w:ind w:left="1478" w:right="1148" w:hanging="759"/>
        <w:jc w:val="left"/>
        <w:rPr>
          <w:sz w:val="28"/>
          <w:szCs w:val="28"/>
        </w:rPr>
      </w:pPr>
      <w:bookmarkStart w:id="50" w:name="2.3. Теория и технологии формирования гр"/>
      <w:bookmarkEnd w:id="50"/>
      <w:bookmarkStart w:id="51" w:name="_bookmark24"/>
      <w:bookmarkEnd w:id="51"/>
      <w:r>
        <w:rPr>
          <w:sz w:val="28"/>
          <w:szCs w:val="28"/>
        </w:rPr>
        <w:t>Теория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технологии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формирования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грамматического строя речи у дошкольников (словообразование)</w:t>
      </w:r>
    </w:p>
    <w:p w14:paraId="1FA6B120">
      <w:pPr>
        <w:pStyle w:val="8"/>
        <w:rPr>
          <w:b/>
          <w:sz w:val="28"/>
          <w:szCs w:val="28"/>
        </w:rPr>
      </w:pPr>
    </w:p>
    <w:p w14:paraId="4CEC95AB">
      <w:pPr>
        <w:pStyle w:val="8"/>
        <w:ind w:left="283" w:right="706" w:firstLine="707"/>
        <w:jc w:val="both"/>
        <w:rPr>
          <w:sz w:val="28"/>
          <w:szCs w:val="28"/>
        </w:rPr>
      </w:pPr>
      <w:r>
        <w:rPr>
          <w:sz w:val="28"/>
          <w:szCs w:val="28"/>
        </w:rPr>
        <w:t>Тема посвящена словообразованию как разделу технологии формирования грамматической стороны речи у дошкольников. Описаны особенности ознакомления детей разного возраста с раз- личными способами словообразования. Представлена связь слово- образования и детского словотворчества.</w:t>
      </w:r>
    </w:p>
    <w:p w14:paraId="5074E958">
      <w:pPr>
        <w:pStyle w:val="2"/>
        <w:spacing w:line="368" w:lineRule="exact"/>
        <w:ind w:left="0" w:leftChars="0" w:firstLine="0" w:firstLineChars="0"/>
        <w:rPr>
          <w:sz w:val="28"/>
          <w:szCs w:val="28"/>
        </w:rPr>
      </w:pPr>
      <w:r>
        <w:rPr>
          <w:sz w:val="28"/>
          <w:szCs w:val="28"/>
        </w:rPr>
        <w:t>Задание</w:t>
      </w:r>
      <w:r>
        <w:rPr>
          <w:spacing w:val="-13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1.</w:t>
      </w:r>
      <w:r>
        <w:rPr>
          <w:rFonts w:hint="default"/>
          <w:spacing w:val="-5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Выписать из списка существительные, образованные суффик- сальным способом. Распределить их по группам:</w:t>
      </w:r>
    </w:p>
    <w:p w14:paraId="67E917BD">
      <w:pPr>
        <w:pStyle w:val="8"/>
        <w:spacing w:line="368" w:lineRule="exact"/>
        <w:ind w:left="991"/>
        <w:jc w:val="both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существительные,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образованные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от</w:t>
      </w:r>
      <w:r>
        <w:rPr>
          <w:spacing w:val="-1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глаголов;</w:t>
      </w:r>
    </w:p>
    <w:p w14:paraId="4627FD71">
      <w:pPr>
        <w:pStyle w:val="8"/>
        <w:spacing w:line="368" w:lineRule="exact"/>
        <w:ind w:left="991"/>
        <w:jc w:val="both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существительные,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образованные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от</w:t>
      </w:r>
      <w:r>
        <w:rPr>
          <w:spacing w:val="-1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прилагательных;</w:t>
      </w:r>
    </w:p>
    <w:p w14:paraId="50358C71">
      <w:pPr>
        <w:pStyle w:val="8"/>
        <w:spacing w:before="2"/>
        <w:ind w:left="283" w:right="705" w:firstLine="707"/>
        <w:jc w:val="both"/>
        <w:rPr>
          <w:sz w:val="28"/>
          <w:szCs w:val="28"/>
        </w:rPr>
      </w:pPr>
      <w:r>
        <w:rPr>
          <w:sz w:val="28"/>
          <w:szCs w:val="28"/>
        </w:rPr>
        <w:t>в) существительные, образованные от других существитель- ных. (Список существительных подобран из «Сборника упражне- ний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детской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речи»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/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сост.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С.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Н.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Цейтлин,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М.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Б.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Елисеева, Г.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Р.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Доброва,</w:t>
      </w:r>
      <w:r>
        <w:rPr>
          <w:spacing w:val="46"/>
          <w:sz w:val="28"/>
          <w:szCs w:val="28"/>
        </w:rPr>
        <w:t xml:space="preserve"> </w:t>
      </w:r>
      <w:r>
        <w:rPr>
          <w:sz w:val="28"/>
          <w:szCs w:val="28"/>
        </w:rPr>
        <w:t>В.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В.</w:t>
      </w:r>
      <w:r>
        <w:rPr>
          <w:spacing w:val="46"/>
          <w:sz w:val="28"/>
          <w:szCs w:val="28"/>
        </w:rPr>
        <w:t xml:space="preserve"> </w:t>
      </w:r>
      <w:r>
        <w:rPr>
          <w:sz w:val="28"/>
          <w:szCs w:val="28"/>
        </w:rPr>
        <w:t>Казаковская,</w:t>
      </w:r>
      <w:r>
        <w:rPr>
          <w:spacing w:val="49"/>
          <w:sz w:val="28"/>
          <w:szCs w:val="28"/>
        </w:rPr>
        <w:t xml:space="preserve"> </w:t>
      </w:r>
      <w:r>
        <w:rPr>
          <w:sz w:val="28"/>
          <w:szCs w:val="28"/>
        </w:rPr>
        <w:t>М.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В.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Русакова,</w:t>
      </w:r>
      <w:r>
        <w:rPr>
          <w:spacing w:val="49"/>
          <w:sz w:val="28"/>
          <w:szCs w:val="28"/>
        </w:rPr>
        <w:t xml:space="preserve"> </w:t>
      </w:r>
      <w:r>
        <w:rPr>
          <w:sz w:val="28"/>
          <w:szCs w:val="28"/>
        </w:rPr>
        <w:t>О.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В.</w:t>
      </w:r>
      <w:r>
        <w:rPr>
          <w:spacing w:val="49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Мурашова,</w:t>
      </w:r>
    </w:p>
    <w:p w14:paraId="2799080E">
      <w:pPr>
        <w:pStyle w:val="8"/>
        <w:spacing w:after="0"/>
        <w:jc w:val="both"/>
        <w:rPr>
          <w:sz w:val="28"/>
          <w:szCs w:val="28"/>
        </w:rPr>
        <w:sectPr>
          <w:footerReference r:id="rId6" w:type="default"/>
          <w:pgSz w:w="11910" w:h="16840"/>
          <w:pgMar w:top="1060" w:right="708" w:bottom="1220" w:left="850" w:header="0" w:footer="990" w:gutter="0"/>
          <w:cols w:space="720" w:num="1"/>
        </w:sectPr>
      </w:pPr>
    </w:p>
    <w:p w14:paraId="1DB2993B">
      <w:pPr>
        <w:pStyle w:val="8"/>
        <w:tabs>
          <w:tab w:val="left" w:pos="2339"/>
          <w:tab w:val="left" w:pos="4816"/>
          <w:tab w:val="left" w:pos="6885"/>
          <w:tab w:val="left" w:pos="8913"/>
        </w:tabs>
        <w:spacing w:before="58"/>
        <w:ind w:left="282"/>
        <w:rPr>
          <w:spacing w:val="-2"/>
          <w:sz w:val="28"/>
          <w:szCs w:val="28"/>
        </w:rPr>
      </w:pPr>
      <w:r>
        <w:rPr>
          <w:sz w:val="28"/>
          <w:szCs w:val="28"/>
        </w:rPr>
        <w:t>М.</w:t>
      </w:r>
      <w:r>
        <w:rPr>
          <w:spacing w:val="-4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А.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Ященко.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СПб.,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2001.</w:t>
      </w:r>
      <w:r>
        <w:rPr>
          <w:sz w:val="28"/>
          <w:szCs w:val="28"/>
        </w:rPr>
        <w:tab/>
      </w:r>
      <w:r>
        <w:rPr>
          <w:spacing w:val="-4"/>
          <w:sz w:val="28"/>
          <w:szCs w:val="28"/>
        </w:rPr>
        <w:t>URL:</w:t>
      </w:r>
      <w:r>
        <w:rPr>
          <w:rFonts w:hint="default"/>
          <w:spacing w:val="-4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HYPERLINK "https://pedlib.ru/Books/6/0142/6_0142-50.shtml#book_page_top" \h </w:instrText>
      </w:r>
      <w:r>
        <w:rPr>
          <w:sz w:val="28"/>
          <w:szCs w:val="28"/>
        </w:rPr>
        <w:fldChar w:fldCharType="separate"/>
      </w:r>
      <w:r>
        <w:rPr>
          <w:spacing w:val="-2"/>
          <w:sz w:val="28"/>
          <w:szCs w:val="28"/>
        </w:rPr>
        <w:t>https://pedlib.ru/Books/6/0142/6_0142-50.shtml#book_page_top</w:t>
      </w:r>
      <w:r>
        <w:rPr>
          <w:spacing w:val="-2"/>
          <w:sz w:val="28"/>
          <w:szCs w:val="28"/>
        </w:rPr>
        <w:fldChar w:fldCharType="end"/>
      </w:r>
      <w:r>
        <w:rPr>
          <w:spacing w:val="-2"/>
          <w:sz w:val="28"/>
          <w:szCs w:val="28"/>
        </w:rPr>
        <w:t>)</w:t>
      </w:r>
    </w:p>
    <w:p w14:paraId="12A9C386">
      <w:pPr>
        <w:pStyle w:val="8"/>
        <w:tabs>
          <w:tab w:val="left" w:pos="2339"/>
          <w:tab w:val="left" w:pos="4816"/>
          <w:tab w:val="left" w:pos="6885"/>
          <w:tab w:val="left" w:pos="8913"/>
        </w:tabs>
        <w:spacing w:before="58"/>
        <w:ind w:left="282"/>
        <w:rPr>
          <w:rFonts w:hint="default"/>
          <w:spacing w:val="-2"/>
          <w:sz w:val="28"/>
          <w:szCs w:val="28"/>
          <w:lang w:val="ru-RU"/>
        </w:rPr>
      </w:pPr>
      <w:r>
        <w:rPr>
          <w:spacing w:val="-2"/>
          <w:sz w:val="28"/>
          <w:szCs w:val="28"/>
          <w:lang w:val="ru-RU"/>
        </w:rPr>
        <w:t>Ответ</w:t>
      </w:r>
      <w:r>
        <w:rPr>
          <w:rFonts w:hint="default"/>
          <w:spacing w:val="-2"/>
          <w:sz w:val="28"/>
          <w:szCs w:val="28"/>
          <w:lang w:val="ru-RU"/>
        </w:rPr>
        <w:t>:</w:t>
      </w:r>
    </w:p>
    <w:p w14:paraId="30769B56">
      <w:pPr>
        <w:pStyle w:val="8"/>
        <w:tabs>
          <w:tab w:val="left" w:pos="2339"/>
          <w:tab w:val="left" w:pos="4816"/>
          <w:tab w:val="left" w:pos="6885"/>
          <w:tab w:val="left" w:pos="8913"/>
        </w:tabs>
        <w:spacing w:before="58"/>
        <w:rPr>
          <w:rFonts w:hint="default"/>
          <w:spacing w:val="-2"/>
          <w:sz w:val="28"/>
          <w:szCs w:val="28"/>
          <w:lang w:val="ru-RU"/>
        </w:rPr>
      </w:pPr>
      <w:r>
        <w:rPr>
          <w:rFonts w:hint="default"/>
          <w:spacing w:val="-2"/>
          <w:sz w:val="28"/>
          <w:szCs w:val="28"/>
          <w:lang w:val="ru-RU"/>
        </w:rPr>
        <w:t>а) Существительные, образованные от глаголов:</w:t>
      </w:r>
    </w:p>
    <w:p w14:paraId="367E07A5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</w:p>
    <w:p w14:paraId="209A87BE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rFonts w:hint="default"/>
          <w:sz w:val="28"/>
          <w:szCs w:val="28"/>
        </w:rPr>
        <w:t>а) Существительные, образованные от глаголов</w:t>
      </w:r>
    </w:p>
    <w:p w14:paraId="110F2191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Пение — от глагола "петь".</w:t>
      </w:r>
    </w:p>
    <w:p w14:paraId="41394210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Чтение — от глагола "читать".</w:t>
      </w:r>
    </w:p>
    <w:p w14:paraId="67D34E40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Рисование — от глагола "рисовать".</w:t>
      </w:r>
    </w:p>
    <w:p w14:paraId="2E741EC0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Плавание — от глагола "плавать".</w:t>
      </w:r>
    </w:p>
    <w:p w14:paraId="178744F1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Пение — от глагола "петь".</w:t>
      </w:r>
    </w:p>
    <w:p w14:paraId="7961067B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Чтение — от глагола "читать".</w:t>
      </w:r>
    </w:p>
    <w:p w14:paraId="5F2F9534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Рисование — от глагола "рисовать".</w:t>
      </w:r>
    </w:p>
    <w:p w14:paraId="0A239E2B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Плавание — от глагола "плавать".</w:t>
      </w:r>
    </w:p>
    <w:p w14:paraId="0CAEA675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б) Существительные, образованные от прилагательных</w:t>
      </w:r>
    </w:p>
    <w:p w14:paraId="48C2E4FA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Красота — от прилагательного "красивый".</w:t>
      </w:r>
    </w:p>
    <w:p w14:paraId="267A8850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Сила — от прилагательного "сильный".</w:t>
      </w:r>
    </w:p>
    <w:p w14:paraId="50130BAC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Тишина — от прилагательного "тихий".</w:t>
      </w:r>
    </w:p>
    <w:p w14:paraId="09B2D2E2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Глубина — от прилагательного "глубокий".</w:t>
      </w:r>
    </w:p>
    <w:p w14:paraId="0A161540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Высота — от прилагательного "высокий".</w:t>
      </w:r>
    </w:p>
    <w:p w14:paraId="285F85A0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Ширина — от прилагательного "широкий".</w:t>
      </w:r>
    </w:p>
    <w:p w14:paraId="2C3434C6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Долгота — от прилагательного "долгий".</w:t>
      </w:r>
    </w:p>
    <w:p w14:paraId="5A941F73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Краткость — от прилагательного "короткий".</w:t>
      </w:r>
    </w:p>
    <w:p w14:paraId="065A12E0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в) Существительные, образованные от других существительных</w:t>
      </w:r>
    </w:p>
    <w:p w14:paraId="22390EA0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Домик — от существительного "дом".</w:t>
      </w:r>
    </w:p>
    <w:p w14:paraId="3B9DEAC0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Книжка — от существительного "книга".</w:t>
      </w:r>
    </w:p>
    <w:p w14:paraId="583C1C5F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Мячик — от существительного "мяч".</w:t>
      </w:r>
    </w:p>
    <w:p w14:paraId="56A2E1DC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Ложечка — от существительного "ложка".</w:t>
      </w:r>
    </w:p>
    <w:p w14:paraId="149336CC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Столешница — от существительного "стол".</w:t>
      </w:r>
    </w:p>
    <w:p w14:paraId="408B3E8C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Кофточка — от существительного "кофта".</w:t>
      </w:r>
    </w:p>
    <w:p w14:paraId="5C2CAB26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Шапочка — от существительного "шапка".</w:t>
      </w:r>
    </w:p>
    <w:p w14:paraId="238A5122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Шарфик — от существительного "шарф".</w:t>
      </w:r>
    </w:p>
    <w:p w14:paraId="7E6459AB">
      <w:pPr>
        <w:pStyle w:val="8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jc w:val="both"/>
        <w:rPr>
          <w:sz w:val="28"/>
          <w:szCs w:val="28"/>
        </w:rPr>
        <w:sectPr>
          <w:pgSz w:w="11910" w:h="16840"/>
          <w:pgMar w:top="1060" w:right="708" w:bottom="1220" w:left="850" w:header="0" w:footer="990" w:gutter="0"/>
          <w:cols w:space="720" w:num="1"/>
        </w:sectPr>
      </w:pPr>
      <w:r>
        <w:rPr>
          <w:sz w:val="28"/>
          <w:szCs w:val="28"/>
        </w:rPr>
        <w:t>Литература для подготовки: Бизикова О.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А. Теория и техно- логии развития речи детей дошкольноговозраста в определениях, таблицах и схемах: учебное пособие, 2011. 95 с.</w:t>
      </w:r>
    </w:p>
    <w:tbl>
      <w:tblPr>
        <w:tblStyle w:val="7"/>
        <w:tblW w:w="1022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FFFFFF" w:themeFill="background1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1834"/>
        <w:gridCol w:w="3184"/>
        <w:gridCol w:w="5209"/>
      </w:tblGrid>
      <w:tr w14:paraId="7405EE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183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bottom"/>
          </w:tcPr>
          <w:p w14:paraId="4B5470FC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bottom"/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Раздел работы</w:t>
            </w:r>
          </w:p>
        </w:tc>
        <w:tc>
          <w:tcPr>
            <w:tcW w:w="318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bottom"/>
          </w:tcPr>
          <w:p w14:paraId="6194F7FF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bottom"/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Методы и приемы</w:t>
            </w:r>
          </w:p>
        </w:tc>
        <w:tc>
          <w:tcPr>
            <w:tcW w:w="5209" w:type="dxa"/>
            <w:shd w:val="clear" w:color="auto" w:fill="FFFFFF" w:themeFill="background1"/>
            <w:tcMar>
              <w:top w:w="165" w:type="dxa"/>
              <w:bottom w:w="165" w:type="dxa"/>
            </w:tcMar>
            <w:vAlign w:val="bottom"/>
          </w:tcPr>
          <w:p w14:paraId="2DC39D92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bottom"/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Примеры и образцы заданий</w:t>
            </w:r>
          </w:p>
        </w:tc>
      </w:tr>
      <w:tr w14:paraId="7FB437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183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67B5F210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Формирование способов словообра- зования</w:t>
            </w:r>
          </w:p>
        </w:tc>
        <w:tc>
          <w:tcPr>
            <w:tcW w:w="318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6D8171BF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Объяснение этимологии слов: - Почему называется так? - Историческое происхождение слов</w:t>
            </w:r>
          </w:p>
        </w:tc>
        <w:tc>
          <w:tcPr>
            <w:tcW w:w="5209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69846E68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Пример задания:</w:t>
            </w: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 xml:space="preserve"> Почему орех назвали «орехом»? («Орех» происходит от древнерусского слова «орѣхъ», означавшего плод с твёрдой оболочкой.)</w:t>
            </w:r>
          </w:p>
        </w:tc>
      </w:tr>
      <w:tr w14:paraId="34F3F5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183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30C03491">
            <w:pP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318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0602705F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«Демонстрация» способов словообразования на основе литературных произведений</w:t>
            </w:r>
          </w:p>
        </w:tc>
        <w:tc>
          <w:tcPr>
            <w:tcW w:w="5209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0CB84E15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Пример задания:</w:t>
            </w: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 xml:space="preserve"> «Подберите слова, родственные слову «грач» (грачонок, грачата, грачиный)».</w:t>
            </w:r>
          </w:p>
        </w:tc>
      </w:tr>
      <w:tr w14:paraId="1E9875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183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4558D654">
            <w:pP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318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6329EE5A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Упражнения детей в этимологическом анализе слов «Почему так называется?»</w:t>
            </w:r>
          </w:p>
        </w:tc>
        <w:tc>
          <w:tcPr>
            <w:tcW w:w="5209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470A4904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Пример задания:</w:t>
            </w: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 xml:space="preserve"> Почему медведя назвали медведем? («Медведь» происходит от слов «мёд» и «ведать», так как медведь любит мёд.)</w:t>
            </w:r>
          </w:p>
        </w:tc>
      </w:tr>
      <w:tr w14:paraId="1001CB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183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053DE67E">
            <w:pP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318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7C921DBB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Упражнения в словообразовании (по аналогии, систематизация способов словообразования, творческие задания)</w:t>
            </w:r>
          </w:p>
        </w:tc>
        <w:tc>
          <w:tcPr>
            <w:tcW w:w="5209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6872FA1A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Пример задания:</w:t>
            </w: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 xml:space="preserve"> Образуй слова от корня «лес»: лесник, лесоруб, лесистый.</w:t>
            </w:r>
          </w:p>
        </w:tc>
      </w:tr>
      <w:tr w14:paraId="58BE9F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183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7E12C0D1">
            <w:pP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318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21A2A6FC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Нахождение родственных слов в произведении</w:t>
            </w:r>
          </w:p>
        </w:tc>
        <w:tc>
          <w:tcPr>
            <w:tcW w:w="5209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7DAB3DCB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Пример задания:</w:t>
            </w: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 xml:space="preserve"> Найдите в сказке родственные слова к слову «вода» («реки», «ручьи», «озерцо»).</w:t>
            </w:r>
          </w:p>
        </w:tc>
      </w:tr>
      <w:tr w14:paraId="00B8FA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183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417434D8">
            <w:pP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318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322B4F93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Упражнения в образовании родственных слов</w:t>
            </w:r>
          </w:p>
        </w:tc>
        <w:tc>
          <w:tcPr>
            <w:tcW w:w="5209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5EA0EAF5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Пример задания:</w:t>
            </w: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 xml:space="preserve"> Составь родственные слова от слова «дом»: домашний, домовой, домик.</w:t>
            </w:r>
          </w:p>
        </w:tc>
      </w:tr>
      <w:tr w14:paraId="1DB777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FFFFFF" w:themeFill="background1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183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509D6AE4">
            <w:pP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3184" w:type="dxa"/>
            <w:shd w:val="clear" w:color="auto" w:fill="FFFFFF" w:themeFill="background1"/>
            <w:tcMar>
              <w:top w:w="165" w:type="dxa"/>
              <w:bottom w:w="165" w:type="dxa"/>
              <w:right w:w="210" w:type="dxa"/>
            </w:tcMar>
            <w:vAlign w:val="top"/>
          </w:tcPr>
          <w:p w14:paraId="29D57CA6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Моделирование «сложных» слов</w:t>
            </w:r>
          </w:p>
        </w:tc>
        <w:tc>
          <w:tcPr>
            <w:tcW w:w="5209" w:type="dxa"/>
            <w:shd w:val="clear" w:color="auto" w:fill="FFFFFF" w:themeFill="background1"/>
            <w:tcMar>
              <w:top w:w="165" w:type="dxa"/>
              <w:bottom w:w="165" w:type="dxa"/>
            </w:tcMar>
            <w:vAlign w:val="top"/>
          </w:tcPr>
          <w:p w14:paraId="45EF1BF2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15" w:lineRule="atLeast"/>
              <w:ind w:left="0" w:right="0"/>
              <w:jc w:val="left"/>
              <w:textAlignment w:val="top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sans-serif" w:cs="Times New Roman"/>
                <w:b/>
                <w:bCs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>Пример задания:</w:t>
            </w: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000000" w:themeColor="text1"/>
                <w:spacing w:val="0"/>
                <w:kern w:val="0"/>
                <w:sz w:val="28"/>
                <w:szCs w:val="28"/>
                <w:vertAlign w:val="baseline"/>
                <w:lang w:val="en-US" w:eastAsia="zh-CN" w:bidi="ar"/>
                <w14:textFill>
                  <w14:solidFill>
                    <w14:schemeClr w14:val="tx1"/>
                  </w14:solidFill>
                </w14:textFill>
              </w:rPr>
              <w:t xml:space="preserve"> Составь сложные слова из предложенных частей: «лес» + «хоз» (лесхоз), «пар» + «ход» (паровоз).</w:t>
            </w:r>
          </w:p>
        </w:tc>
      </w:tr>
    </w:tbl>
    <w:p w14:paraId="4A3F9740">
      <w:pPr>
        <w:pStyle w:val="18"/>
        <w:spacing w:after="0"/>
        <w:rPr>
          <w:sz w:val="28"/>
          <w:szCs w:val="28"/>
        </w:rPr>
        <w:sectPr>
          <w:pgSz w:w="11910" w:h="16840"/>
          <w:pgMar w:top="1100" w:right="708" w:bottom="1220" w:left="850" w:header="0" w:footer="990" w:gutter="0"/>
          <w:cols w:space="720" w:num="1"/>
        </w:sectPr>
      </w:pPr>
    </w:p>
    <w:p w14:paraId="35DFB6E8">
      <w:pPr>
        <w:pStyle w:val="2"/>
        <w:spacing w:before="58"/>
        <w:ind w:left="0" w:right="430" w:firstLine="0"/>
        <w:jc w:val="center"/>
        <w:rPr>
          <w:sz w:val="28"/>
          <w:szCs w:val="28"/>
        </w:rPr>
      </w:pPr>
      <w:bookmarkStart w:id="52" w:name="_bookmark25"/>
      <w:bookmarkEnd w:id="52"/>
      <w:bookmarkStart w:id="53" w:name="Тест по теме"/>
      <w:bookmarkEnd w:id="53"/>
      <w:r>
        <w:rPr>
          <w:sz w:val="28"/>
          <w:szCs w:val="28"/>
        </w:rPr>
        <w:t>Тест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теме</w:t>
      </w:r>
    </w:p>
    <w:p w14:paraId="0B0B0F66">
      <w:pPr>
        <w:pStyle w:val="8"/>
        <w:rPr>
          <w:b/>
          <w:sz w:val="28"/>
          <w:szCs w:val="28"/>
        </w:rPr>
      </w:pPr>
    </w:p>
    <w:p w14:paraId="2F61C80C">
      <w:pPr>
        <w:pStyle w:val="17"/>
        <w:numPr>
          <w:ilvl w:val="0"/>
          <w:numId w:val="45"/>
        </w:numPr>
        <w:tabs>
          <w:tab w:val="left" w:pos="1413"/>
        </w:tabs>
        <w:spacing w:before="1" w:after="0" w:line="240" w:lineRule="auto"/>
        <w:ind w:left="282" w:right="706" w:firstLine="70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Какое упражнение направлено на формирование уме- ния образовывать уменьшительно-ласкательную форму суще- </w:t>
      </w:r>
      <w:r>
        <w:rPr>
          <w:b/>
          <w:spacing w:val="-2"/>
          <w:sz w:val="28"/>
          <w:szCs w:val="28"/>
        </w:rPr>
        <w:t>ствительных?</w:t>
      </w:r>
    </w:p>
    <w:p w14:paraId="3D8C11AC">
      <w:pPr>
        <w:pStyle w:val="8"/>
        <w:ind w:left="990"/>
        <w:jc w:val="both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16"/>
          <w:sz w:val="28"/>
          <w:szCs w:val="28"/>
        </w:rPr>
        <w:t xml:space="preserve"> </w:t>
      </w:r>
      <w:r>
        <w:rPr>
          <w:sz w:val="28"/>
          <w:szCs w:val="28"/>
        </w:rPr>
        <w:t>стол</w:t>
      </w:r>
      <w:r>
        <w:rPr>
          <w:spacing w:val="16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18"/>
          <w:sz w:val="28"/>
          <w:szCs w:val="28"/>
        </w:rPr>
        <w:t xml:space="preserve"> </w:t>
      </w:r>
      <w:r>
        <w:rPr>
          <w:sz w:val="28"/>
          <w:szCs w:val="28"/>
        </w:rPr>
        <w:t>столик,</w:t>
      </w:r>
      <w:r>
        <w:rPr>
          <w:spacing w:val="19"/>
          <w:sz w:val="28"/>
          <w:szCs w:val="28"/>
        </w:rPr>
        <w:t xml:space="preserve"> </w:t>
      </w:r>
      <w:r>
        <w:rPr>
          <w:sz w:val="28"/>
          <w:szCs w:val="28"/>
        </w:rPr>
        <w:t>дом</w:t>
      </w:r>
      <w:r>
        <w:rPr>
          <w:spacing w:val="16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19"/>
          <w:sz w:val="28"/>
          <w:szCs w:val="28"/>
        </w:rPr>
        <w:t xml:space="preserve"> </w:t>
      </w:r>
      <w:r>
        <w:rPr>
          <w:sz w:val="28"/>
          <w:szCs w:val="28"/>
        </w:rPr>
        <w:t>…,</w:t>
      </w:r>
      <w:r>
        <w:rPr>
          <w:spacing w:val="18"/>
          <w:sz w:val="28"/>
          <w:szCs w:val="28"/>
        </w:rPr>
        <w:t xml:space="preserve"> </w:t>
      </w:r>
      <w:r>
        <w:rPr>
          <w:sz w:val="28"/>
          <w:szCs w:val="28"/>
        </w:rPr>
        <w:t>нож</w:t>
      </w:r>
      <w:r>
        <w:rPr>
          <w:spacing w:val="17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21"/>
          <w:sz w:val="28"/>
          <w:szCs w:val="28"/>
        </w:rPr>
        <w:t xml:space="preserve"> </w:t>
      </w:r>
      <w:r>
        <w:rPr>
          <w:sz w:val="28"/>
          <w:szCs w:val="28"/>
        </w:rPr>
        <w:t>…,</w:t>
      </w:r>
      <w:r>
        <w:rPr>
          <w:spacing w:val="16"/>
          <w:sz w:val="28"/>
          <w:szCs w:val="28"/>
        </w:rPr>
        <w:t xml:space="preserve"> </w:t>
      </w:r>
      <w:r>
        <w:rPr>
          <w:sz w:val="28"/>
          <w:szCs w:val="28"/>
        </w:rPr>
        <w:t>мяч</w:t>
      </w:r>
      <w:r>
        <w:rPr>
          <w:spacing w:val="18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18"/>
          <w:sz w:val="28"/>
          <w:szCs w:val="28"/>
        </w:rPr>
        <w:t xml:space="preserve"> </w:t>
      </w:r>
      <w:r>
        <w:rPr>
          <w:sz w:val="28"/>
          <w:szCs w:val="28"/>
        </w:rPr>
        <w:t>…,</w:t>
      </w:r>
      <w:r>
        <w:rPr>
          <w:spacing w:val="17"/>
          <w:sz w:val="28"/>
          <w:szCs w:val="28"/>
        </w:rPr>
        <w:t xml:space="preserve"> </w:t>
      </w:r>
      <w:r>
        <w:rPr>
          <w:sz w:val="28"/>
          <w:szCs w:val="28"/>
        </w:rPr>
        <w:t>рот</w:t>
      </w:r>
      <w:r>
        <w:rPr>
          <w:spacing w:val="18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19"/>
          <w:sz w:val="28"/>
          <w:szCs w:val="28"/>
        </w:rPr>
        <w:t xml:space="preserve"> </w:t>
      </w:r>
      <w:r>
        <w:rPr>
          <w:sz w:val="28"/>
          <w:szCs w:val="28"/>
        </w:rPr>
        <w:t>…,</w:t>
      </w:r>
      <w:r>
        <w:rPr>
          <w:spacing w:val="16"/>
          <w:sz w:val="28"/>
          <w:szCs w:val="28"/>
        </w:rPr>
        <w:t xml:space="preserve"> </w:t>
      </w:r>
      <w:r>
        <w:rPr>
          <w:sz w:val="28"/>
          <w:szCs w:val="28"/>
        </w:rPr>
        <w:t>кот</w:t>
      </w:r>
      <w:r>
        <w:rPr>
          <w:spacing w:val="17"/>
          <w:sz w:val="28"/>
          <w:szCs w:val="28"/>
        </w:rPr>
        <w:t xml:space="preserve"> </w:t>
      </w:r>
      <w:r>
        <w:rPr>
          <w:spacing w:val="-10"/>
          <w:sz w:val="28"/>
          <w:szCs w:val="28"/>
        </w:rPr>
        <w:t>–</w:t>
      </w:r>
    </w:p>
    <w:p w14:paraId="71128E0D">
      <w:pPr>
        <w:spacing w:before="0" w:line="367" w:lineRule="exact"/>
        <w:ind w:left="283" w:right="0" w:firstLine="0"/>
        <w:jc w:val="left"/>
        <w:rPr>
          <w:sz w:val="28"/>
          <w:szCs w:val="28"/>
        </w:rPr>
      </w:pPr>
      <w:r>
        <w:rPr>
          <w:spacing w:val="-5"/>
          <w:sz w:val="28"/>
          <w:szCs w:val="28"/>
        </w:rPr>
        <w:t>…;</w:t>
      </w:r>
    </w:p>
    <w:p w14:paraId="1A421240">
      <w:pPr>
        <w:pStyle w:val="8"/>
        <w:spacing w:before="1" w:line="368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3"/>
          <w:sz w:val="28"/>
          <w:szCs w:val="28"/>
        </w:rPr>
        <w:t xml:space="preserve"> </w:t>
      </w:r>
      <w:r>
        <w:rPr>
          <w:sz w:val="28"/>
          <w:szCs w:val="28"/>
        </w:rPr>
        <w:t>огурец</w:t>
      </w:r>
      <w:r>
        <w:rPr>
          <w:spacing w:val="3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2"/>
          <w:sz w:val="28"/>
          <w:szCs w:val="28"/>
        </w:rPr>
        <w:t xml:space="preserve"> </w:t>
      </w:r>
      <w:r>
        <w:rPr>
          <w:sz w:val="28"/>
          <w:szCs w:val="28"/>
        </w:rPr>
        <w:t>огурцы,</w:t>
      </w:r>
      <w:r>
        <w:rPr>
          <w:spacing w:val="4"/>
          <w:sz w:val="28"/>
          <w:szCs w:val="28"/>
        </w:rPr>
        <w:t xml:space="preserve"> </w:t>
      </w:r>
      <w:r>
        <w:rPr>
          <w:sz w:val="28"/>
          <w:szCs w:val="28"/>
        </w:rPr>
        <w:t>помидор</w:t>
      </w:r>
      <w:r>
        <w:rPr>
          <w:spacing w:val="4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5"/>
          <w:sz w:val="28"/>
          <w:szCs w:val="28"/>
        </w:rPr>
        <w:t xml:space="preserve"> </w:t>
      </w:r>
      <w:r>
        <w:rPr>
          <w:sz w:val="28"/>
          <w:szCs w:val="28"/>
        </w:rPr>
        <w:t>…,</w:t>
      </w:r>
      <w:r>
        <w:rPr>
          <w:spacing w:val="3"/>
          <w:sz w:val="28"/>
          <w:szCs w:val="28"/>
        </w:rPr>
        <w:t xml:space="preserve"> </w:t>
      </w:r>
      <w:r>
        <w:rPr>
          <w:sz w:val="28"/>
          <w:szCs w:val="28"/>
        </w:rPr>
        <w:t>стол</w:t>
      </w:r>
      <w:r>
        <w:rPr>
          <w:spacing w:val="47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5"/>
          <w:sz w:val="28"/>
          <w:szCs w:val="28"/>
        </w:rPr>
        <w:t xml:space="preserve"> </w:t>
      </w:r>
      <w:r>
        <w:rPr>
          <w:sz w:val="28"/>
          <w:szCs w:val="28"/>
        </w:rPr>
        <w:t>…,</w:t>
      </w:r>
      <w:r>
        <w:rPr>
          <w:spacing w:val="3"/>
          <w:sz w:val="28"/>
          <w:szCs w:val="28"/>
        </w:rPr>
        <w:t xml:space="preserve"> </w:t>
      </w:r>
      <w:r>
        <w:rPr>
          <w:sz w:val="28"/>
          <w:szCs w:val="28"/>
        </w:rPr>
        <w:t>шкаф</w:t>
      </w:r>
      <w:r>
        <w:rPr>
          <w:spacing w:val="5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5"/>
          <w:sz w:val="28"/>
          <w:szCs w:val="28"/>
        </w:rPr>
        <w:t xml:space="preserve"> </w:t>
      </w:r>
      <w:r>
        <w:rPr>
          <w:sz w:val="28"/>
          <w:szCs w:val="28"/>
        </w:rPr>
        <w:t>…,</w:t>
      </w:r>
      <w:r>
        <w:rPr>
          <w:spacing w:val="4"/>
          <w:sz w:val="28"/>
          <w:szCs w:val="28"/>
        </w:rPr>
        <w:t xml:space="preserve"> </w:t>
      </w:r>
      <w:r>
        <w:rPr>
          <w:sz w:val="28"/>
          <w:szCs w:val="28"/>
        </w:rPr>
        <w:t>мяч</w:t>
      </w:r>
      <w:r>
        <w:rPr>
          <w:spacing w:val="4"/>
          <w:sz w:val="28"/>
          <w:szCs w:val="28"/>
        </w:rPr>
        <w:t xml:space="preserve"> </w:t>
      </w:r>
      <w:r>
        <w:rPr>
          <w:spacing w:val="-10"/>
          <w:sz w:val="28"/>
          <w:szCs w:val="28"/>
        </w:rPr>
        <w:t>–</w:t>
      </w:r>
    </w:p>
    <w:p w14:paraId="300BFADD">
      <w:pPr>
        <w:spacing w:before="0" w:line="367" w:lineRule="exact"/>
        <w:ind w:left="283" w:right="0" w:firstLine="0"/>
        <w:jc w:val="left"/>
        <w:rPr>
          <w:sz w:val="28"/>
          <w:szCs w:val="28"/>
        </w:rPr>
      </w:pPr>
      <w:r>
        <w:rPr>
          <w:spacing w:val="-5"/>
          <w:sz w:val="28"/>
          <w:szCs w:val="28"/>
        </w:rPr>
        <w:t>…;</w:t>
      </w:r>
    </w:p>
    <w:p w14:paraId="1B8017FF">
      <w:pPr>
        <w:pStyle w:val="8"/>
        <w:ind w:left="991" w:right="715" w:hanging="1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моей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рубашке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нет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пуговицы.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У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Кати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нет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новой...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(кукла); г) Поварешка нужна повару. Кисть нужна... (художник).</w:t>
      </w:r>
    </w:p>
    <w:p w14:paraId="4C9778BB">
      <w:pPr>
        <w:pStyle w:val="17"/>
        <w:numPr>
          <w:ilvl w:val="0"/>
          <w:numId w:val="45"/>
        </w:numPr>
        <w:tabs>
          <w:tab w:val="left" w:pos="1415"/>
        </w:tabs>
        <w:spacing w:before="1" w:after="0" w:line="240" w:lineRule="auto"/>
        <w:ind w:left="991" w:right="3561" w:firstLine="0"/>
        <w:jc w:val="left"/>
        <w:rPr>
          <w:sz w:val="28"/>
          <w:szCs w:val="28"/>
        </w:rPr>
      </w:pPr>
      <w:r>
        <w:rPr>
          <w:sz w:val="28"/>
          <w:szCs w:val="28"/>
        </w:rPr>
        <w:t>Чем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дворник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подметает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улицу?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(метла) Чем медсестра делает укол? (шприц)</w:t>
      </w:r>
    </w:p>
    <w:p w14:paraId="22B4FE24">
      <w:pPr>
        <w:pStyle w:val="8"/>
        <w:ind w:left="991" w:right="2431"/>
        <w:rPr>
          <w:sz w:val="28"/>
          <w:szCs w:val="28"/>
        </w:rPr>
      </w:pPr>
      <w:r>
        <w:rPr>
          <w:sz w:val="28"/>
          <w:szCs w:val="28"/>
        </w:rPr>
        <w:t>Чем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парикмахер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расчесывает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волосы?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(расческа) Чем повар режет морковь? (нож)</w:t>
      </w:r>
    </w:p>
    <w:p w14:paraId="577E0D16">
      <w:pPr>
        <w:pStyle w:val="8"/>
        <w:spacing w:line="366" w:lineRule="exact"/>
        <w:ind w:left="991"/>
        <w:rPr>
          <w:sz w:val="28"/>
          <w:szCs w:val="28"/>
        </w:rPr>
      </w:pPr>
      <w:r>
        <w:rPr>
          <w:sz w:val="28"/>
          <w:szCs w:val="28"/>
        </w:rPr>
        <w:t>Чем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садовник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рыхлит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землю?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(грабли)</w:t>
      </w:r>
    </w:p>
    <w:p w14:paraId="10F3A65C">
      <w:pPr>
        <w:pStyle w:val="2"/>
        <w:spacing w:before="2" w:line="368" w:lineRule="exact"/>
        <w:ind w:left="991" w:firstLine="0"/>
        <w:rPr>
          <w:sz w:val="28"/>
          <w:szCs w:val="28"/>
        </w:rPr>
      </w:pPr>
      <w:r>
        <w:rPr>
          <w:sz w:val="28"/>
          <w:szCs w:val="28"/>
        </w:rPr>
        <w:t>На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что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направлено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данное</w:t>
      </w:r>
      <w:r>
        <w:rPr>
          <w:spacing w:val="-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упражнение?</w:t>
      </w:r>
    </w:p>
    <w:p w14:paraId="57575A67">
      <w:pPr>
        <w:pStyle w:val="8"/>
        <w:spacing w:line="368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25"/>
          <w:sz w:val="28"/>
          <w:szCs w:val="28"/>
        </w:rPr>
        <w:t xml:space="preserve"> </w:t>
      </w:r>
      <w:r>
        <w:rPr>
          <w:sz w:val="28"/>
          <w:szCs w:val="28"/>
        </w:rPr>
        <w:t>образование</w:t>
      </w:r>
      <w:r>
        <w:rPr>
          <w:spacing w:val="26"/>
          <w:sz w:val="28"/>
          <w:szCs w:val="28"/>
        </w:rPr>
        <w:t xml:space="preserve"> </w:t>
      </w:r>
      <w:r>
        <w:rPr>
          <w:sz w:val="28"/>
          <w:szCs w:val="28"/>
        </w:rPr>
        <w:t>формы</w:t>
      </w:r>
      <w:r>
        <w:rPr>
          <w:spacing w:val="26"/>
          <w:sz w:val="28"/>
          <w:szCs w:val="28"/>
        </w:rPr>
        <w:t xml:space="preserve"> </w:t>
      </w:r>
      <w:r>
        <w:rPr>
          <w:sz w:val="28"/>
          <w:szCs w:val="28"/>
        </w:rPr>
        <w:t>творительного</w:t>
      </w:r>
      <w:r>
        <w:rPr>
          <w:spacing w:val="27"/>
          <w:sz w:val="28"/>
          <w:szCs w:val="28"/>
        </w:rPr>
        <w:t xml:space="preserve"> </w:t>
      </w:r>
      <w:r>
        <w:rPr>
          <w:sz w:val="28"/>
          <w:szCs w:val="28"/>
        </w:rPr>
        <w:t>падежа</w:t>
      </w:r>
      <w:r>
        <w:rPr>
          <w:spacing w:val="26"/>
          <w:sz w:val="28"/>
          <w:szCs w:val="28"/>
        </w:rPr>
        <w:t xml:space="preserve"> </w:t>
      </w:r>
      <w:r>
        <w:rPr>
          <w:sz w:val="28"/>
          <w:szCs w:val="28"/>
        </w:rPr>
        <w:t>имен</w:t>
      </w:r>
      <w:r>
        <w:rPr>
          <w:spacing w:val="2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существи-</w:t>
      </w:r>
    </w:p>
    <w:p w14:paraId="4EA4CA91">
      <w:pPr>
        <w:pStyle w:val="8"/>
        <w:spacing w:line="368" w:lineRule="exact"/>
        <w:ind w:left="283"/>
        <w:rPr>
          <w:sz w:val="28"/>
          <w:szCs w:val="28"/>
        </w:rPr>
      </w:pPr>
      <w:r>
        <w:rPr>
          <w:spacing w:val="-2"/>
          <w:sz w:val="28"/>
          <w:szCs w:val="28"/>
        </w:rPr>
        <w:t>тельных;</w:t>
      </w:r>
    </w:p>
    <w:p w14:paraId="063D1E50">
      <w:pPr>
        <w:pStyle w:val="8"/>
        <w:spacing w:before="1"/>
        <w:ind w:left="283" w:firstLine="707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образование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формы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родительного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падежа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имен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 xml:space="preserve">существи- </w:t>
      </w:r>
      <w:r>
        <w:rPr>
          <w:spacing w:val="-2"/>
          <w:sz w:val="28"/>
          <w:szCs w:val="28"/>
        </w:rPr>
        <w:t>тельных;</w:t>
      </w:r>
    </w:p>
    <w:p w14:paraId="3F4CA8CC">
      <w:pPr>
        <w:pStyle w:val="8"/>
        <w:ind w:left="283" w:firstLine="707"/>
        <w:rPr>
          <w:sz w:val="28"/>
          <w:szCs w:val="28"/>
        </w:rPr>
      </w:pPr>
      <w:r>
        <w:rPr>
          <w:sz w:val="28"/>
          <w:szCs w:val="28"/>
        </w:rPr>
        <w:t xml:space="preserve">в) образование формы множественного числа имен существи- </w:t>
      </w:r>
      <w:r>
        <w:rPr>
          <w:spacing w:val="-2"/>
          <w:sz w:val="28"/>
          <w:szCs w:val="28"/>
        </w:rPr>
        <w:t>тельных;</w:t>
      </w:r>
    </w:p>
    <w:p w14:paraId="0149C16F">
      <w:pPr>
        <w:pStyle w:val="8"/>
        <w:ind w:left="283" w:firstLine="708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образование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формы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винительного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падежа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имен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 xml:space="preserve">существи- </w:t>
      </w:r>
      <w:r>
        <w:rPr>
          <w:spacing w:val="-2"/>
          <w:sz w:val="28"/>
          <w:szCs w:val="28"/>
        </w:rPr>
        <w:t>тельных.</w:t>
      </w:r>
    </w:p>
    <w:p w14:paraId="53D5B37B">
      <w:pPr>
        <w:pStyle w:val="2"/>
        <w:numPr>
          <w:ilvl w:val="0"/>
          <w:numId w:val="45"/>
        </w:numPr>
        <w:tabs>
          <w:tab w:val="left" w:pos="1414"/>
        </w:tabs>
        <w:spacing w:before="0" w:after="0" w:line="240" w:lineRule="auto"/>
        <w:ind w:left="283" w:right="706" w:firstLine="707"/>
        <w:jc w:val="left"/>
        <w:rPr>
          <w:sz w:val="28"/>
          <w:szCs w:val="28"/>
        </w:rPr>
      </w:pPr>
      <w:r>
        <w:rPr>
          <w:sz w:val="28"/>
          <w:szCs w:val="28"/>
        </w:rPr>
        <w:t>Сензитивный этап в овладении речью и словообразова- нием происходит у детей в дошкольном детстве...</w:t>
      </w:r>
    </w:p>
    <w:p w14:paraId="0868242E">
      <w:pPr>
        <w:pStyle w:val="8"/>
        <w:ind w:left="991" w:right="5556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возрасте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от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3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до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6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лет; б) в возрасте до 3 лет;</w:t>
      </w:r>
    </w:p>
    <w:p w14:paraId="4C8025F4">
      <w:pPr>
        <w:pStyle w:val="8"/>
        <w:spacing w:line="368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возрасте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5</w:t>
      </w:r>
      <w:r>
        <w:rPr>
          <w:spacing w:val="-3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лет;</w:t>
      </w:r>
    </w:p>
    <w:p w14:paraId="6619B472">
      <w:pPr>
        <w:pStyle w:val="8"/>
        <w:spacing w:line="367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возрасте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от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6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до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7</w:t>
      </w:r>
      <w:r>
        <w:rPr>
          <w:spacing w:val="-3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лет.</w:t>
      </w:r>
    </w:p>
    <w:p w14:paraId="59DC76CE">
      <w:pPr>
        <w:pStyle w:val="17"/>
        <w:numPr>
          <w:ilvl w:val="0"/>
          <w:numId w:val="45"/>
        </w:numPr>
        <w:tabs>
          <w:tab w:val="left" w:pos="1415"/>
        </w:tabs>
        <w:spacing w:before="0" w:after="0" w:line="240" w:lineRule="auto"/>
        <w:ind w:left="991" w:right="4210" w:firstLine="0"/>
        <w:jc w:val="left"/>
        <w:rPr>
          <w:sz w:val="28"/>
          <w:szCs w:val="28"/>
        </w:rPr>
      </w:pPr>
      <w:r>
        <w:rPr>
          <w:sz w:val="28"/>
          <w:szCs w:val="28"/>
        </w:rPr>
        <w:t>Как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зовут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маму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котенка?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Кошка. Как зовут папу котенка? – Кот.</w:t>
      </w:r>
    </w:p>
    <w:p w14:paraId="46BF61C0">
      <w:pPr>
        <w:pStyle w:val="8"/>
        <w:ind w:left="992" w:right="2836" w:hanging="1"/>
        <w:rPr>
          <w:sz w:val="28"/>
          <w:szCs w:val="28"/>
        </w:rPr>
      </w:pPr>
      <w:r>
        <w:rPr>
          <w:sz w:val="28"/>
          <w:szCs w:val="28"/>
        </w:rPr>
        <w:t>Как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зовут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сестер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братьев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котенка?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Котята. Как назвать усы кошки? – Кошачьи.</w:t>
      </w:r>
    </w:p>
    <w:p w14:paraId="38309505">
      <w:pPr>
        <w:pStyle w:val="8"/>
        <w:ind w:left="992" w:right="3587"/>
        <w:rPr>
          <w:sz w:val="28"/>
          <w:szCs w:val="28"/>
        </w:rPr>
      </w:pPr>
      <w:r>
        <w:rPr>
          <w:sz w:val="28"/>
          <w:szCs w:val="28"/>
        </w:rPr>
        <w:t>Как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назвать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маленького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кота?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Котишко. Как назвать большого кота? – Котище.</w:t>
      </w:r>
    </w:p>
    <w:p w14:paraId="7BB8BD95">
      <w:pPr>
        <w:pStyle w:val="8"/>
        <w:ind w:left="992" w:right="3092" w:hanging="1"/>
        <w:rPr>
          <w:sz w:val="28"/>
          <w:szCs w:val="28"/>
        </w:rPr>
      </w:pPr>
      <w:r>
        <w:rPr>
          <w:sz w:val="28"/>
          <w:szCs w:val="28"/>
        </w:rPr>
        <w:t>Как называется комок из снега? – Снежок. Как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называют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фигуру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из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снега?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Снеговик.</w:t>
      </w:r>
    </w:p>
    <w:p w14:paraId="5BC4AB2B">
      <w:pPr>
        <w:pStyle w:val="8"/>
        <w:spacing w:after="0"/>
        <w:rPr>
          <w:sz w:val="28"/>
          <w:szCs w:val="28"/>
        </w:rPr>
        <w:sectPr>
          <w:pgSz w:w="11910" w:h="16840"/>
          <w:pgMar w:top="1060" w:right="708" w:bottom="1220" w:left="850" w:header="0" w:footer="990" w:gutter="0"/>
          <w:cols w:space="720" w:num="1"/>
        </w:sectPr>
      </w:pPr>
    </w:p>
    <w:p w14:paraId="2937997E">
      <w:pPr>
        <w:pStyle w:val="2"/>
        <w:spacing w:before="58"/>
        <w:ind w:left="990" w:firstLine="0"/>
        <w:rPr>
          <w:sz w:val="28"/>
          <w:szCs w:val="28"/>
        </w:rPr>
      </w:pPr>
      <w:r>
        <w:rPr>
          <w:sz w:val="28"/>
          <w:szCs w:val="28"/>
        </w:rPr>
        <w:t>На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что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направлено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данное</w:t>
      </w:r>
      <w:r>
        <w:rPr>
          <w:spacing w:val="-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упражнение?</w:t>
      </w:r>
    </w:p>
    <w:p w14:paraId="6DBF11CE">
      <w:pPr>
        <w:pStyle w:val="8"/>
        <w:spacing w:before="1"/>
        <w:ind w:left="990" w:right="4249" w:firstLine="79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образование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однокоренных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слов; б) образование слов-синонимов;</w:t>
      </w:r>
    </w:p>
    <w:p w14:paraId="019B0A29">
      <w:pPr>
        <w:pStyle w:val="8"/>
        <w:spacing w:line="366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образование</w:t>
      </w:r>
      <w:r>
        <w:rPr>
          <w:spacing w:val="-16"/>
          <w:sz w:val="28"/>
          <w:szCs w:val="28"/>
        </w:rPr>
        <w:t xml:space="preserve"> </w:t>
      </w:r>
      <w:r>
        <w:rPr>
          <w:sz w:val="28"/>
          <w:szCs w:val="28"/>
        </w:rPr>
        <w:t>притяжательных</w:t>
      </w:r>
      <w:r>
        <w:rPr>
          <w:spacing w:val="-15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прилагательных;</w:t>
      </w:r>
    </w:p>
    <w:p w14:paraId="559AD275">
      <w:pPr>
        <w:pStyle w:val="8"/>
        <w:spacing w:before="2"/>
        <w:ind w:left="282" w:firstLine="707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образование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формы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родительного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падежа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имен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 xml:space="preserve">существи- </w:t>
      </w:r>
      <w:r>
        <w:rPr>
          <w:spacing w:val="-2"/>
          <w:sz w:val="28"/>
          <w:szCs w:val="28"/>
        </w:rPr>
        <w:t>тельных.</w:t>
      </w:r>
    </w:p>
    <w:p w14:paraId="07611EF0">
      <w:pPr>
        <w:pStyle w:val="2"/>
        <w:numPr>
          <w:ilvl w:val="0"/>
          <w:numId w:val="45"/>
        </w:numPr>
        <w:tabs>
          <w:tab w:val="left" w:pos="1413"/>
        </w:tabs>
        <w:spacing w:before="0" w:after="0" w:line="240" w:lineRule="auto"/>
        <w:ind w:left="282" w:right="705" w:firstLine="707"/>
        <w:jc w:val="left"/>
        <w:rPr>
          <w:sz w:val="28"/>
          <w:szCs w:val="28"/>
        </w:rPr>
      </w:pPr>
      <w:r>
        <w:rPr>
          <w:sz w:val="28"/>
          <w:szCs w:val="28"/>
        </w:rPr>
        <w:t>Указать задание, которое направлено на умение образо- вывать глаголы с различными приставками</w:t>
      </w:r>
    </w:p>
    <w:p w14:paraId="7848C27C">
      <w:pPr>
        <w:pStyle w:val="8"/>
        <w:tabs>
          <w:tab w:val="left" w:pos="8684"/>
        </w:tabs>
        <w:ind w:left="282" w:right="708" w:firstLine="708"/>
        <w:rPr>
          <w:sz w:val="28"/>
          <w:szCs w:val="28"/>
        </w:rPr>
      </w:pPr>
      <w:r>
        <w:rPr>
          <w:sz w:val="28"/>
          <w:szCs w:val="28"/>
        </w:rPr>
        <w:t>а) надевать – снимать, наливать – …, завязывать –…,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 xml:space="preserve">зашну- </w:t>
      </w:r>
      <w:r>
        <w:rPr>
          <w:sz w:val="28"/>
          <w:szCs w:val="28"/>
        </w:rPr>
        <w:t>ровывать – ...</w:t>
      </w:r>
    </w:p>
    <w:p w14:paraId="472DDB86">
      <w:pPr>
        <w:pStyle w:val="8"/>
        <w:ind w:left="990" w:right="4737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Бабочка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цветка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слетает. Бабочка от цветка...</w:t>
      </w:r>
    </w:p>
    <w:p w14:paraId="67A6D632">
      <w:pPr>
        <w:pStyle w:val="8"/>
        <w:ind w:left="990" w:right="4948"/>
        <w:rPr>
          <w:sz w:val="28"/>
          <w:szCs w:val="28"/>
        </w:rPr>
      </w:pPr>
      <w:r>
        <w:rPr>
          <w:sz w:val="28"/>
          <w:szCs w:val="28"/>
        </w:rPr>
        <w:t>Бабочка вокруг цветка... Бабочка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через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вазу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цветами... Бабочка от вазы...</w:t>
      </w:r>
    </w:p>
    <w:p w14:paraId="7EC5AB8E">
      <w:pPr>
        <w:pStyle w:val="8"/>
        <w:ind w:left="282" w:right="715" w:firstLine="707"/>
        <w:rPr>
          <w:sz w:val="28"/>
          <w:szCs w:val="28"/>
        </w:rPr>
      </w:pPr>
      <w:r>
        <w:rPr>
          <w:sz w:val="28"/>
          <w:szCs w:val="28"/>
        </w:rPr>
        <w:t>в) У папы есть сын. Чей это сын? (Папин.) У Марины есть са- рафан. Чей это сарафан? У мамы есть шуба. Чья это шуба?</w:t>
      </w:r>
    </w:p>
    <w:p w14:paraId="472AD252">
      <w:pPr>
        <w:pStyle w:val="8"/>
        <w:ind w:left="282" w:firstLine="707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Конь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скачет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(быстрый)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быстро.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Черепаха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ползет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(медлен- ный)... Собака лает (громкий)...</w:t>
      </w:r>
    </w:p>
    <w:p w14:paraId="03BA1C9C">
      <w:pPr>
        <w:pStyle w:val="8"/>
        <w:ind w:left="282" w:firstLine="707"/>
        <w:rPr>
          <w:sz w:val="28"/>
          <w:szCs w:val="28"/>
        </w:rPr>
      </w:pPr>
    </w:p>
    <w:p w14:paraId="3EFAC3BF">
      <w:pPr>
        <w:pStyle w:val="8"/>
        <w:ind w:left="282" w:firstLine="707"/>
        <w:rPr>
          <w:sz w:val="28"/>
          <w:szCs w:val="28"/>
        </w:rPr>
      </w:pPr>
    </w:p>
    <w:p w14:paraId="6B958AF1">
      <w:pPr>
        <w:pStyle w:val="8"/>
        <w:ind w:left="282" w:firstLine="707"/>
        <w:rPr>
          <w:sz w:val="28"/>
          <w:szCs w:val="28"/>
        </w:rPr>
      </w:pPr>
    </w:p>
    <w:p w14:paraId="445CABAE">
      <w:pPr>
        <w:pStyle w:val="8"/>
        <w:ind w:left="282" w:firstLine="707"/>
        <w:rPr>
          <w:sz w:val="28"/>
          <w:szCs w:val="28"/>
        </w:rPr>
      </w:pPr>
    </w:p>
    <w:p w14:paraId="1687191C">
      <w:pPr>
        <w:pStyle w:val="8"/>
        <w:ind w:left="282" w:firstLine="707"/>
        <w:rPr>
          <w:sz w:val="28"/>
          <w:szCs w:val="28"/>
        </w:rPr>
      </w:pPr>
    </w:p>
    <w:p w14:paraId="555C0F00">
      <w:pPr>
        <w:pStyle w:val="8"/>
        <w:ind w:left="282" w:firstLine="707"/>
        <w:rPr>
          <w:sz w:val="28"/>
          <w:szCs w:val="28"/>
        </w:rPr>
      </w:pPr>
    </w:p>
    <w:p w14:paraId="20D55536">
      <w:pPr>
        <w:pStyle w:val="8"/>
        <w:ind w:left="282" w:firstLine="707"/>
        <w:rPr>
          <w:sz w:val="28"/>
          <w:szCs w:val="28"/>
        </w:rPr>
      </w:pPr>
    </w:p>
    <w:p w14:paraId="0802B407">
      <w:pPr>
        <w:pStyle w:val="8"/>
        <w:ind w:left="282" w:firstLine="707"/>
        <w:rPr>
          <w:sz w:val="28"/>
          <w:szCs w:val="28"/>
        </w:rPr>
      </w:pPr>
    </w:p>
    <w:p w14:paraId="782A4506">
      <w:pPr>
        <w:pStyle w:val="8"/>
        <w:ind w:left="282" w:firstLine="707"/>
        <w:rPr>
          <w:sz w:val="28"/>
          <w:szCs w:val="28"/>
        </w:rPr>
      </w:pPr>
    </w:p>
    <w:p w14:paraId="798DE34D">
      <w:pPr>
        <w:pStyle w:val="8"/>
        <w:ind w:left="282" w:firstLine="707"/>
        <w:rPr>
          <w:sz w:val="28"/>
          <w:szCs w:val="28"/>
        </w:rPr>
      </w:pPr>
    </w:p>
    <w:p w14:paraId="32DA9DD2">
      <w:pPr>
        <w:pStyle w:val="8"/>
        <w:ind w:left="282" w:firstLine="707"/>
        <w:rPr>
          <w:sz w:val="28"/>
          <w:szCs w:val="28"/>
        </w:rPr>
      </w:pPr>
    </w:p>
    <w:p w14:paraId="0BC13D8F">
      <w:pPr>
        <w:pStyle w:val="8"/>
        <w:ind w:left="282" w:firstLine="707"/>
        <w:rPr>
          <w:sz w:val="28"/>
          <w:szCs w:val="28"/>
        </w:rPr>
      </w:pPr>
    </w:p>
    <w:p w14:paraId="19F35269">
      <w:pPr>
        <w:pStyle w:val="8"/>
        <w:ind w:left="282" w:firstLine="707"/>
        <w:rPr>
          <w:sz w:val="28"/>
          <w:szCs w:val="28"/>
        </w:rPr>
      </w:pPr>
    </w:p>
    <w:p w14:paraId="357098EE">
      <w:pPr>
        <w:pStyle w:val="8"/>
        <w:ind w:left="282" w:firstLine="707"/>
        <w:rPr>
          <w:sz w:val="28"/>
          <w:szCs w:val="28"/>
        </w:rPr>
      </w:pPr>
    </w:p>
    <w:p w14:paraId="01C3C097">
      <w:pPr>
        <w:pStyle w:val="8"/>
        <w:ind w:left="282" w:firstLine="707"/>
        <w:rPr>
          <w:sz w:val="28"/>
          <w:szCs w:val="28"/>
        </w:rPr>
      </w:pPr>
    </w:p>
    <w:p w14:paraId="0ACE7C99">
      <w:pPr>
        <w:pStyle w:val="8"/>
        <w:ind w:left="282" w:firstLine="707"/>
        <w:rPr>
          <w:sz w:val="28"/>
          <w:szCs w:val="28"/>
        </w:rPr>
      </w:pPr>
    </w:p>
    <w:p w14:paraId="25BCE3EC">
      <w:pPr>
        <w:pStyle w:val="8"/>
        <w:ind w:left="282" w:firstLine="707"/>
        <w:rPr>
          <w:sz w:val="28"/>
          <w:szCs w:val="28"/>
        </w:rPr>
      </w:pPr>
    </w:p>
    <w:p w14:paraId="3997AA3C">
      <w:pPr>
        <w:pStyle w:val="8"/>
        <w:ind w:left="282" w:firstLine="707"/>
        <w:rPr>
          <w:sz w:val="28"/>
          <w:szCs w:val="28"/>
        </w:rPr>
      </w:pPr>
    </w:p>
    <w:p w14:paraId="089C5D99">
      <w:pPr>
        <w:pStyle w:val="8"/>
        <w:ind w:left="282" w:firstLine="707"/>
        <w:rPr>
          <w:sz w:val="28"/>
          <w:szCs w:val="28"/>
        </w:rPr>
      </w:pPr>
    </w:p>
    <w:p w14:paraId="18A43B27">
      <w:pPr>
        <w:pStyle w:val="8"/>
        <w:ind w:left="282" w:firstLine="707"/>
        <w:rPr>
          <w:sz w:val="28"/>
          <w:szCs w:val="28"/>
        </w:rPr>
      </w:pPr>
    </w:p>
    <w:p w14:paraId="2B425791">
      <w:pPr>
        <w:pStyle w:val="8"/>
        <w:ind w:left="282" w:firstLine="707"/>
        <w:rPr>
          <w:sz w:val="28"/>
          <w:szCs w:val="28"/>
        </w:rPr>
      </w:pPr>
    </w:p>
    <w:p w14:paraId="2BF76787">
      <w:pPr>
        <w:pStyle w:val="8"/>
        <w:ind w:left="282" w:firstLine="707"/>
        <w:rPr>
          <w:sz w:val="28"/>
          <w:szCs w:val="28"/>
        </w:rPr>
      </w:pPr>
    </w:p>
    <w:p w14:paraId="13835947">
      <w:pPr>
        <w:pStyle w:val="8"/>
        <w:ind w:left="282" w:firstLine="707"/>
        <w:rPr>
          <w:sz w:val="28"/>
          <w:szCs w:val="28"/>
        </w:rPr>
      </w:pPr>
    </w:p>
    <w:p w14:paraId="698A1A93">
      <w:pPr>
        <w:pStyle w:val="8"/>
        <w:ind w:left="282" w:firstLine="707"/>
        <w:rPr>
          <w:sz w:val="28"/>
          <w:szCs w:val="28"/>
        </w:rPr>
      </w:pPr>
    </w:p>
    <w:p w14:paraId="179FFE7D">
      <w:pPr>
        <w:pStyle w:val="2"/>
        <w:numPr>
          <w:ilvl w:val="1"/>
          <w:numId w:val="35"/>
        </w:numPr>
        <w:tabs>
          <w:tab w:val="left" w:pos="1828"/>
          <w:tab w:val="left" w:pos="2294"/>
        </w:tabs>
        <w:spacing w:before="367" w:after="0" w:line="240" w:lineRule="auto"/>
        <w:ind w:left="2294" w:right="1699" w:hanging="1023"/>
        <w:jc w:val="left"/>
        <w:rPr>
          <w:sz w:val="28"/>
          <w:szCs w:val="28"/>
        </w:rPr>
      </w:pPr>
      <w:bookmarkStart w:id="54" w:name="_bookmark26"/>
      <w:bookmarkEnd w:id="54"/>
      <w:bookmarkStart w:id="55" w:name="2.4. Особенности словотворчества детей ("/>
      <w:bookmarkEnd w:id="55"/>
      <w:r>
        <w:rPr>
          <w:sz w:val="28"/>
          <w:szCs w:val="28"/>
        </w:rPr>
        <w:t>Особенности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словотворчества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(по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работе К. И. Чуковского «От двух до пяти»)</w:t>
      </w:r>
    </w:p>
    <w:p w14:paraId="47D6DC69">
      <w:pPr>
        <w:pStyle w:val="8"/>
        <w:tabs>
          <w:tab w:val="left" w:pos="1772"/>
          <w:tab w:val="left" w:pos="3445"/>
          <w:tab w:val="left" w:pos="5396"/>
          <w:tab w:val="left" w:pos="6819"/>
          <w:tab w:val="left" w:pos="9308"/>
        </w:tabs>
        <w:spacing w:before="367"/>
        <w:ind w:left="282" w:right="627" w:firstLine="708"/>
        <w:jc w:val="right"/>
        <w:rPr>
          <w:sz w:val="28"/>
          <w:szCs w:val="28"/>
        </w:rPr>
      </w:pPr>
      <w:r>
        <w:rPr>
          <w:sz w:val="28"/>
          <w:szCs w:val="28"/>
        </w:rPr>
        <w:t>Тема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посвящена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особенностям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словотворчества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 xml:space="preserve">дошкольников. Описаны принципы, по которым дети создают новые слова. Пред- </w:t>
      </w:r>
      <w:r>
        <w:rPr>
          <w:spacing w:val="-2"/>
          <w:sz w:val="28"/>
          <w:szCs w:val="28"/>
        </w:rPr>
        <w:t>ставлены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некоторые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особенности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детского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словотворчества</w:t>
      </w:r>
      <w:r>
        <w:rPr>
          <w:sz w:val="28"/>
          <w:szCs w:val="28"/>
        </w:rPr>
        <w:tab/>
      </w:r>
      <w:r>
        <w:rPr>
          <w:spacing w:val="-6"/>
          <w:sz w:val="28"/>
          <w:szCs w:val="28"/>
        </w:rPr>
        <w:t xml:space="preserve">по </w:t>
      </w:r>
      <w:r>
        <w:rPr>
          <w:sz w:val="28"/>
          <w:szCs w:val="28"/>
        </w:rPr>
        <w:t>К.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И.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 xml:space="preserve">Чуковскому («народная этимология», «действенность» и т. д.). </w:t>
      </w:r>
      <w:r>
        <w:rPr>
          <w:b/>
          <w:sz w:val="28"/>
          <w:szCs w:val="28"/>
        </w:rPr>
        <w:t>Задание</w:t>
      </w:r>
      <w:r>
        <w:rPr>
          <w:b/>
          <w:spacing w:val="80"/>
          <w:sz w:val="28"/>
          <w:szCs w:val="28"/>
        </w:rPr>
        <w:t xml:space="preserve"> </w:t>
      </w:r>
      <w:r>
        <w:rPr>
          <w:b/>
          <w:sz w:val="28"/>
          <w:szCs w:val="28"/>
        </w:rPr>
        <w:t>1.</w:t>
      </w:r>
      <w:r>
        <w:rPr>
          <w:b/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Обратиться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главам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>
        <w:rPr>
          <w:i/>
          <w:sz w:val="28"/>
          <w:szCs w:val="28"/>
        </w:rPr>
        <w:t>Детская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речь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и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народ</w:t>
      </w:r>
      <w:r>
        <w:rPr>
          <w:sz w:val="28"/>
          <w:szCs w:val="28"/>
        </w:rPr>
        <w:t>»,</w:t>
      </w:r>
    </w:p>
    <w:p w14:paraId="25C42F48">
      <w:pPr>
        <w:spacing w:before="0"/>
        <w:ind w:left="281" w:right="715" w:firstLine="0"/>
        <w:jc w:val="left"/>
        <w:rPr>
          <w:sz w:val="28"/>
          <w:szCs w:val="28"/>
        </w:rPr>
      </w:pPr>
      <w:r>
        <w:rPr>
          <w:sz w:val="28"/>
          <w:szCs w:val="28"/>
        </w:rPr>
        <w:t>«</w:t>
      </w:r>
      <w:r>
        <w:rPr>
          <w:i/>
          <w:sz w:val="28"/>
          <w:szCs w:val="28"/>
        </w:rPr>
        <w:t>Анализ языкового наследия взрослых</w:t>
      </w:r>
      <w:r>
        <w:rPr>
          <w:sz w:val="28"/>
          <w:szCs w:val="28"/>
        </w:rPr>
        <w:t>» книги К. И. Чуковского «От двух до пяти».</w:t>
      </w:r>
    </w:p>
    <w:p w14:paraId="6C4CCFDD">
      <w:pPr>
        <w:pStyle w:val="8"/>
        <w:spacing w:line="368" w:lineRule="exact"/>
        <w:ind w:left="989"/>
        <w:rPr>
          <w:sz w:val="28"/>
          <w:szCs w:val="28"/>
        </w:rPr>
      </w:pPr>
      <w:r>
        <w:rPr>
          <w:sz w:val="28"/>
          <w:szCs w:val="28"/>
        </w:rPr>
        <w:t>Ответить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вопросы:</w:t>
      </w:r>
    </w:p>
    <w:p w14:paraId="719F022C">
      <w:pPr>
        <w:pStyle w:val="8"/>
        <w:spacing w:after="0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1. Почему К. И. Чуковский связывает детскую речь с народной?</w:t>
      </w:r>
    </w:p>
    <w:p w14:paraId="0A49A58C">
      <w:pPr>
        <w:pStyle w:val="8"/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>Корней Иванович Чуковский отмечал, что детская речь, особенно в раннем возрасте, тесно связана с народными языковыми традициями. Он подчеркивал, что малыши часто интуитивно применяют те же механизмы, которые характерны для народного языка. Например, дети активно используют уменьшительно-ласкательные формы, метонимию, олицетворение, а также придумывают оригинальные и необычные слова, похожие на народные диалектные слова. По мнению К. И. Чуковского, детская речь — это своеобразный «лингвистический архив», хранящий древние формы и способы словообразования, утраченные в современном языке взрослых.</w:t>
      </w:r>
    </w:p>
    <w:p w14:paraId="26D95CFA">
      <w:pPr>
        <w:pStyle w:val="8"/>
        <w:spacing w:after="0"/>
        <w:rPr>
          <w:rFonts w:hint="default"/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2. Как К. И. Чуковский описывает особенности усвоения ребенком «взрослой» речи?</w:t>
      </w:r>
    </w:p>
    <w:p w14:paraId="00EEF3EB">
      <w:pPr>
        <w:pStyle w:val="8"/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>Особенности усвоения ребенком «взрослой» речи, описанные К. И. Чуковским:</w:t>
      </w:r>
    </w:p>
    <w:p w14:paraId="40802C2D">
      <w:pPr>
        <w:pStyle w:val="8"/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>Экспериментаторство и творческий подход:Дети проявляют высокую креативность, активно изобретая собственные слова и выражения. Например, слово «кусака» у ребенка может означать собаку, а «чесотка» — расчёску.</w:t>
      </w:r>
    </w:p>
    <w:p w14:paraId="170AADB7">
      <w:pPr>
        <w:pStyle w:val="8"/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>Использование простых и экономных форм:Дети часто упрощают сложные слова, сокращая их до минимально возможной длины. Например, «груша» может превратиться в «гру», а «галоши» — в «гаши».</w:t>
      </w:r>
    </w:p>
    <w:p w14:paraId="4D8CA248">
      <w:pPr>
        <w:pStyle w:val="8"/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>Ошибки и «подгонка» правил:Ребенок часто пытается использовать правила, которые он уже усвоил, на другие случаи, совершая ошибки. Например, от слова «покупать» ребенок может образовать неправильную форму «покупаю», полагая, что все глаголы в третьем лице оканчиваются на «-ет».</w:t>
      </w:r>
    </w:p>
    <w:p w14:paraId="01E6932A">
      <w:pPr>
        <w:pStyle w:val="8"/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>Обобщение и экстраполяция:Дети активно обобщают и переносят правила словообразования и грамматики на новые случаи. Например, услышав слово «космонавт», ребенок может создать слово «землян», считая, что это форма множественного числа.</w:t>
      </w:r>
    </w:p>
    <w:p w14:paraId="070E16AF">
      <w:pPr>
        <w:pStyle w:val="8"/>
        <w:spacing w:after="0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2. </w:t>
      </w:r>
      <w:r>
        <w:rPr>
          <w:sz w:val="28"/>
          <w:szCs w:val="28"/>
        </w:rPr>
        <w:t>Определить принцип детского словотворчества по К. И. Чуковскому в следующих высказываниях:</w:t>
      </w:r>
    </w:p>
    <w:p w14:paraId="66886AEB">
      <w:pPr>
        <w:pStyle w:val="17"/>
        <w:numPr>
          <w:ilvl w:val="1"/>
          <w:numId w:val="46"/>
        </w:numPr>
        <w:tabs>
          <w:tab w:val="left" w:pos="1229"/>
        </w:tabs>
        <w:spacing w:before="1" w:after="0" w:line="368" w:lineRule="exact"/>
        <w:ind w:left="1229" w:right="0" w:hanging="239"/>
        <w:jc w:val="left"/>
        <w:rPr>
          <w:sz w:val="28"/>
          <w:szCs w:val="28"/>
        </w:rPr>
      </w:pPr>
      <w:r>
        <w:rPr>
          <w:sz w:val="28"/>
          <w:szCs w:val="28"/>
        </w:rPr>
        <w:t>Отскорлупай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мне</w:t>
      </w:r>
      <w:r>
        <w:rPr>
          <w:spacing w:val="-14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яйцо.</w:t>
      </w:r>
    </w:p>
    <w:p w14:paraId="249DA807">
      <w:pPr>
        <w:pStyle w:val="17"/>
        <w:numPr>
          <w:ilvl w:val="1"/>
          <w:numId w:val="46"/>
        </w:numPr>
        <w:tabs>
          <w:tab w:val="left" w:pos="1229"/>
        </w:tabs>
        <w:spacing w:before="0" w:after="0" w:line="368" w:lineRule="exact"/>
        <w:ind w:left="1229" w:right="0" w:hanging="239"/>
        <w:jc w:val="left"/>
        <w:rPr>
          <w:sz w:val="28"/>
          <w:szCs w:val="28"/>
        </w:rPr>
      </w:pPr>
      <w:r>
        <w:rPr>
          <w:sz w:val="28"/>
          <w:szCs w:val="28"/>
        </w:rPr>
        <w:t>Замолоточь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этот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гвоздик.</w:t>
      </w:r>
    </w:p>
    <w:p w14:paraId="02AAEACB">
      <w:pPr>
        <w:pStyle w:val="17"/>
        <w:numPr>
          <w:ilvl w:val="1"/>
          <w:numId w:val="46"/>
        </w:numPr>
        <w:tabs>
          <w:tab w:val="left" w:pos="1229"/>
        </w:tabs>
        <w:spacing w:before="2" w:after="0" w:line="368" w:lineRule="exact"/>
        <w:ind w:left="1229" w:right="0" w:hanging="239"/>
        <w:jc w:val="left"/>
        <w:rPr>
          <w:sz w:val="28"/>
          <w:szCs w:val="28"/>
        </w:rPr>
      </w:pPr>
      <w:r>
        <w:rPr>
          <w:sz w:val="28"/>
          <w:szCs w:val="28"/>
        </w:rPr>
        <w:t>Я</w:t>
      </w:r>
      <w:r>
        <w:rPr>
          <w:spacing w:val="-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намакаронился.</w:t>
      </w:r>
    </w:p>
    <w:p w14:paraId="637FC5A9">
      <w:pPr>
        <w:pStyle w:val="17"/>
        <w:numPr>
          <w:ilvl w:val="1"/>
          <w:numId w:val="46"/>
        </w:numPr>
        <w:tabs>
          <w:tab w:val="left" w:pos="1230"/>
        </w:tabs>
        <w:spacing w:before="0" w:after="0" w:line="367" w:lineRule="exact"/>
        <w:ind w:left="1230" w:right="0" w:hanging="239"/>
        <w:jc w:val="left"/>
        <w:rPr>
          <w:sz w:val="28"/>
          <w:szCs w:val="28"/>
        </w:rPr>
      </w:pPr>
      <w:r>
        <w:rPr>
          <w:sz w:val="28"/>
          <w:szCs w:val="28"/>
        </w:rPr>
        <w:t>Ах,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как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обснегилась</w:t>
      </w:r>
      <w:r>
        <w:rPr>
          <w:spacing w:val="-9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улица!</w:t>
      </w:r>
    </w:p>
    <w:p w14:paraId="4902E800">
      <w:pPr>
        <w:pStyle w:val="17"/>
        <w:numPr>
          <w:ilvl w:val="1"/>
          <w:numId w:val="46"/>
        </w:numPr>
        <w:tabs>
          <w:tab w:val="left" w:pos="1230"/>
        </w:tabs>
        <w:spacing w:before="0" w:after="0" w:line="368" w:lineRule="exact"/>
        <w:ind w:left="1230" w:right="0" w:hanging="239"/>
        <w:jc w:val="left"/>
        <w:rPr>
          <w:sz w:val="28"/>
          <w:szCs w:val="28"/>
        </w:rPr>
      </w:pPr>
      <w:r>
        <w:rPr>
          <w:sz w:val="28"/>
          <w:szCs w:val="28"/>
        </w:rPr>
        <w:t>Смотри,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как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налужил</w:t>
      </w:r>
      <w:r>
        <w:rPr>
          <w:spacing w:val="-1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дождь!</w:t>
      </w:r>
    </w:p>
    <w:p w14:paraId="0BFC4C0C">
      <w:pPr>
        <w:pStyle w:val="17"/>
        <w:numPr>
          <w:ilvl w:val="1"/>
          <w:numId w:val="46"/>
        </w:numPr>
        <w:tabs>
          <w:tab w:val="left" w:pos="1230"/>
        </w:tabs>
        <w:spacing w:before="1" w:after="0" w:line="368" w:lineRule="exact"/>
        <w:ind w:left="1230" w:right="0" w:hanging="239"/>
        <w:jc w:val="left"/>
        <w:rPr>
          <w:sz w:val="28"/>
          <w:szCs w:val="28"/>
        </w:rPr>
      </w:pPr>
      <w:r>
        <w:rPr>
          <w:sz w:val="28"/>
          <w:szCs w:val="28"/>
        </w:rPr>
        <w:t>Собака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пасть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разинула,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а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потом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зазинула.</w:t>
      </w:r>
    </w:p>
    <w:p w14:paraId="6F38E117">
      <w:pPr>
        <w:pStyle w:val="17"/>
        <w:numPr>
          <w:ilvl w:val="1"/>
          <w:numId w:val="46"/>
        </w:numPr>
        <w:tabs>
          <w:tab w:val="left" w:pos="1230"/>
        </w:tabs>
        <w:spacing w:before="0" w:after="0" w:line="368" w:lineRule="exact"/>
        <w:ind w:left="1230" w:right="0" w:hanging="239"/>
        <w:jc w:val="left"/>
        <w:rPr>
          <w:sz w:val="28"/>
          <w:szCs w:val="28"/>
        </w:rPr>
      </w:pPr>
      <w:r>
        <w:rPr>
          <w:sz w:val="28"/>
          <w:szCs w:val="28"/>
        </w:rPr>
        <w:t>Дай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мне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распакетить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пакеты.</w:t>
      </w:r>
    </w:p>
    <w:p w14:paraId="2A2A18FD">
      <w:pPr>
        <w:spacing w:before="0"/>
        <w:ind w:right="705"/>
        <w:jc w:val="both"/>
        <w:rPr>
          <w:rFonts w:hint="default"/>
          <w:b w:val="0"/>
          <w:bCs/>
          <w:sz w:val="28"/>
          <w:szCs w:val="28"/>
          <w:lang w:val="ru-RU"/>
        </w:rPr>
      </w:pPr>
      <w:r>
        <w:rPr>
          <w:b/>
          <w:bCs w:val="0"/>
          <w:sz w:val="28"/>
          <w:szCs w:val="28"/>
          <w:lang w:val="ru-RU"/>
        </w:rPr>
        <w:t>Ответ</w:t>
      </w:r>
      <w:r>
        <w:rPr>
          <w:rFonts w:hint="default"/>
          <w:b/>
          <w:bCs w:val="0"/>
          <w:sz w:val="28"/>
          <w:szCs w:val="28"/>
          <w:lang w:val="ru-RU"/>
        </w:rPr>
        <w:t>:</w:t>
      </w:r>
      <w:r>
        <w:rPr>
          <w:rFonts w:hint="default"/>
          <w:b w:val="0"/>
          <w:bCs/>
          <w:sz w:val="28"/>
          <w:szCs w:val="28"/>
          <w:lang w:val="ru-RU"/>
        </w:rPr>
        <w:t xml:space="preserve"> </w:t>
      </w:r>
    </w:p>
    <w:p w14:paraId="06EB0ACB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К. И. Чуковский отмечал, что дети активно экспериментируют с языком, создавая новые слова и выражения. Они используют различные механизмы словообразования, такие как суффиксация, префиксация и словосложение. Рассмотрим примеры:</w:t>
      </w:r>
    </w:p>
    <w:p w14:paraId="44B994E6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"Отскорлупай мне яйцо."  </w:t>
      </w:r>
    </w:p>
    <w:p w14:paraId="13B0F453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Принцип: Использование префикса "от-" для обозначения действия, связанного с удалением чего-либо.  </w:t>
      </w:r>
    </w:p>
    <w:p w14:paraId="0FDD70E3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Интерпретация: Ребенок использует префикс "от-" для создания нового глагола, обозначающего действие по удалению скорлупы с яйца.</w:t>
      </w:r>
    </w:p>
    <w:p w14:paraId="103D7935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"Замолоточь этот гвоздик."  </w:t>
      </w:r>
    </w:p>
    <w:p w14:paraId="7FD48BBD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Принцип: Использование префикса "за-" для обозначения завершения действия.  </w:t>
      </w:r>
    </w:p>
    <w:p w14:paraId="11486771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Интерпретация: Ребенок использует префикс "за-" для создания нового глагола, обозначающего действие по забиванию гвоздя.</w:t>
      </w:r>
    </w:p>
    <w:p w14:paraId="367DCAEA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"Я намакаронился."  </w:t>
      </w:r>
    </w:p>
    <w:p w14:paraId="5856907C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Принцип: Использование суффикса "-ся" для обозначения состояния.  </w:t>
      </w:r>
    </w:p>
    <w:p w14:paraId="4A694A09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Интерпретация: Ребенок использует суффикс "-ся" для создания нового глагола, обозначающего состояние, связанное с макаронами.</w:t>
      </w:r>
    </w:p>
    <w:p w14:paraId="2FF10DC7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"Ах, как обснегилась улица!"  </w:t>
      </w:r>
    </w:p>
    <w:p w14:paraId="6FAE7C3A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Принцип: Использование суффикса "-ся" для обозначения состояния.  </w:t>
      </w:r>
    </w:p>
    <w:p w14:paraId="51242173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Интерпретация: Ребенок использует суффикс "-ся" для создания нового глагола, обозначающего состояние, связанное со снегом.</w:t>
      </w:r>
    </w:p>
    <w:p w14:paraId="4F05E6C3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"Смотри, как налужил дождь!"  </w:t>
      </w:r>
    </w:p>
    <w:p w14:paraId="5C0F03E9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Принцип: Использование префикса "на-" для обозначения действия, связанного с добавлением чего-либо.  </w:t>
      </w:r>
    </w:p>
    <w:p w14:paraId="4814CF1A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Интерпретация: Ребенок использует префикс "на-" для создания нового глагола, обозначающего действие по созданию лужи.</w:t>
      </w:r>
    </w:p>
    <w:p w14:paraId="5AF1BD41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"Собака пасть разинула, а потом зазинула."  </w:t>
      </w:r>
    </w:p>
    <w:p w14:paraId="5066B27E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Принцип: Использование префиксов "раз-" и "за-" для обозначения начала и завершения действия.  </w:t>
      </w:r>
    </w:p>
    <w:p w14:paraId="6D23D6F2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Интерпретация: Ребенок использует префиксы "раз-" и "за-" для создания новых глаголов, обозначающих действия по открытию и закрытию пасти.</w:t>
      </w:r>
    </w:p>
    <w:p w14:paraId="764846D2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"Дай мне распакетить пакеты."  </w:t>
      </w:r>
    </w:p>
    <w:p w14:paraId="530B16A1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Принцип: Использование префикса "рас-" для обозначения действия, связанного с удалением чего-либо.  </w:t>
      </w:r>
    </w:p>
    <w:p w14:paraId="405BD57C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Интерпретация: Ребенок использует префикс "рас-" для создания нового глагола, обозначающего действие по открытию пакетов.</w:t>
      </w:r>
    </w:p>
    <w:p w14:paraId="4D70739A">
      <w:pPr>
        <w:pStyle w:val="2"/>
        <w:ind w:left="0" w:right="430" w:firstLine="0"/>
        <w:jc w:val="both"/>
        <w:rPr>
          <w:b/>
          <w:bCs/>
          <w:sz w:val="28"/>
          <w:szCs w:val="28"/>
        </w:rPr>
      </w:pPr>
    </w:p>
    <w:p w14:paraId="4225E45C">
      <w:pPr>
        <w:pStyle w:val="2"/>
        <w:ind w:left="0" w:right="430" w:firstLine="0"/>
        <w:jc w:val="both"/>
        <w:rPr>
          <w:b w:val="0"/>
          <w:bCs w:val="0"/>
          <w:sz w:val="28"/>
          <w:szCs w:val="28"/>
        </w:rPr>
      </w:pPr>
      <w:r>
        <w:rPr>
          <w:b/>
          <w:bCs/>
          <w:sz w:val="28"/>
          <w:szCs w:val="28"/>
        </w:rPr>
        <w:t xml:space="preserve">Задание 3. </w:t>
      </w:r>
      <w:r>
        <w:rPr>
          <w:b w:val="0"/>
          <w:bCs w:val="0"/>
          <w:sz w:val="28"/>
          <w:szCs w:val="28"/>
        </w:rPr>
        <w:t xml:space="preserve">Обратиться к главам </w:t>
      </w:r>
      <w:r>
        <w:rPr>
          <w:b w:val="0"/>
          <w:bCs w:val="0"/>
          <w:i/>
          <w:sz w:val="28"/>
          <w:szCs w:val="28"/>
        </w:rPr>
        <w:t xml:space="preserve">«Действенность», «Завоева- ние грамматики», «Анализ языкового наследия взрослых», «Маски- ровка неведения» </w:t>
      </w:r>
      <w:r>
        <w:rPr>
          <w:b w:val="0"/>
          <w:bCs w:val="0"/>
          <w:sz w:val="28"/>
          <w:szCs w:val="28"/>
        </w:rPr>
        <w:t>книги К. И. Чуковского «От двух до пяти». Рас- крыть на конкретных примерах содержание следующих особенно- стей детской речи по К.</w:t>
      </w:r>
      <w:r>
        <w:rPr>
          <w:b w:val="0"/>
          <w:bCs w:val="0"/>
          <w:spacing w:val="-5"/>
          <w:sz w:val="28"/>
          <w:szCs w:val="28"/>
        </w:rPr>
        <w:t xml:space="preserve"> </w:t>
      </w:r>
      <w:r>
        <w:rPr>
          <w:b w:val="0"/>
          <w:bCs w:val="0"/>
          <w:sz w:val="28"/>
          <w:szCs w:val="28"/>
        </w:rPr>
        <w:t>И.</w:t>
      </w:r>
      <w:r>
        <w:rPr>
          <w:b w:val="0"/>
          <w:bCs w:val="0"/>
          <w:spacing w:val="-2"/>
          <w:sz w:val="28"/>
          <w:szCs w:val="28"/>
        </w:rPr>
        <w:t xml:space="preserve"> </w:t>
      </w:r>
      <w:r>
        <w:rPr>
          <w:b w:val="0"/>
          <w:bCs w:val="0"/>
          <w:sz w:val="28"/>
          <w:szCs w:val="28"/>
        </w:rPr>
        <w:t>Чуковскому: действенность, завоевание грамматики (за-вы-на-рас-об, льзя и нельзя, он и она, скрещивание слов), критик и бунтарь, отождествление слова с вещью.</w:t>
      </w:r>
      <w:bookmarkStart w:id="56" w:name="Тест по теме"/>
      <w:bookmarkEnd w:id="56"/>
      <w:bookmarkStart w:id="57" w:name="_bookmark27"/>
      <w:bookmarkEnd w:id="57"/>
    </w:p>
    <w:p w14:paraId="5BCA42FB">
      <w:pPr>
        <w:pStyle w:val="2"/>
        <w:ind w:left="0" w:right="430" w:firstLine="0"/>
        <w:jc w:val="both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>:</w:t>
      </w:r>
    </w:p>
    <w:p w14:paraId="5F4C76C7">
      <w:pPr>
        <w:pStyle w:val="2"/>
        <w:ind w:left="0" w:right="430" w:firstLine="0"/>
        <w:jc w:val="both"/>
        <w:rPr>
          <w:sz w:val="28"/>
          <w:szCs w:val="28"/>
        </w:rPr>
      </w:pPr>
      <w:r>
        <w:rPr>
          <w:rFonts w:hint="default"/>
          <w:sz w:val="28"/>
          <w:szCs w:val="28"/>
        </w:rPr>
        <w:t>Особенности детской речи по К. И. Чуковскому</w:t>
      </w:r>
    </w:p>
    <w:p w14:paraId="4CB2F700">
      <w:pPr>
        <w:pStyle w:val="2"/>
        <w:ind w:left="0" w:right="430" w:firstLine="0"/>
        <w:jc w:val="both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1. Действенность</w:t>
      </w:r>
    </w:p>
    <w:p w14:paraId="4C21261E">
      <w:pPr>
        <w:pStyle w:val="2"/>
        <w:ind w:left="0" w:right="430" w:firstLine="0"/>
        <w:jc w:val="both"/>
        <w:rPr>
          <w:sz w:val="28"/>
          <w:szCs w:val="28"/>
        </w:rPr>
      </w:pPr>
      <w:r>
        <w:rPr>
          <w:sz w:val="28"/>
          <w:szCs w:val="28"/>
        </w:rPr>
        <w:t>К. И. Чуковский отмечал, что детская речь обладает высокой действенностью. Дети используют слова не просто для обозначения предметов или действий, а для выражения своих желаний и потребностей. Например, ребенок может сказать: "Дай мне это", "Хочу пить", "Иди сюда". Эти фразы выражают конкретные действия и желания, что делает речь ребенка действенной.</w:t>
      </w:r>
    </w:p>
    <w:p w14:paraId="53CFB09C">
      <w:pPr>
        <w:pStyle w:val="2"/>
        <w:ind w:left="0" w:right="430" w:firstLine="0"/>
        <w:jc w:val="both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2. Завоевание грамматики</w:t>
      </w:r>
    </w:p>
    <w:p w14:paraId="4AE3D7F1">
      <w:pPr>
        <w:pStyle w:val="2"/>
        <w:ind w:left="0" w:right="430" w:firstLine="0"/>
        <w:jc w:val="both"/>
        <w:rPr>
          <w:sz w:val="28"/>
          <w:szCs w:val="28"/>
        </w:rPr>
      </w:pPr>
      <w:r>
        <w:rPr>
          <w:sz w:val="28"/>
          <w:szCs w:val="28"/>
        </w:rPr>
        <w:t>К. И. Чуковский выделял несколько аспектов в процессе освоения грамматики детьми:</w:t>
      </w:r>
    </w:p>
    <w:p w14:paraId="6893491D">
      <w:pPr>
        <w:pStyle w:val="2"/>
        <w:ind w:left="0" w:right="430" w:firstLine="0"/>
        <w:jc w:val="both"/>
        <w:rPr>
          <w:sz w:val="28"/>
          <w:szCs w:val="28"/>
        </w:rPr>
      </w:pPr>
      <w:r>
        <w:rPr>
          <w:sz w:val="28"/>
          <w:szCs w:val="28"/>
        </w:rPr>
        <w:t>За-вы-на-рас-об: Дети активно используют приставки для создания новых слов и выражений. Например, ребенок может сказать: "Заиграл", "Выиграл", "Наиграл", "Разыграл", "Обиграл". Эти слова показывают, как дети экспериментируют с приставками, создавая новые глаголы.</w:t>
      </w:r>
    </w:p>
    <w:p w14:paraId="3FBBECC5">
      <w:pPr>
        <w:pStyle w:val="2"/>
        <w:ind w:left="0" w:right="430" w:firstLine="0"/>
        <w:jc w:val="both"/>
        <w:rPr>
          <w:sz w:val="28"/>
          <w:szCs w:val="28"/>
        </w:rPr>
      </w:pPr>
      <w:r>
        <w:rPr>
          <w:sz w:val="28"/>
          <w:szCs w:val="28"/>
        </w:rPr>
        <w:t>Льзя и нельзя: Дети активно используют слова "льзя" и "нельзя" для выражения разрешений и запретов. Например, ребенок может сказать: "Это льзя", "Это нельзя". Эти слова помогают детям выражать свои желания и потребности.</w:t>
      </w:r>
    </w:p>
    <w:p w14:paraId="5CFF3898">
      <w:pPr>
        <w:pStyle w:val="2"/>
        <w:ind w:left="0" w:right="430" w:firstLine="0"/>
        <w:jc w:val="both"/>
        <w:rPr>
          <w:sz w:val="28"/>
          <w:szCs w:val="28"/>
        </w:rPr>
      </w:pPr>
      <w:r>
        <w:rPr>
          <w:sz w:val="28"/>
          <w:szCs w:val="28"/>
        </w:rPr>
        <w:t>Он и она: Дети осваивают категории рода, используя слова "он" и "она". Например, ребенок может сказать: "Он играет", "Она играет". Эти слова помогают детям различать пол и использовать правильные формы глаголов.</w:t>
      </w:r>
    </w:p>
    <w:p w14:paraId="3E32D525">
      <w:pPr>
        <w:pStyle w:val="2"/>
        <w:ind w:left="0" w:right="430" w:firstLine="0"/>
        <w:jc w:val="both"/>
        <w:rPr>
          <w:sz w:val="28"/>
          <w:szCs w:val="28"/>
        </w:rPr>
      </w:pPr>
      <w:r>
        <w:rPr>
          <w:sz w:val="28"/>
          <w:szCs w:val="28"/>
        </w:rPr>
        <w:t>Скрещивание слов: Дети часто создают новые слова, скрещивая два слова. Например, ребенок может сказать: "Собакавоз" (собака + воз), "Кошкодав" (кошка + дав). Эти слова показывают, как дети экспериментируют с языком, создавая новые формы.</w:t>
      </w:r>
    </w:p>
    <w:p w14:paraId="73E17818">
      <w:pPr>
        <w:pStyle w:val="2"/>
        <w:ind w:left="0" w:right="430" w:firstLine="0"/>
        <w:jc w:val="both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3. Критик и бунтарь</w:t>
      </w:r>
    </w:p>
    <w:p w14:paraId="7EC377E0">
      <w:pPr>
        <w:pStyle w:val="2"/>
        <w:ind w:left="0" w:right="430" w:firstLine="0"/>
        <w:jc w:val="both"/>
        <w:rPr>
          <w:sz w:val="28"/>
          <w:szCs w:val="28"/>
        </w:rPr>
      </w:pPr>
      <w:r>
        <w:rPr>
          <w:sz w:val="28"/>
          <w:szCs w:val="28"/>
        </w:rPr>
        <w:t>К. И. Чуковский отмечал, что дети часто выступают в роли критиков и бунтарей. Они активно оспаривают правила и нормы, установленные взрослыми. Например, ребенок может сказать: "Я не хочу это делать", "Я не буду это есть". Эти фразы показывают, как дети выражают свое несогласие и отстаивают свои права.</w:t>
      </w:r>
    </w:p>
    <w:p w14:paraId="13951E02">
      <w:pPr>
        <w:pStyle w:val="2"/>
        <w:ind w:left="0" w:right="430" w:firstLine="0"/>
        <w:jc w:val="both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4. Отождествление слова с вещью</w:t>
      </w:r>
    </w:p>
    <w:p w14:paraId="3D21193B">
      <w:pPr>
        <w:pStyle w:val="2"/>
        <w:ind w:left="0" w:right="430" w:firstLine="0"/>
        <w:jc w:val="both"/>
        <w:rPr>
          <w:sz w:val="28"/>
          <w:szCs w:val="28"/>
        </w:rPr>
      </w:pPr>
      <w:r>
        <w:rPr>
          <w:sz w:val="28"/>
          <w:szCs w:val="28"/>
        </w:rPr>
        <w:t>К. И. Чуковский подчеркивал, что дети часто отождествляют слово с вещью. Они считают, что слово и вещь — это одно и то же. Например, ребенок может сказать: "Это не мяч, это шар". Эти фразы показывают, как дети воспринимают слова как реальные объекты, а не просто обозначения.</w:t>
      </w:r>
    </w:p>
    <w:p w14:paraId="71150961">
      <w:pPr>
        <w:pStyle w:val="2"/>
        <w:ind w:left="0" w:right="430" w:firstLine="0"/>
        <w:jc w:val="both"/>
        <w:rPr>
          <w:sz w:val="28"/>
          <w:szCs w:val="28"/>
        </w:rPr>
      </w:pPr>
    </w:p>
    <w:p w14:paraId="51B40953">
      <w:pPr>
        <w:pStyle w:val="2"/>
        <w:ind w:left="0" w:right="430" w:firstLine="0"/>
        <w:jc w:val="center"/>
        <w:rPr>
          <w:sz w:val="28"/>
          <w:szCs w:val="28"/>
        </w:rPr>
      </w:pPr>
      <w:r>
        <w:rPr>
          <w:sz w:val="28"/>
          <w:szCs w:val="28"/>
        </w:rPr>
        <w:t>Тест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теме</w:t>
      </w:r>
    </w:p>
    <w:p w14:paraId="67468D8B">
      <w:pPr>
        <w:pStyle w:val="8"/>
        <w:spacing w:before="53"/>
        <w:rPr>
          <w:b/>
          <w:sz w:val="28"/>
          <w:szCs w:val="28"/>
        </w:rPr>
      </w:pPr>
    </w:p>
    <w:p w14:paraId="4EC460DB">
      <w:pPr>
        <w:pStyle w:val="17"/>
        <w:numPr>
          <w:ilvl w:val="0"/>
          <w:numId w:val="47"/>
        </w:numPr>
        <w:tabs>
          <w:tab w:val="left" w:pos="1451"/>
          <w:tab w:val="left" w:pos="2577"/>
          <w:tab w:val="left" w:pos="3470"/>
          <w:tab w:val="left" w:pos="5089"/>
          <w:tab w:val="left" w:pos="6638"/>
          <w:tab w:val="left" w:pos="8298"/>
        </w:tabs>
        <w:spacing w:before="0" w:after="0" w:line="240" w:lineRule="auto"/>
        <w:ind w:left="282" w:right="708" w:firstLine="707"/>
        <w:jc w:val="left"/>
        <w:rPr>
          <w:b/>
          <w:sz w:val="28"/>
          <w:szCs w:val="28"/>
        </w:rPr>
      </w:pPr>
      <w:r>
        <w:rPr>
          <w:b/>
          <w:spacing w:val="-4"/>
          <w:sz w:val="28"/>
          <w:szCs w:val="28"/>
        </w:rPr>
        <w:t>Слово</w:t>
      </w:r>
      <w:r>
        <w:rPr>
          <w:b/>
          <w:sz w:val="28"/>
          <w:szCs w:val="28"/>
        </w:rPr>
        <w:tab/>
      </w:r>
      <w:r>
        <w:rPr>
          <w:b/>
          <w:i/>
          <w:spacing w:val="-4"/>
          <w:sz w:val="28"/>
          <w:szCs w:val="28"/>
        </w:rPr>
        <w:t>прыг</w:t>
      </w:r>
      <w:r>
        <w:rPr>
          <w:b/>
          <w:i/>
          <w:sz w:val="28"/>
          <w:szCs w:val="28"/>
        </w:rPr>
        <w:tab/>
      </w:r>
      <w:r>
        <w:rPr>
          <w:b/>
          <w:i/>
          <w:spacing w:val="-2"/>
          <w:sz w:val="28"/>
          <w:szCs w:val="28"/>
        </w:rPr>
        <w:t>(прыжок)</w:t>
      </w:r>
      <w:r>
        <w:rPr>
          <w:b/>
          <w:i/>
          <w:sz w:val="28"/>
          <w:szCs w:val="28"/>
        </w:rPr>
        <w:tab/>
      </w:r>
      <w:r>
        <w:rPr>
          <w:b/>
          <w:spacing w:val="-2"/>
          <w:sz w:val="28"/>
          <w:szCs w:val="28"/>
        </w:rPr>
        <w:t>(«Собака</w:t>
      </w:r>
      <w:r>
        <w:rPr>
          <w:b/>
          <w:sz w:val="28"/>
          <w:szCs w:val="28"/>
        </w:rPr>
        <w:tab/>
      </w:r>
      <w:r>
        <w:rPr>
          <w:b/>
          <w:spacing w:val="-2"/>
          <w:sz w:val="28"/>
          <w:szCs w:val="28"/>
        </w:rPr>
        <w:t>прыгнула</w:t>
      </w:r>
      <w:r>
        <w:rPr>
          <w:b/>
          <w:sz w:val="28"/>
          <w:szCs w:val="28"/>
        </w:rPr>
        <w:tab/>
      </w:r>
      <w:r>
        <w:rPr>
          <w:b/>
          <w:spacing w:val="-2"/>
          <w:sz w:val="28"/>
          <w:szCs w:val="28"/>
        </w:rPr>
        <w:t xml:space="preserve">большим </w:t>
      </w:r>
      <w:r>
        <w:rPr>
          <w:b/>
          <w:sz w:val="28"/>
          <w:szCs w:val="28"/>
        </w:rPr>
        <w:t>прыгом») в детской речи по Т. Н. Ушаковой является...</w:t>
      </w:r>
    </w:p>
    <w:p w14:paraId="6299388F">
      <w:pPr>
        <w:pStyle w:val="8"/>
        <w:spacing w:before="1"/>
        <w:ind w:left="990" w:right="5912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нормативной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формой; б) «осколком слов»;</w:t>
      </w:r>
    </w:p>
    <w:p w14:paraId="3923625E">
      <w:pPr>
        <w:pStyle w:val="8"/>
        <w:spacing w:before="1"/>
        <w:ind w:left="990" w:right="4609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словом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«чужим»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окончанием; г) «синтетическим словом».</w:t>
      </w:r>
    </w:p>
    <w:p w14:paraId="16C12504">
      <w:pPr>
        <w:pStyle w:val="2"/>
        <w:numPr>
          <w:ilvl w:val="0"/>
          <w:numId w:val="47"/>
        </w:numPr>
        <w:tabs>
          <w:tab w:val="left" w:pos="1338"/>
        </w:tabs>
        <w:spacing w:before="0" w:after="0" w:line="240" w:lineRule="auto"/>
        <w:ind w:left="282" w:right="707" w:firstLine="707"/>
        <w:jc w:val="left"/>
        <w:rPr>
          <w:sz w:val="28"/>
          <w:szCs w:val="28"/>
        </w:rPr>
      </w:pPr>
      <w:r>
        <w:rPr>
          <w:sz w:val="28"/>
          <w:szCs w:val="28"/>
        </w:rPr>
        <w:t>Слово помогание (помощь) («Самому одеваться, без по- могания?») в детской речи по Т. Н. Ушаковой является...</w:t>
      </w:r>
    </w:p>
    <w:p w14:paraId="264A3423">
      <w:pPr>
        <w:pStyle w:val="8"/>
        <w:ind w:left="990" w:right="5912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9"/>
          <w:sz w:val="28"/>
          <w:szCs w:val="28"/>
        </w:rPr>
        <w:t xml:space="preserve"> </w:t>
      </w:r>
      <w:r>
        <w:rPr>
          <w:sz w:val="28"/>
          <w:szCs w:val="28"/>
        </w:rPr>
        <w:t>нормативной</w:t>
      </w:r>
      <w:r>
        <w:rPr>
          <w:spacing w:val="-16"/>
          <w:sz w:val="28"/>
          <w:szCs w:val="28"/>
        </w:rPr>
        <w:t xml:space="preserve"> </w:t>
      </w:r>
      <w:r>
        <w:rPr>
          <w:sz w:val="28"/>
          <w:szCs w:val="28"/>
        </w:rPr>
        <w:t>формой; б) «осколком слов»;</w:t>
      </w:r>
    </w:p>
    <w:p w14:paraId="53BF6AD9">
      <w:pPr>
        <w:pStyle w:val="8"/>
        <w:ind w:left="990" w:right="4609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словом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«чужим»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окончанием; г) «синтетическим словом».</w:t>
      </w:r>
    </w:p>
    <w:p w14:paraId="68E33C3C">
      <w:pPr>
        <w:pStyle w:val="17"/>
        <w:numPr>
          <w:ilvl w:val="0"/>
          <w:numId w:val="47"/>
        </w:numPr>
        <w:tabs>
          <w:tab w:val="left" w:pos="1361"/>
        </w:tabs>
        <w:spacing w:before="0" w:after="0" w:line="240" w:lineRule="auto"/>
        <w:ind w:left="283" w:right="711" w:firstLine="707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Слово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бабезьяна</w:t>
      </w:r>
      <w:r>
        <w:rPr>
          <w:b/>
          <w:i/>
          <w:spacing w:val="40"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(бабушка</w:t>
      </w:r>
      <w:r>
        <w:rPr>
          <w:b/>
          <w:i/>
          <w:spacing w:val="40"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обезьяны)</w:t>
      </w:r>
      <w:r>
        <w:rPr>
          <w:b/>
          <w:i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в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детской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речи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по Т. Н. Ушаковой является</w:t>
      </w:r>
    </w:p>
    <w:p w14:paraId="27A54C2F">
      <w:pPr>
        <w:pStyle w:val="8"/>
        <w:ind w:left="990" w:right="5912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9"/>
          <w:sz w:val="28"/>
          <w:szCs w:val="28"/>
        </w:rPr>
        <w:t xml:space="preserve"> </w:t>
      </w:r>
      <w:r>
        <w:rPr>
          <w:sz w:val="28"/>
          <w:szCs w:val="28"/>
        </w:rPr>
        <w:t>нормативной</w:t>
      </w:r>
      <w:r>
        <w:rPr>
          <w:spacing w:val="-16"/>
          <w:sz w:val="28"/>
          <w:szCs w:val="28"/>
        </w:rPr>
        <w:t xml:space="preserve"> </w:t>
      </w:r>
      <w:r>
        <w:rPr>
          <w:sz w:val="28"/>
          <w:szCs w:val="28"/>
        </w:rPr>
        <w:t>формой; б) «осколком слов»;</w:t>
      </w:r>
    </w:p>
    <w:p w14:paraId="75EA0DC5">
      <w:pPr>
        <w:pStyle w:val="8"/>
        <w:ind w:left="990" w:right="4609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словом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«чужим»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окончанием; г) «синтетическим словом».</w:t>
      </w:r>
    </w:p>
    <w:p w14:paraId="51FA7C5D">
      <w:pPr>
        <w:pStyle w:val="2"/>
        <w:numPr>
          <w:ilvl w:val="0"/>
          <w:numId w:val="47"/>
        </w:numPr>
        <w:tabs>
          <w:tab w:val="left" w:pos="1386"/>
        </w:tabs>
        <w:spacing w:before="0" w:after="0" w:line="240" w:lineRule="auto"/>
        <w:ind w:left="282" w:right="710" w:firstLine="707"/>
        <w:jc w:val="left"/>
        <w:rPr>
          <w:sz w:val="28"/>
          <w:szCs w:val="28"/>
        </w:rPr>
      </w:pPr>
      <w:r>
        <w:rPr>
          <w:sz w:val="28"/>
          <w:szCs w:val="28"/>
        </w:rPr>
        <w:t>К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некоторым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особенностям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детского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словотворчества, описанным К. И.Чуковским, относятся:</w:t>
      </w:r>
    </w:p>
    <w:p w14:paraId="41E116AB">
      <w:pPr>
        <w:pStyle w:val="8"/>
        <w:ind w:left="990" w:right="5912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народная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этимология; б) действенность;</w:t>
      </w:r>
    </w:p>
    <w:p w14:paraId="1949BEDB">
      <w:pPr>
        <w:pStyle w:val="8"/>
        <w:spacing w:line="366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«льзя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2"/>
          <w:sz w:val="28"/>
          <w:szCs w:val="28"/>
        </w:rPr>
        <w:t xml:space="preserve"> нельзя»;</w:t>
      </w:r>
    </w:p>
    <w:p w14:paraId="713453D6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все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ответы</w:t>
      </w:r>
      <w:r>
        <w:rPr>
          <w:spacing w:val="-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верные.</w:t>
      </w:r>
    </w:p>
    <w:p w14:paraId="470B313F">
      <w:pPr>
        <w:pStyle w:val="2"/>
        <w:numPr>
          <w:ilvl w:val="0"/>
          <w:numId w:val="47"/>
        </w:numPr>
        <w:tabs>
          <w:tab w:val="left" w:pos="1348"/>
        </w:tabs>
        <w:spacing w:before="0" w:after="0" w:line="240" w:lineRule="auto"/>
        <w:ind w:left="282" w:right="709" w:firstLine="7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Примеры детской речи из книги К. И. Чуковского «От двух до пяти» демонстрируют следующую особенность детского </w:t>
      </w:r>
      <w:r>
        <w:rPr>
          <w:spacing w:val="-2"/>
          <w:sz w:val="28"/>
          <w:szCs w:val="28"/>
        </w:rPr>
        <w:t>словотворчества:</w:t>
      </w:r>
    </w:p>
    <w:p w14:paraId="6626C345">
      <w:pPr>
        <w:pStyle w:val="2"/>
        <w:spacing w:after="0" w:line="240" w:lineRule="auto"/>
        <w:jc w:val="both"/>
        <w:rPr>
          <w:sz w:val="28"/>
          <w:szCs w:val="28"/>
        </w:rPr>
        <w:sectPr>
          <w:footerReference r:id="rId7" w:type="default"/>
          <w:pgSz w:w="11910" w:h="16840"/>
          <w:pgMar w:top="1480" w:right="708" w:bottom="1180" w:left="850" w:header="0" w:footer="981" w:gutter="0"/>
          <w:cols w:space="720" w:num="1"/>
        </w:sectPr>
      </w:pPr>
    </w:p>
    <w:p w14:paraId="1EDEBC6C">
      <w:pPr>
        <w:pStyle w:val="8"/>
        <w:spacing w:before="58"/>
        <w:ind w:left="990" w:right="4249"/>
        <w:rPr>
          <w:sz w:val="28"/>
          <w:szCs w:val="28"/>
        </w:rPr>
      </w:pPr>
      <w:r>
        <w:rPr>
          <w:sz w:val="28"/>
          <w:szCs w:val="28"/>
        </w:rPr>
        <w:t>Строганок</w:t>
      </w:r>
      <w:r>
        <w:rPr>
          <w:spacing w:val="-8"/>
          <w:sz w:val="28"/>
          <w:szCs w:val="28"/>
        </w:rPr>
        <w:t xml:space="preserve"> </w:t>
      </w:r>
      <w:r>
        <w:rPr>
          <w:i/>
          <w:sz w:val="28"/>
          <w:szCs w:val="28"/>
        </w:rPr>
        <w:t>–</w:t>
      </w:r>
      <w:r>
        <w:rPr>
          <w:i/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это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то,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чем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 xml:space="preserve">строгают, Копатка </w:t>
      </w:r>
      <w:r>
        <w:rPr>
          <w:i/>
          <w:sz w:val="28"/>
          <w:szCs w:val="28"/>
        </w:rPr>
        <w:t xml:space="preserve">– </w:t>
      </w:r>
      <w:r>
        <w:rPr>
          <w:sz w:val="28"/>
          <w:szCs w:val="28"/>
        </w:rPr>
        <w:t>это то, чем копают.</w:t>
      </w:r>
    </w:p>
    <w:p w14:paraId="409113D8">
      <w:pPr>
        <w:pStyle w:val="8"/>
        <w:spacing w:before="1"/>
        <w:ind w:left="991" w:right="4737" w:hanging="1"/>
        <w:rPr>
          <w:sz w:val="28"/>
          <w:szCs w:val="28"/>
        </w:rPr>
      </w:pPr>
      <w:r>
        <w:rPr>
          <w:sz w:val="28"/>
          <w:szCs w:val="28"/>
        </w:rPr>
        <w:t xml:space="preserve">Колоток </w:t>
      </w:r>
      <w:r>
        <w:rPr>
          <w:i/>
          <w:sz w:val="28"/>
          <w:szCs w:val="28"/>
        </w:rPr>
        <w:t xml:space="preserve">– </w:t>
      </w:r>
      <w:r>
        <w:rPr>
          <w:sz w:val="28"/>
          <w:szCs w:val="28"/>
        </w:rPr>
        <w:t xml:space="preserve">это то, чем колотят. Цепля </w:t>
      </w:r>
      <w:r>
        <w:rPr>
          <w:i/>
          <w:sz w:val="28"/>
          <w:szCs w:val="28"/>
        </w:rPr>
        <w:t xml:space="preserve">– </w:t>
      </w:r>
      <w:r>
        <w:rPr>
          <w:sz w:val="28"/>
          <w:szCs w:val="28"/>
        </w:rPr>
        <w:t>это то, чем цепляют. Вертутия</w:t>
      </w:r>
      <w:r>
        <w:rPr>
          <w:spacing w:val="-9"/>
          <w:sz w:val="28"/>
          <w:szCs w:val="28"/>
        </w:rPr>
        <w:t xml:space="preserve"> </w:t>
      </w:r>
      <w:r>
        <w:rPr>
          <w:i/>
          <w:sz w:val="28"/>
          <w:szCs w:val="28"/>
        </w:rPr>
        <w:t>–</w:t>
      </w:r>
      <w:r>
        <w:rPr>
          <w:i/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это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то,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что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 xml:space="preserve">вертится. Лизык </w:t>
      </w:r>
      <w:r>
        <w:rPr>
          <w:i/>
          <w:sz w:val="28"/>
          <w:szCs w:val="28"/>
        </w:rPr>
        <w:t xml:space="preserve">– </w:t>
      </w:r>
      <w:r>
        <w:rPr>
          <w:sz w:val="28"/>
          <w:szCs w:val="28"/>
        </w:rPr>
        <w:t>это то, что лижет.</w:t>
      </w:r>
    </w:p>
    <w:p w14:paraId="18F45F2F">
      <w:pPr>
        <w:pStyle w:val="8"/>
        <w:spacing w:line="367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6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действенность;</w:t>
      </w:r>
    </w:p>
    <w:p w14:paraId="511783D2">
      <w:pPr>
        <w:pStyle w:val="8"/>
        <w:spacing w:before="1" w:line="368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одно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слово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составляется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из</w:t>
      </w:r>
      <w:r>
        <w:rPr>
          <w:spacing w:val="-8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двух;</w:t>
      </w:r>
    </w:p>
    <w:p w14:paraId="27BAB3E2">
      <w:pPr>
        <w:pStyle w:val="8"/>
        <w:ind w:left="991" w:right="3796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скрещивание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слов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гибридные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слова; г) завоевание грамматики.</w:t>
      </w:r>
    </w:p>
    <w:p w14:paraId="624F4548">
      <w:pPr>
        <w:pStyle w:val="2"/>
        <w:spacing w:before="368"/>
        <w:ind w:left="888" w:firstLine="0"/>
        <w:rPr>
          <w:sz w:val="28"/>
          <w:szCs w:val="28"/>
        </w:rPr>
      </w:pPr>
      <w:bookmarkStart w:id="58" w:name="_bookmark28"/>
      <w:bookmarkEnd w:id="58"/>
      <w:bookmarkStart w:id="59" w:name="Тема 3. Развитие связной монологической "/>
      <w:bookmarkEnd w:id="59"/>
    </w:p>
    <w:p w14:paraId="6D37DF85">
      <w:pPr>
        <w:pStyle w:val="2"/>
        <w:spacing w:before="368"/>
        <w:ind w:left="888" w:firstLine="0"/>
        <w:rPr>
          <w:sz w:val="28"/>
          <w:szCs w:val="28"/>
        </w:rPr>
      </w:pPr>
    </w:p>
    <w:p w14:paraId="54F266C5">
      <w:pPr>
        <w:pStyle w:val="2"/>
        <w:spacing w:before="368"/>
        <w:ind w:left="888" w:firstLine="0"/>
        <w:rPr>
          <w:sz w:val="28"/>
          <w:szCs w:val="28"/>
        </w:rPr>
      </w:pPr>
    </w:p>
    <w:p w14:paraId="52EFA68D">
      <w:pPr>
        <w:pStyle w:val="2"/>
        <w:spacing w:before="368"/>
        <w:ind w:left="888" w:firstLine="0"/>
        <w:rPr>
          <w:sz w:val="28"/>
          <w:szCs w:val="28"/>
        </w:rPr>
      </w:pPr>
    </w:p>
    <w:p w14:paraId="754128A0">
      <w:pPr>
        <w:pStyle w:val="2"/>
        <w:spacing w:before="368"/>
        <w:ind w:left="888" w:firstLine="0"/>
        <w:rPr>
          <w:sz w:val="28"/>
          <w:szCs w:val="28"/>
        </w:rPr>
      </w:pPr>
    </w:p>
    <w:p w14:paraId="7F392827">
      <w:pPr>
        <w:pStyle w:val="2"/>
        <w:spacing w:before="368"/>
        <w:ind w:left="888" w:firstLine="0"/>
        <w:rPr>
          <w:sz w:val="28"/>
          <w:szCs w:val="28"/>
        </w:rPr>
      </w:pPr>
    </w:p>
    <w:p w14:paraId="707890DD">
      <w:pPr>
        <w:pStyle w:val="2"/>
        <w:spacing w:before="368"/>
        <w:ind w:left="888" w:firstLine="0"/>
        <w:rPr>
          <w:sz w:val="28"/>
          <w:szCs w:val="28"/>
        </w:rPr>
      </w:pPr>
    </w:p>
    <w:p w14:paraId="418C46EE">
      <w:pPr>
        <w:pStyle w:val="2"/>
        <w:spacing w:before="368"/>
        <w:ind w:left="888" w:firstLine="0"/>
        <w:rPr>
          <w:sz w:val="28"/>
          <w:szCs w:val="28"/>
        </w:rPr>
      </w:pPr>
    </w:p>
    <w:p w14:paraId="682AEA31">
      <w:pPr>
        <w:pStyle w:val="2"/>
        <w:spacing w:before="368"/>
        <w:ind w:left="888" w:firstLine="0"/>
        <w:rPr>
          <w:sz w:val="28"/>
          <w:szCs w:val="28"/>
        </w:rPr>
      </w:pPr>
    </w:p>
    <w:p w14:paraId="17165F20">
      <w:pPr>
        <w:pStyle w:val="2"/>
        <w:spacing w:before="368"/>
        <w:ind w:left="888" w:firstLine="0"/>
        <w:rPr>
          <w:sz w:val="28"/>
          <w:szCs w:val="28"/>
        </w:rPr>
      </w:pPr>
    </w:p>
    <w:p w14:paraId="59A51A65">
      <w:pPr>
        <w:pStyle w:val="2"/>
        <w:spacing w:before="368"/>
        <w:ind w:left="888" w:firstLine="0"/>
        <w:rPr>
          <w:sz w:val="28"/>
          <w:szCs w:val="28"/>
        </w:rPr>
      </w:pPr>
    </w:p>
    <w:p w14:paraId="2E550BF0">
      <w:pPr>
        <w:pStyle w:val="2"/>
        <w:spacing w:before="368"/>
        <w:ind w:left="888" w:firstLine="0"/>
        <w:rPr>
          <w:sz w:val="28"/>
          <w:szCs w:val="28"/>
        </w:rPr>
      </w:pPr>
    </w:p>
    <w:p w14:paraId="2306E033">
      <w:pPr>
        <w:pStyle w:val="2"/>
        <w:spacing w:before="368"/>
        <w:ind w:left="888" w:firstLine="0"/>
        <w:rPr>
          <w:sz w:val="28"/>
          <w:szCs w:val="28"/>
        </w:rPr>
      </w:pPr>
    </w:p>
    <w:p w14:paraId="232E489E">
      <w:pPr>
        <w:pStyle w:val="2"/>
        <w:spacing w:before="368"/>
        <w:ind w:left="0" w:leftChars="0" w:firstLine="0" w:firstLineChars="0"/>
        <w:rPr>
          <w:sz w:val="28"/>
          <w:szCs w:val="28"/>
        </w:rPr>
      </w:pPr>
    </w:p>
    <w:p w14:paraId="1649B0D6">
      <w:pPr>
        <w:pStyle w:val="2"/>
        <w:spacing w:before="368"/>
        <w:ind w:left="0" w:leftChars="0" w:firstLine="0" w:firstLineChars="0"/>
        <w:rPr>
          <w:sz w:val="28"/>
          <w:szCs w:val="28"/>
        </w:rPr>
      </w:pPr>
    </w:p>
    <w:p w14:paraId="03E594FB">
      <w:pPr>
        <w:pStyle w:val="2"/>
        <w:spacing w:before="368"/>
        <w:ind w:left="0" w:leftChars="0" w:firstLine="0" w:firstLineChars="0"/>
        <w:rPr>
          <w:sz w:val="28"/>
          <w:szCs w:val="28"/>
        </w:rPr>
      </w:pPr>
    </w:p>
    <w:p w14:paraId="307AE18C">
      <w:pPr>
        <w:pStyle w:val="2"/>
        <w:spacing w:before="368"/>
        <w:ind w:left="0" w:leftChars="0" w:firstLine="0" w:firstLineChars="0"/>
        <w:jc w:val="center"/>
        <w:rPr>
          <w:b/>
          <w:sz w:val="28"/>
          <w:szCs w:val="28"/>
        </w:rPr>
      </w:pPr>
      <w:r>
        <w:rPr>
          <w:sz w:val="28"/>
          <w:szCs w:val="28"/>
        </w:rPr>
        <w:t>Тема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3.Развитие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связной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монологической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-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ребенка</w:t>
      </w:r>
    </w:p>
    <w:p w14:paraId="6B561597">
      <w:pPr>
        <w:pStyle w:val="2"/>
        <w:numPr>
          <w:ilvl w:val="1"/>
          <w:numId w:val="48"/>
        </w:numPr>
        <w:tabs>
          <w:tab w:val="left" w:pos="1031"/>
          <w:tab w:val="left" w:pos="4003"/>
        </w:tabs>
        <w:spacing w:before="0" w:after="0" w:line="240" w:lineRule="auto"/>
        <w:ind w:left="4003" w:right="903" w:hanging="3529"/>
        <w:jc w:val="left"/>
        <w:rPr>
          <w:b/>
          <w:sz w:val="28"/>
          <w:szCs w:val="28"/>
        </w:rPr>
      </w:pPr>
      <w:bookmarkStart w:id="60" w:name="3.1. Теоретические основы развития связн"/>
      <w:bookmarkEnd w:id="60"/>
      <w:bookmarkStart w:id="61" w:name="_bookmark29"/>
      <w:bookmarkEnd w:id="61"/>
      <w:r>
        <w:rPr>
          <w:sz w:val="28"/>
          <w:szCs w:val="28"/>
        </w:rPr>
        <w:t>Теоретические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основы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развития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связной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монологической речи ребенка</w:t>
      </w:r>
    </w:p>
    <w:p w14:paraId="49214926">
      <w:pPr>
        <w:pStyle w:val="8"/>
        <w:ind w:left="283" w:right="706" w:firstLine="708"/>
        <w:jc w:val="both"/>
        <w:rPr>
          <w:sz w:val="28"/>
          <w:szCs w:val="28"/>
        </w:rPr>
      </w:pPr>
      <w:r>
        <w:rPr>
          <w:sz w:val="28"/>
          <w:szCs w:val="28"/>
        </w:rPr>
        <w:t>Тема посвящена особенностям формирования связной моно- логической речи. Описаны методические приемы развития связной монологической речи детей разных возрастных групп: пересказ ли- тературных произведений, совместное рассказывание, образец рас- сказа, план рассказа, моделирование, рассказывание по игрушкам, рассказывание из личного опыта.</w:t>
      </w:r>
    </w:p>
    <w:p w14:paraId="0227E00A">
      <w:pPr>
        <w:pStyle w:val="8"/>
        <w:ind w:right="706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1. </w:t>
      </w:r>
      <w:r>
        <w:rPr>
          <w:sz w:val="28"/>
          <w:szCs w:val="28"/>
        </w:rPr>
        <w:t>Составить алгоритм занятия по игрушке. Указать вид игрушки, которая используется на занятии, вид занятия по иг- рушкам,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тип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вопросов,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которые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задает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воспитатель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детям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занятии.</w:t>
      </w:r>
    </w:p>
    <w:p w14:paraId="79BAA0A7">
      <w:pPr>
        <w:pStyle w:val="8"/>
        <w:spacing w:line="367" w:lineRule="exact"/>
        <w:jc w:val="both"/>
        <w:rPr>
          <w:sz w:val="28"/>
          <w:szCs w:val="28"/>
        </w:rPr>
      </w:pPr>
      <w:r>
        <w:rPr>
          <w:sz w:val="28"/>
          <w:szCs w:val="28"/>
        </w:rPr>
        <w:t>Для</w:t>
      </w:r>
      <w:r>
        <w:rPr>
          <w:spacing w:val="67"/>
          <w:sz w:val="28"/>
          <w:szCs w:val="28"/>
        </w:rPr>
        <w:t xml:space="preserve"> </w:t>
      </w:r>
      <w:r>
        <w:rPr>
          <w:sz w:val="28"/>
          <w:szCs w:val="28"/>
        </w:rPr>
        <w:t>выполнения</w:t>
      </w:r>
      <w:r>
        <w:rPr>
          <w:spacing w:val="69"/>
          <w:sz w:val="28"/>
          <w:szCs w:val="28"/>
        </w:rPr>
        <w:t xml:space="preserve"> </w:t>
      </w:r>
      <w:r>
        <w:rPr>
          <w:sz w:val="28"/>
          <w:szCs w:val="28"/>
        </w:rPr>
        <w:t>этого</w:t>
      </w:r>
      <w:r>
        <w:rPr>
          <w:spacing w:val="68"/>
          <w:sz w:val="28"/>
          <w:szCs w:val="28"/>
        </w:rPr>
        <w:t xml:space="preserve"> </w:t>
      </w:r>
      <w:r>
        <w:rPr>
          <w:sz w:val="28"/>
          <w:szCs w:val="28"/>
        </w:rPr>
        <w:t>задания</w:t>
      </w:r>
      <w:r>
        <w:rPr>
          <w:spacing w:val="68"/>
          <w:sz w:val="28"/>
          <w:szCs w:val="28"/>
        </w:rPr>
        <w:t xml:space="preserve"> </w:t>
      </w:r>
      <w:r>
        <w:rPr>
          <w:sz w:val="28"/>
          <w:szCs w:val="28"/>
        </w:rPr>
        <w:t>обратиться</w:t>
      </w:r>
      <w:r>
        <w:rPr>
          <w:spacing w:val="66"/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>
        <w:rPr>
          <w:spacing w:val="69"/>
          <w:sz w:val="28"/>
          <w:szCs w:val="28"/>
        </w:rPr>
        <w:t xml:space="preserve"> </w:t>
      </w:r>
      <w:r>
        <w:rPr>
          <w:sz w:val="28"/>
          <w:szCs w:val="28"/>
        </w:rPr>
        <w:t>параграфу</w:t>
      </w:r>
      <w:r>
        <w:rPr>
          <w:spacing w:val="68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4.3.</w:t>
      </w:r>
    </w:p>
    <w:p w14:paraId="2AE88650">
      <w:pPr>
        <w:spacing w:before="0"/>
        <w:ind w:right="709"/>
        <w:jc w:val="both"/>
        <w:rPr>
          <w:sz w:val="28"/>
          <w:szCs w:val="28"/>
        </w:rPr>
      </w:pPr>
      <w:r>
        <w:rPr>
          <w:sz w:val="28"/>
          <w:szCs w:val="28"/>
        </w:rPr>
        <w:t>«</w:t>
      </w:r>
      <w:r>
        <w:rPr>
          <w:i/>
          <w:sz w:val="28"/>
          <w:szCs w:val="28"/>
        </w:rPr>
        <w:t xml:space="preserve">Обучение различным видам рассказывания детей дошкольного возраста» </w:t>
      </w:r>
      <w:r>
        <w:rPr>
          <w:sz w:val="28"/>
          <w:szCs w:val="28"/>
        </w:rPr>
        <w:t>учебного пособия С. Е. Приваловой.</w:t>
      </w:r>
    </w:p>
    <w:p w14:paraId="11B1B47A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sz w:val="28"/>
          <w:szCs w:val="28"/>
        </w:rPr>
      </w:pPr>
      <w:r>
        <w:rPr>
          <w:sz w:val="28"/>
          <w:szCs w:val="28"/>
        </w:rPr>
        <w:t>Литература для подготовки: Привалова С.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Е. Теория и практи- ка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коммуникативно-речевого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развития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дошкольного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возраста: учебное пособие; Урал. гос. пед. ун-т. Екатеринбург, 2018. С. 134.</w:t>
      </w:r>
    </w:p>
    <w:p w14:paraId="0F5ACDCC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>:</w:t>
      </w:r>
    </w:p>
    <w:p w14:paraId="4CD176D4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Вид игрушки: Кукла</w:t>
      </w:r>
    </w:p>
    <w:p w14:paraId="305A8D71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Вид занятия: Описание игрушки</w:t>
      </w:r>
    </w:p>
    <w:p w14:paraId="36FE8102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Тип вопросов: Вопросы на описание и характеристику</w:t>
      </w:r>
    </w:p>
    <w:p w14:paraId="643EDC05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Алгоритм занятия</w:t>
      </w:r>
    </w:p>
    <w:p w14:paraId="57FBA2FD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Введение  </w:t>
      </w:r>
    </w:p>
    <w:p w14:paraId="41527C63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Воспитатель показывает детям куклу и задает вопросы:  </w:t>
      </w:r>
    </w:p>
    <w:p w14:paraId="0D7B187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"Кто это?"  </w:t>
      </w:r>
    </w:p>
    <w:p w14:paraId="4C728C1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"Как ее зовут?"  </w:t>
      </w:r>
    </w:p>
    <w:p w14:paraId="48FACAED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"Что она умеет делать?"</w:t>
      </w:r>
    </w:p>
    <w:p w14:paraId="105B290D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Описание игрушки  </w:t>
      </w:r>
    </w:p>
    <w:p w14:paraId="2C4BB3DF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Воспитатель предлагает детям описать куклу:  </w:t>
      </w:r>
    </w:p>
    <w:p w14:paraId="541EACB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"Какого она цвета?"  </w:t>
      </w:r>
    </w:p>
    <w:p w14:paraId="64447933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"Какие у нее волосы?"  </w:t>
      </w:r>
    </w:p>
    <w:p w14:paraId="48997684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"Какие у нее глаза?"  </w:t>
      </w:r>
    </w:p>
    <w:p w14:paraId="0804AEA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"Что на ней надето?"</w:t>
      </w:r>
    </w:p>
    <w:p w14:paraId="5F92505E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Характеристика игрушки  </w:t>
      </w:r>
    </w:p>
    <w:p w14:paraId="7A262747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Воспитатель задает вопросы, направленные на характеристику куклы:  </w:t>
      </w:r>
    </w:p>
    <w:p w14:paraId="39C5442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"Какая она по характеру?"  </w:t>
      </w:r>
    </w:p>
    <w:p w14:paraId="3FA6FCB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"Что она любит делать?"  </w:t>
      </w:r>
    </w:p>
    <w:p w14:paraId="3644E4D6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"С кем она дружит?"</w:t>
      </w:r>
    </w:p>
    <w:p w14:paraId="0E80722A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Игра с куклой  </w:t>
      </w:r>
    </w:p>
    <w:p w14:paraId="41186191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Воспитатель предлагает детям поиграть с куклой:  </w:t>
      </w:r>
    </w:p>
    <w:p w14:paraId="4CC8406F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"Давайте поиграем с куклой."  </w:t>
      </w:r>
    </w:p>
    <w:p w14:paraId="44E0827D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"Что мы можем с ней сделать?"</w:t>
      </w:r>
    </w:p>
    <w:p w14:paraId="6F4FD74B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Итог  </w:t>
      </w:r>
    </w:p>
    <w:p w14:paraId="2F9D0F59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Воспитатель подводит итог занятия:  </w:t>
      </w:r>
    </w:p>
    <w:p w14:paraId="76FF3D36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"Что мы узнали о кукле?"  </w:t>
      </w:r>
    </w:p>
    <w:p w14:paraId="64CCDD11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"Что вам больше всего понравилось?"</w:t>
      </w:r>
    </w:p>
    <w:p w14:paraId="696EA71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textAlignment w:val="auto"/>
        <w:rPr>
          <w:rFonts w:hint="default"/>
          <w:sz w:val="28"/>
          <w:szCs w:val="28"/>
          <w:lang w:val="ru-RU"/>
        </w:rPr>
      </w:pPr>
    </w:p>
    <w:p w14:paraId="679360FC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2"/>
        <w:jc w:val="both"/>
        <w:textAlignment w:val="auto"/>
        <w:rPr>
          <w:sz w:val="28"/>
          <w:szCs w:val="28"/>
        </w:rPr>
      </w:pPr>
      <w:r>
        <w:rPr>
          <w:b/>
          <w:sz w:val="28"/>
          <w:szCs w:val="28"/>
        </w:rPr>
        <w:t>Задание 2</w:t>
      </w:r>
      <w:r>
        <w:rPr>
          <w:sz w:val="28"/>
          <w:szCs w:val="28"/>
        </w:rPr>
        <w:t>. План рассказа – это несколько вопросов, определя- ющих его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содержание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и последовательность.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План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рассказа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сначала применяется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совместно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образцом,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затем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становится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ведущим</w:t>
      </w:r>
      <w:r>
        <w:rPr>
          <w:spacing w:val="-19"/>
          <w:sz w:val="28"/>
          <w:szCs w:val="28"/>
        </w:rPr>
        <w:t xml:space="preserve"> </w:t>
      </w:r>
      <w:r>
        <w:rPr>
          <w:sz w:val="28"/>
          <w:szCs w:val="28"/>
        </w:rPr>
        <w:t>прие- мом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обучения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используется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во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всех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видах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рассказывания: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при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опи- сании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игрушек,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повествовании,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творческом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рассказывании.</w:t>
      </w:r>
    </w:p>
    <w:p w14:paraId="34DAD8F0">
      <w:pPr>
        <w:pStyle w:val="8"/>
        <w:spacing w:before="1"/>
        <w:ind w:right="711"/>
        <w:jc w:val="both"/>
        <w:rPr>
          <w:sz w:val="28"/>
          <w:szCs w:val="28"/>
        </w:rPr>
      </w:pPr>
      <w:r>
        <w:rPr>
          <w:sz w:val="28"/>
          <w:szCs w:val="28"/>
        </w:rPr>
        <w:t>Составить план рассказа на любую тему по приведенному ни- же примеру.</w:t>
      </w:r>
    </w:p>
    <w:p w14:paraId="1F6A2D7C">
      <w:pPr>
        <w:spacing w:before="1"/>
        <w:ind w:right="702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В творческом рассказывании план облегчает решение твор- ческой задачи, активизирует воображение и направляет мысль ре- бенка. Так, в творческом рассказывании на тему «Как мальчик нашел щенка» Л. А. Пеньевская предложила следующий план: где мальчик нашел щенка? (направлен на выявление обстоятельства места и времени действия); какой был щенок? (предполагает опи- сание внешнего вида щенка); что мальчик стал с ним делать? (по- могает развитию сюжетной линии). Пункты плана можно давать и в повествовательной форме.</w:t>
      </w:r>
    </w:p>
    <w:p w14:paraId="22E4EAA8">
      <w:pPr>
        <w:spacing w:before="1"/>
        <w:ind w:right="702"/>
        <w:jc w:val="both"/>
        <w:rPr>
          <w:rFonts w:hint="default"/>
          <w:i/>
          <w:sz w:val="28"/>
          <w:szCs w:val="28"/>
          <w:lang w:val="ru-RU"/>
        </w:rPr>
      </w:pPr>
      <w:r>
        <w:rPr>
          <w:rFonts w:hint="default"/>
          <w:i/>
          <w:sz w:val="28"/>
          <w:szCs w:val="28"/>
          <w:lang w:val="ru-RU"/>
        </w:rPr>
        <w:t>Ответ:</w:t>
      </w:r>
    </w:p>
    <w:p w14:paraId="56951679">
      <w:pPr>
        <w:pStyle w:val="8"/>
        <w:spacing w:before="58"/>
        <w:ind w:right="626"/>
        <w:jc w:val="both"/>
        <w:rPr>
          <w:sz w:val="28"/>
          <w:szCs w:val="28"/>
        </w:rPr>
      </w:pPr>
      <w:r>
        <w:rPr>
          <w:rFonts w:hint="default"/>
          <w:sz w:val="28"/>
          <w:szCs w:val="28"/>
        </w:rPr>
        <w:t>План рассказа на тему "Как девочка нашла котенка"</w:t>
      </w:r>
    </w:p>
    <w:p w14:paraId="621C326F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девочка нашла котенка?  </w:t>
      </w:r>
    </w:p>
    <w:p w14:paraId="07523D35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Вопрос направлен на выявление обстоятельства места и времени действия.  </w:t>
      </w:r>
    </w:p>
    <w:p w14:paraId="3EDA3B9A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>Пример ответа: Девочка нашла котенка в парке, когда гуляла с мамой.</w:t>
      </w:r>
    </w:p>
    <w:p w14:paraId="6267671F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Какой был котенок?  </w:t>
      </w:r>
    </w:p>
    <w:p w14:paraId="7ABD24BC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Вопрос предполагает описание внешнего вида котенка.  </w:t>
      </w:r>
    </w:p>
    <w:p w14:paraId="58B963B5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>Пример ответа: Котенок был маленький, пушистый и серого цвета.</w:t>
      </w:r>
    </w:p>
    <w:p w14:paraId="230FCE05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Что девочка стала с ним делать?  </w:t>
      </w:r>
    </w:p>
    <w:p w14:paraId="38CA1B33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Вопрос помогает развитию сюжетной линии.  </w:t>
      </w:r>
    </w:p>
    <w:p w14:paraId="3B502421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>Пример ответа: Девочка взяла котенка на руки и решила его приютить.</w:t>
      </w:r>
    </w:p>
    <w:p w14:paraId="7C926F16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девочка назвала котенка?  </w:t>
      </w:r>
    </w:p>
    <w:p w14:paraId="4450DFA3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Вопрос направлен на развитие воображения и творчества.  </w:t>
      </w:r>
    </w:p>
    <w:p w14:paraId="585C2F75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>Пример ответа: Девочка назвала котенка Мурзик.</w:t>
      </w:r>
    </w:p>
    <w:p w14:paraId="3725AB81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Что произошло дальше?  </w:t>
      </w:r>
    </w:p>
    <w:p w14:paraId="077BBAF3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Вопрос помогает развитию сюжетной линии.  </w:t>
      </w:r>
    </w:p>
    <w:p w14:paraId="30EC85BB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>Пример ответа: Девочка принесла котенка домой и показала его родителям.</w:t>
      </w:r>
    </w:p>
    <w:p w14:paraId="51054886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родители отреагировали на появление котенка?  </w:t>
      </w:r>
    </w:p>
    <w:p w14:paraId="64CE227A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Вопрос направлен на развитие эмоционального восприятия.  </w:t>
      </w:r>
    </w:p>
    <w:p w14:paraId="105D1A8B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>Пример ответа: Родители обрадовались и разрешили оставить котенка.</w:t>
      </w:r>
    </w:p>
    <w:p w14:paraId="78D2FE35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девочка заботилась о котенке?  </w:t>
      </w:r>
    </w:p>
    <w:p w14:paraId="229ED6B7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Вопрос направлен на развитие навыков ухода за животными.  </w:t>
      </w:r>
    </w:p>
    <w:p w14:paraId="57BF401C">
      <w:pPr>
        <w:pStyle w:val="8"/>
        <w:numPr>
          <w:ilvl w:val="0"/>
          <w:numId w:val="49"/>
        </w:numPr>
        <w:spacing w:before="58"/>
        <w:ind w:left="420" w:leftChars="0" w:right="626" w:hanging="420" w:firstLineChars="0"/>
        <w:jc w:val="both"/>
        <w:rPr>
          <w:sz w:val="28"/>
          <w:szCs w:val="28"/>
        </w:rPr>
      </w:pPr>
      <w:r>
        <w:rPr>
          <w:sz w:val="28"/>
          <w:szCs w:val="28"/>
        </w:rPr>
        <w:t>Пример ответа: Девочка кормила котенка, играла с ним и ухаживала за ним.</w:t>
      </w:r>
    </w:p>
    <w:p w14:paraId="285D0BB6">
      <w:pPr>
        <w:pStyle w:val="8"/>
        <w:spacing w:before="58"/>
        <w:ind w:right="6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закончилась история?  </w:t>
      </w:r>
    </w:p>
    <w:p w14:paraId="052EEC50">
      <w:pPr>
        <w:pStyle w:val="8"/>
        <w:spacing w:before="58"/>
        <w:ind w:right="6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Вопрос направлен на завершение рассказа.  </w:t>
      </w:r>
    </w:p>
    <w:p w14:paraId="5D2D7B12">
      <w:pPr>
        <w:pStyle w:val="8"/>
        <w:spacing w:before="58"/>
        <w:ind w:right="626"/>
        <w:jc w:val="both"/>
        <w:rPr>
          <w:sz w:val="28"/>
          <w:szCs w:val="28"/>
        </w:rPr>
      </w:pPr>
      <w:r>
        <w:rPr>
          <w:sz w:val="28"/>
          <w:szCs w:val="28"/>
        </w:rPr>
        <w:t>Пример ответа: Девочка и котенок стали лучшими друзьями и жили долго и счастливо.</w:t>
      </w:r>
    </w:p>
    <w:p w14:paraId="0673C46C">
      <w:pPr>
        <w:pStyle w:val="8"/>
        <w:spacing w:before="58"/>
        <w:ind w:right="626"/>
        <w:jc w:val="both"/>
        <w:rPr>
          <w:sz w:val="28"/>
          <w:szCs w:val="28"/>
        </w:rPr>
      </w:pPr>
    </w:p>
    <w:p w14:paraId="6FD0CFC9">
      <w:pPr>
        <w:pStyle w:val="8"/>
        <w:spacing w:before="58"/>
        <w:ind w:left="283" w:right="626" w:firstLine="707"/>
        <w:jc w:val="both"/>
        <w:rPr>
          <w:sz w:val="28"/>
          <w:szCs w:val="28"/>
        </w:rPr>
      </w:pPr>
      <w:r>
        <w:rPr>
          <w:sz w:val="28"/>
          <w:szCs w:val="28"/>
        </w:rPr>
        <w:t>З</w:t>
      </w:r>
      <w:r>
        <w:rPr>
          <w:b/>
          <w:sz w:val="28"/>
          <w:szCs w:val="28"/>
        </w:rPr>
        <w:t xml:space="preserve">адание 3. </w:t>
      </w:r>
      <w:r>
        <w:rPr>
          <w:sz w:val="28"/>
          <w:szCs w:val="28"/>
        </w:rPr>
        <w:t>Прочитать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§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10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>
        <w:rPr>
          <w:i/>
          <w:sz w:val="28"/>
          <w:szCs w:val="28"/>
        </w:rPr>
        <w:t>Рассказывание</w:t>
      </w:r>
      <w:r>
        <w:rPr>
          <w:i/>
          <w:spacing w:val="-3"/>
          <w:sz w:val="28"/>
          <w:szCs w:val="28"/>
        </w:rPr>
        <w:t xml:space="preserve"> </w:t>
      </w:r>
      <w:r>
        <w:rPr>
          <w:i/>
          <w:sz w:val="28"/>
          <w:szCs w:val="28"/>
        </w:rPr>
        <w:t>из</w:t>
      </w:r>
      <w:r>
        <w:rPr>
          <w:i/>
          <w:spacing w:val="-3"/>
          <w:sz w:val="28"/>
          <w:szCs w:val="28"/>
        </w:rPr>
        <w:t xml:space="preserve"> </w:t>
      </w:r>
      <w:r>
        <w:rPr>
          <w:i/>
          <w:sz w:val="28"/>
          <w:szCs w:val="28"/>
        </w:rPr>
        <w:t>опыта</w:t>
      </w:r>
      <w:r>
        <w:rPr>
          <w:sz w:val="28"/>
          <w:szCs w:val="28"/>
        </w:rPr>
        <w:t>»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 xml:space="preserve">учебно- го пособия «Методика развития речи и обучения родному языку </w:t>
      </w:r>
      <w:r>
        <w:rPr>
          <w:spacing w:val="-2"/>
          <w:sz w:val="28"/>
          <w:szCs w:val="28"/>
        </w:rPr>
        <w:t>дошкольников».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Литература для подготовки: Алексеева М. М., Яшина В. И. Методика развития речи и обучения родному языку дошкольников: учеб.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пособие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для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студ.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высш.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сред,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пед.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учеб.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заведений. М.,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2000. 400 с.</w:t>
      </w:r>
    </w:p>
    <w:p w14:paraId="20B3AEA2">
      <w:pPr>
        <w:pStyle w:val="8"/>
        <w:spacing w:before="1" w:line="368" w:lineRule="exact"/>
        <w:ind w:left="991"/>
        <w:jc w:val="both"/>
        <w:rPr>
          <w:sz w:val="28"/>
          <w:szCs w:val="28"/>
        </w:rPr>
      </w:pPr>
      <w:r>
        <w:rPr>
          <w:sz w:val="28"/>
          <w:szCs w:val="28"/>
        </w:rPr>
        <w:t>Письменно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ответить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вопросы:</w:t>
      </w:r>
    </w:p>
    <w:p w14:paraId="545B07E7">
      <w:pPr>
        <w:pStyle w:val="17"/>
        <w:numPr>
          <w:ilvl w:val="2"/>
          <w:numId w:val="48"/>
        </w:numPr>
        <w:tabs>
          <w:tab w:val="left" w:pos="1413"/>
        </w:tabs>
        <w:spacing w:before="0" w:after="0" w:line="240" w:lineRule="auto"/>
        <w:ind w:left="283" w:right="705" w:firstLine="707"/>
        <w:jc w:val="both"/>
        <w:rPr>
          <w:sz w:val="28"/>
          <w:szCs w:val="28"/>
        </w:rPr>
      </w:pPr>
      <w:r>
        <w:rPr>
          <w:sz w:val="28"/>
          <w:szCs w:val="28"/>
        </w:rPr>
        <w:t>Как рассказывание из опыта формирует связную моноло- гическую речь? Какое значение на развитие ребенка имеет данный вид деятельности?</w:t>
      </w:r>
    </w:p>
    <w:p w14:paraId="316AD4F2">
      <w:pPr>
        <w:pStyle w:val="17"/>
        <w:numPr>
          <w:ilvl w:val="0"/>
          <w:numId w:val="0"/>
        </w:numPr>
        <w:tabs>
          <w:tab w:val="left" w:pos="1413"/>
        </w:tabs>
        <w:spacing w:before="0" w:after="0" w:line="240" w:lineRule="auto"/>
        <w:ind w:right="705" w:rightChars="0"/>
        <w:jc w:val="both"/>
        <w:rPr>
          <w:sz w:val="28"/>
          <w:szCs w:val="28"/>
        </w:rPr>
      </w:pPr>
      <w:r>
        <w:rPr>
          <w:sz w:val="28"/>
          <w:szCs w:val="28"/>
        </w:rPr>
        <w:t>Рассказывание из опыта является важным видом речевой деятельности, который способствует формированию связной монологической речи у детей. Этот процесс помогает детям структурировать свои мысли, подбирать нужные слова и выражения, а также развивать умение последовательно излагать свои мысли. Рассказывание из опыта позволяет детям:</w:t>
      </w:r>
    </w:p>
    <w:p w14:paraId="48192481">
      <w:pPr>
        <w:pStyle w:val="17"/>
        <w:numPr>
          <w:ilvl w:val="0"/>
          <w:numId w:val="0"/>
        </w:numPr>
        <w:tabs>
          <w:tab w:val="left" w:pos="1413"/>
        </w:tabs>
        <w:spacing w:before="0" w:after="0" w:line="240" w:lineRule="auto"/>
        <w:ind w:right="705" w:rightChars="0"/>
        <w:jc w:val="both"/>
        <w:rPr>
          <w:sz w:val="28"/>
          <w:szCs w:val="28"/>
        </w:rPr>
      </w:pPr>
      <w:r>
        <w:rPr>
          <w:sz w:val="28"/>
          <w:szCs w:val="28"/>
        </w:rPr>
        <w:t>Развивать память: Дети вспоминают события из своей жизни, что способствует развитию памяти и внимания.</w:t>
      </w:r>
    </w:p>
    <w:p w14:paraId="65440B40">
      <w:pPr>
        <w:pStyle w:val="17"/>
        <w:numPr>
          <w:ilvl w:val="0"/>
          <w:numId w:val="0"/>
        </w:numPr>
        <w:tabs>
          <w:tab w:val="left" w:pos="1413"/>
        </w:tabs>
        <w:spacing w:before="0" w:after="0" w:line="240" w:lineRule="auto"/>
        <w:ind w:right="705" w:rightChars="0"/>
        <w:jc w:val="both"/>
        <w:rPr>
          <w:sz w:val="28"/>
          <w:szCs w:val="28"/>
        </w:rPr>
      </w:pPr>
      <w:r>
        <w:rPr>
          <w:sz w:val="28"/>
          <w:szCs w:val="28"/>
        </w:rPr>
        <w:t>Расширять словарный запас: В процессе рассказывания дети используют новые слова и выражения, что обогащает их лексикон.</w:t>
      </w:r>
    </w:p>
    <w:p w14:paraId="2252B4A9">
      <w:pPr>
        <w:pStyle w:val="17"/>
        <w:numPr>
          <w:ilvl w:val="0"/>
          <w:numId w:val="0"/>
        </w:numPr>
        <w:tabs>
          <w:tab w:val="left" w:pos="1413"/>
        </w:tabs>
        <w:spacing w:before="0" w:after="0" w:line="240" w:lineRule="auto"/>
        <w:ind w:right="705" w:rightChars="0"/>
        <w:jc w:val="both"/>
        <w:rPr>
          <w:sz w:val="28"/>
          <w:szCs w:val="28"/>
        </w:rPr>
      </w:pPr>
      <w:r>
        <w:rPr>
          <w:sz w:val="28"/>
          <w:szCs w:val="28"/>
        </w:rPr>
        <w:t>Формировать логическое мышление: Дети учатся выстраивать события в логической последовательности, что развивает их способность к анализу и синтезу.</w:t>
      </w:r>
    </w:p>
    <w:p w14:paraId="04E3DBA6">
      <w:pPr>
        <w:pStyle w:val="17"/>
        <w:numPr>
          <w:ilvl w:val="0"/>
          <w:numId w:val="0"/>
        </w:numPr>
        <w:tabs>
          <w:tab w:val="left" w:pos="1413"/>
        </w:tabs>
        <w:spacing w:before="0" w:after="0" w:line="240" w:lineRule="auto"/>
        <w:ind w:right="705" w:rightChars="0"/>
        <w:jc w:val="both"/>
        <w:rPr>
          <w:sz w:val="28"/>
          <w:szCs w:val="28"/>
        </w:rPr>
      </w:pPr>
      <w:r>
        <w:rPr>
          <w:sz w:val="28"/>
          <w:szCs w:val="28"/>
        </w:rPr>
        <w:t>Развивать коммуникативные навыки: Рассказывание из опыта помогает детям научиться выражать свои мысли и чувства, что важно для успешного общения.</w:t>
      </w:r>
    </w:p>
    <w:p w14:paraId="1AE16D7F">
      <w:pPr>
        <w:pStyle w:val="17"/>
        <w:numPr>
          <w:ilvl w:val="0"/>
          <w:numId w:val="0"/>
        </w:numPr>
        <w:tabs>
          <w:tab w:val="left" w:pos="1413"/>
        </w:tabs>
        <w:spacing w:before="0" w:after="0" w:line="240" w:lineRule="auto"/>
        <w:ind w:right="705" w:rightChars="0"/>
        <w:jc w:val="both"/>
        <w:rPr>
          <w:sz w:val="28"/>
          <w:szCs w:val="28"/>
        </w:rPr>
      </w:pPr>
      <w:r>
        <w:rPr>
          <w:sz w:val="28"/>
          <w:szCs w:val="28"/>
        </w:rPr>
        <w:t>Значение рассказывания из опыта на развитие ребенка заключается в том, что этот вид деятельности способствует:</w:t>
      </w:r>
    </w:p>
    <w:p w14:paraId="1D9E5C90">
      <w:pPr>
        <w:pStyle w:val="17"/>
        <w:numPr>
          <w:ilvl w:val="0"/>
          <w:numId w:val="0"/>
        </w:numPr>
        <w:tabs>
          <w:tab w:val="left" w:pos="1413"/>
        </w:tabs>
        <w:spacing w:before="0" w:after="0" w:line="240" w:lineRule="auto"/>
        <w:ind w:right="705" w:rightChars="0"/>
        <w:jc w:val="both"/>
        <w:rPr>
          <w:sz w:val="28"/>
          <w:szCs w:val="28"/>
        </w:rPr>
      </w:pPr>
      <w:r>
        <w:rPr>
          <w:sz w:val="28"/>
          <w:szCs w:val="28"/>
        </w:rPr>
        <w:t>Социальному развитию: Дети учатся делиться своими переживаниями и опытом с другими, что помогает им лучше понимать себя и окружающих.</w:t>
      </w:r>
    </w:p>
    <w:p w14:paraId="4F058C07">
      <w:pPr>
        <w:pStyle w:val="17"/>
        <w:numPr>
          <w:ilvl w:val="0"/>
          <w:numId w:val="0"/>
        </w:numPr>
        <w:tabs>
          <w:tab w:val="left" w:pos="1413"/>
        </w:tabs>
        <w:spacing w:before="0" w:after="0" w:line="240" w:lineRule="auto"/>
        <w:ind w:right="705" w:rightChars="0"/>
        <w:jc w:val="both"/>
        <w:rPr>
          <w:sz w:val="28"/>
          <w:szCs w:val="28"/>
        </w:rPr>
      </w:pPr>
      <w:r>
        <w:rPr>
          <w:sz w:val="28"/>
          <w:szCs w:val="28"/>
        </w:rPr>
        <w:t>Эмоциональному развитию: Через рассказывание дети выражают свои эмоции и чувства, что способствует их эмоциональной зрелости.</w:t>
      </w:r>
    </w:p>
    <w:p w14:paraId="2A8214A8">
      <w:pPr>
        <w:pStyle w:val="17"/>
        <w:numPr>
          <w:ilvl w:val="0"/>
          <w:numId w:val="0"/>
        </w:numPr>
        <w:tabs>
          <w:tab w:val="left" w:pos="1413"/>
        </w:tabs>
        <w:spacing w:before="0" w:after="0" w:line="240" w:lineRule="auto"/>
        <w:ind w:right="705" w:rightChars="0"/>
        <w:jc w:val="both"/>
        <w:rPr>
          <w:sz w:val="28"/>
          <w:szCs w:val="28"/>
        </w:rPr>
      </w:pPr>
      <w:r>
        <w:rPr>
          <w:sz w:val="28"/>
          <w:szCs w:val="28"/>
        </w:rPr>
        <w:t>Когнитивному развитию: Дети учатся анализировать и обобщать информацию, что развивает их мышление и интеллект.</w:t>
      </w:r>
    </w:p>
    <w:p w14:paraId="6C5ED933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rFonts w:hint="default"/>
          <w:sz w:val="28"/>
          <w:szCs w:val="28"/>
        </w:rPr>
        <w:t>Темы для рассказывания из опыта</w:t>
      </w:r>
    </w:p>
    <w:p w14:paraId="7ED88CD0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1. Младшая группа (3-4 года)</w:t>
      </w:r>
    </w:p>
    <w:p w14:paraId="47FF0C20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"Мой любимый игрушечный зверек"  </w:t>
      </w:r>
    </w:p>
    <w:p w14:paraId="152B10C7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Пример: "У меня есть плюшевый мишка. Его зовут Миша. Он очень мягкий и теплый. Я люблю с ним играть и обнимать его перед сном."</w:t>
      </w:r>
    </w:p>
    <w:p w14:paraId="5776820C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"Как я гулял в парке"  </w:t>
      </w:r>
    </w:p>
    <w:p w14:paraId="3A854A38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Пример: "Мы с мамой ходили в парк. Там было много деревьев и цветов. Я катался на качелях и играл в песочнице."</w:t>
      </w:r>
    </w:p>
    <w:p w14:paraId="304E72C1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"Что я ел на завтрак"  </w:t>
      </w:r>
    </w:p>
    <w:p w14:paraId="6ABE7207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Пример: "Сегодня на завтрак я ел кашу с молоком и варенье. Она была очень вкусная."</w:t>
      </w:r>
    </w:p>
    <w:p w14:paraId="096C2C43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2. Средняя группа (4-5 лет)</w:t>
      </w:r>
    </w:p>
    <w:p w14:paraId="63C5C855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"Как я помогал маме на кухне"  </w:t>
      </w:r>
    </w:p>
    <w:p w14:paraId="107AE525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Пример: "Я помогал маме готовить пирог. Мы вместе месили тесто и раскатывали его. Было очень весело!"</w:t>
      </w:r>
    </w:p>
    <w:p w14:paraId="5BD4355D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"Мой день рождения"  </w:t>
      </w:r>
    </w:p>
    <w:p w14:paraId="219FED6A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Пример: "На мой день рождения пришли мои друзья. Мы играли, пели песни и ели торт. Было очень весело!"</w:t>
      </w:r>
    </w:p>
    <w:p w14:paraId="3C6C39B4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"Как я играл с друзьями"  </w:t>
      </w:r>
    </w:p>
    <w:p w14:paraId="1250121B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Пример: "Мы с друзьями играли в прятки. Я прятался за деревом, а потом меня нашли. Было очень весело!"</w:t>
      </w:r>
    </w:p>
    <w:p w14:paraId="52634819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3. Старшая группа (5-6 лет)</w:t>
      </w:r>
    </w:p>
    <w:p w14:paraId="4FE612BD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"Как я ездил на дачу"  </w:t>
      </w:r>
    </w:p>
    <w:p w14:paraId="54928F42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Пример: "Мы с семьей ездили на дачу. Там мы собирали ягоды и играли в мяч. Было очень весело и интересно!"</w:t>
      </w:r>
    </w:p>
    <w:p w14:paraId="0E0419F6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"Мое путешествие в зоопарк"  </w:t>
      </w:r>
    </w:p>
    <w:p w14:paraId="23A1E021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Пример: "Мы ходили в зоопарк. Там было много животных: львы, тигры, слоны. Мне больше всего понравился жираф."</w:t>
      </w:r>
    </w:p>
    <w:p w14:paraId="39EDBEB5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"Как я научился кататься на велосипеде"  </w:t>
      </w:r>
    </w:p>
    <w:p w14:paraId="3493700E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Пример: "Сначала я боялся кататься на велосипеде, но папа помогал мне. Теперь я могу кататься сам и очень рад этому!"</w:t>
      </w:r>
    </w:p>
    <w:p w14:paraId="732514BE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4. Подготовительная группа (6-7 лет)</w:t>
      </w:r>
    </w:p>
    <w:p w14:paraId="2D363CE6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"Как я провел лето"  </w:t>
      </w:r>
    </w:p>
    <w:p w14:paraId="5B781C9D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Пример: "Летом я ездил на море. Мы купались, загорали и строили замки из песка. Было очень весело и интересно!"</w:t>
      </w:r>
    </w:p>
    <w:p w14:paraId="0EB13D2C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"Моя любимая книга"  </w:t>
      </w:r>
    </w:p>
    <w:p w14:paraId="230F3FD5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Пример: "Моя любимая книга — "Малыш и Карлсон". Мне нравится, как Карлсон летает и помогает Малышу."</w:t>
      </w:r>
    </w:p>
    <w:p w14:paraId="08AC2A2E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"Как я помог другу"  </w:t>
      </w:r>
    </w:p>
    <w:p w14:paraId="55A21956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Пример: "Мой друг упал и поранил колено. Я помог ему встать и отвел к медсестре. Он сказал, что я настоящий друг."</w:t>
      </w:r>
    </w:p>
    <w:p w14:paraId="68727CE8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Виды рассказов из опыта</w:t>
      </w:r>
    </w:p>
    <w:p w14:paraId="556FD2EC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Авторы выделяют несколько видов рассказов из опыта:</w:t>
      </w:r>
    </w:p>
    <w:p w14:paraId="6B8E5E8A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Рассказы о событиях из жизни:  </w:t>
      </w:r>
    </w:p>
    <w:p w14:paraId="01639F07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Пример: "Как я ходил в гости к бабушке."</w:t>
      </w:r>
    </w:p>
    <w:p w14:paraId="3442CFCB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Рассказы о впечатлениях:  </w:t>
      </w:r>
    </w:p>
    <w:p w14:paraId="76576429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Пример: "Как я смотрел на звезды."</w:t>
      </w:r>
    </w:p>
    <w:p w14:paraId="770146A2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Рассказы о чувствах и эмоциях:  </w:t>
      </w:r>
    </w:p>
    <w:p w14:paraId="66F06EAB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Пример: "Как я был счастлив, когда получил подарок."</w:t>
      </w:r>
    </w:p>
    <w:p w14:paraId="29D6C286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Рассказы о фантазиях и мечтах:  </w:t>
      </w:r>
    </w:p>
    <w:p w14:paraId="47C65C24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  <w:r>
        <w:rPr>
          <w:sz w:val="28"/>
          <w:szCs w:val="28"/>
        </w:rPr>
        <w:t>Пример: "Как я хотел бы стать космонавтом."</w:t>
      </w:r>
    </w:p>
    <w:p w14:paraId="32EF546B">
      <w:pPr>
        <w:pStyle w:val="17"/>
        <w:numPr>
          <w:ilvl w:val="0"/>
          <w:numId w:val="0"/>
        </w:numPr>
        <w:tabs>
          <w:tab w:val="left" w:pos="1414"/>
        </w:tabs>
        <w:spacing w:before="0" w:after="0" w:line="240" w:lineRule="auto"/>
        <w:ind w:right="0" w:rightChars="0"/>
        <w:jc w:val="both"/>
        <w:rPr>
          <w:sz w:val="28"/>
          <w:szCs w:val="28"/>
        </w:rPr>
      </w:pPr>
    </w:p>
    <w:p w14:paraId="5C8041D7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69504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228600</wp:posOffset>
                </wp:positionV>
                <wp:extent cx="5897245" cy="1270"/>
                <wp:effectExtent l="0" t="0" r="0" b="0"/>
                <wp:wrapTopAndBottom/>
                <wp:docPr id="547" name="Graphic 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7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7245">
                              <a:moveTo>
                                <a:pt x="0" y="0"/>
                              </a:moveTo>
                              <a:lnTo>
                                <a:pt x="5896858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547" o:spid="_x0000_s1026" o:spt="100" style="position:absolute;left:0pt;margin-left:56.65pt;margin-top:18pt;height:0.1pt;width:464.35pt;mso-position-horizontal-relative:page;mso-wrap-distance-bottom:0pt;mso-wrap-distance-top:0pt;z-index:-251646976;mso-width-relative:page;mso-height-relative:page;" filled="f" stroked="t" coordsize="5897245,1" o:gfxdata="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nKRczdkAAAAKAQAA&#10;DwAAAAAAAAABACAAAAAiAAAAZHJzL2Rvd25yZXYueG1sUEsBAhQAFAAAAAgAh07iQFI9yi0YAgAA&#10;fgQAAA4AAAAAAAAAAQAgAAAAKAEAAGRycy9lMm9Eb2MueG1sUEsFBgAAAAAGAAYAWQEAALIFAAAA&#10;AA==&#10;" path="m0,0l5896858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69504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462915</wp:posOffset>
                </wp:positionV>
                <wp:extent cx="5897245" cy="1270"/>
                <wp:effectExtent l="0" t="0" r="0" b="0"/>
                <wp:wrapTopAndBottom/>
                <wp:docPr id="548" name="Graphic 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7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7245">
                              <a:moveTo>
                                <a:pt x="0" y="0"/>
                              </a:moveTo>
                              <a:lnTo>
                                <a:pt x="5896858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548" o:spid="_x0000_s1026" o:spt="100" style="position:absolute;left:0pt;margin-left:56.65pt;margin-top:36.45pt;height:0.1pt;width:464.35pt;mso-position-horizontal-relative:page;mso-wrap-distance-bottom:0pt;mso-wrap-distance-top:0pt;z-index:-251646976;mso-width-relative:page;mso-height-relative:page;" filled="f" stroked="t" coordsize="5897245,1" o:gfxdata="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XpnKsdoAAAAKAQAA&#10;DwAAAAAAAAABACAAAAAiAAAAZHJzL2Rvd25yZXYueG1sUEsBAhQAFAAAAAgAh07iQHuipgcXAgAA&#10;fgQAAA4AAAAAAAAAAQAgAAAAKQEAAGRycy9lMm9Eb2MueG1sUEsFBgAAAAAGAAYAWQEAALIFAAAA&#10;AA==&#10;" path="m0,0l5896858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70528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695960</wp:posOffset>
                </wp:positionV>
                <wp:extent cx="5897245" cy="1270"/>
                <wp:effectExtent l="0" t="0" r="0" b="0"/>
                <wp:wrapTopAndBottom/>
                <wp:docPr id="549" name="Graphic 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7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7245">
                              <a:moveTo>
                                <a:pt x="0" y="0"/>
                              </a:moveTo>
                              <a:lnTo>
                                <a:pt x="5896858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549" o:spid="_x0000_s1026" o:spt="100" style="position:absolute;left:0pt;margin-left:56.65pt;margin-top:54.8pt;height:0.1pt;width:464.35pt;mso-position-horizontal-relative:page;mso-wrap-distance-bottom:0pt;mso-wrap-distance-top:0pt;z-index:-251645952;mso-width-relative:page;mso-height-relative:page;" filled="f" stroked="t" coordsize="5897245,1" o:gfxdata="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DUd9Zl2wAAAAwB&#10;AAAPAAAAAAAAAAEAIAAAACIAAABkcnMvZG93bnJldi54bWxQSwECFAAUAAAACACHTuJAsN80ABgC&#10;AAB+BAAADgAAAAAAAAABACAAAAAqAQAAZHJzL2Uyb0RvYy54bWxQSwUGAAAAAAYABgBZAQAAtAUA&#10;AAAA&#10;" path="m0,0l5896858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70528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929640</wp:posOffset>
                </wp:positionV>
                <wp:extent cx="5897245" cy="1270"/>
                <wp:effectExtent l="0" t="0" r="0" b="0"/>
                <wp:wrapTopAndBottom/>
                <wp:docPr id="550" name="Graphic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7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7245">
                              <a:moveTo>
                                <a:pt x="0" y="0"/>
                              </a:moveTo>
                              <a:lnTo>
                                <a:pt x="5896837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550" o:spid="_x0000_s1026" o:spt="100" style="position:absolute;left:0pt;margin-left:56.65pt;margin-top:73.2pt;height:0.1pt;width:464.35pt;mso-position-horizontal-relative:page;mso-wrap-distance-bottom:0pt;mso-wrap-distance-top:0pt;z-index:-251645952;mso-width-relative:page;mso-height-relative:page;" filled="f" stroked="t" coordsize="5897245,1" o:gfxdata="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F8g5pNoAAAAMAQAA&#10;DwAAAAAAAAABACAAAAAiAAAAZHJzL2Rvd25yZXYueG1sUEsBAhQAFAAAAAgAh07iQACDs3sXAgAA&#10;fgQAAA4AAAAAAAAAAQAgAAAAKQEAAGRycy9lMm9Eb2MueG1sUEsFBgAAAAAGAAYAWQEAALIFAAAA&#10;AA==&#10;" path="m0,0l5896837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71552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1163955</wp:posOffset>
                </wp:positionV>
                <wp:extent cx="5897245" cy="1270"/>
                <wp:effectExtent l="0" t="0" r="0" b="0"/>
                <wp:wrapTopAndBottom/>
                <wp:docPr id="551" name="Graphic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7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7245">
                              <a:moveTo>
                                <a:pt x="0" y="0"/>
                              </a:moveTo>
                              <a:lnTo>
                                <a:pt x="5896837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551" o:spid="_x0000_s1026" o:spt="100" style="position:absolute;left:0pt;margin-left:56.65pt;margin-top:91.65pt;height:0.1pt;width:464.35pt;mso-position-horizontal-relative:page;mso-wrap-distance-bottom:0pt;mso-wrap-distance-top:0pt;z-index:-251644928;mso-width-relative:page;mso-height-relative:page;" filled="f" stroked="t" coordsize="5897245,1" o:gfxdata="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LI+YCNkAAAAMAQAA&#10;DwAAAAAAAAABACAAAAAiAAAAZHJzL2Rvd25yZXYueG1sUEsBAhQAFAAAAAgAh07iQMv+IXwYAgAA&#10;fgQAAA4AAAAAAAAAAQAgAAAAKAEAAGRycy9lMm9Eb2MueG1sUEsFBgAAAAAGAAYAWQEAALIFAAAA&#10;AA==&#10;" path="m0,0l5896837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71552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1397000</wp:posOffset>
                </wp:positionV>
                <wp:extent cx="5896610" cy="1270"/>
                <wp:effectExtent l="0" t="0" r="0" b="0"/>
                <wp:wrapTopAndBottom/>
                <wp:docPr id="552" name="Graphic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661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6610">
                              <a:moveTo>
                                <a:pt x="0" y="0"/>
                              </a:moveTo>
                              <a:lnTo>
                                <a:pt x="5896493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552" o:spid="_x0000_s1026" o:spt="100" style="position:absolute;left:0pt;margin-left:56.65pt;margin-top:110pt;height:0.1pt;width:464.3pt;mso-position-horizontal-relative:page;mso-wrap-distance-bottom:0pt;mso-wrap-distance-top:0pt;z-index:-251644928;mso-width-relative:page;mso-height-relative:page;" filled="f" stroked="t" coordsize="5896610,1" o:gfxdata="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LSdHwvYAAAADAEAAA8A&#10;AAAAAAAAAQAgAAAAIgAAAGRycy9kb3ducmV2LnhtbFBLAQIUABQAAAAIAIdO4kA9iqwUFwIAAH4E&#10;AAAOAAAAAAAAAAEAIAAAACcBAABkcnMvZTJvRG9jLnhtbFBLBQYAAAAABgAGAFkBAACwBQAAAAA=&#10;" path="m0,0l5896493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72576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1630045</wp:posOffset>
                </wp:positionV>
                <wp:extent cx="5897245" cy="1270"/>
                <wp:effectExtent l="0" t="0" r="0" b="0"/>
                <wp:wrapTopAndBottom/>
                <wp:docPr id="553" name="Graphic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7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7245">
                              <a:moveTo>
                                <a:pt x="0" y="0"/>
                              </a:moveTo>
                              <a:lnTo>
                                <a:pt x="5896837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553" o:spid="_x0000_s1026" o:spt="100" style="position:absolute;left:0pt;margin-left:56.65pt;margin-top:128.35pt;height:0.1pt;width:464.35pt;mso-position-horizontal-relative:page;mso-wrap-distance-bottom:0pt;mso-wrap-distance-top:0pt;z-index:-251643904;mso-width-relative:page;mso-height-relative:page;" filled="f" stroked="t" coordsize="5897245,1" o:gfxdata="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hVXhQNwAAAAM&#10;AQAADwAAAAAAAAABACAAAAAiAAAAZHJzL2Rvd25yZXYueG1sUEsBAhQAFAAAAAgAh07iQF0FBXMY&#10;AgAAfgQAAA4AAAAAAAAAAQAgAAAAKwEAAGRycy9lMm9Eb2MueG1sUEsFBgAAAAAGAAYAWQEAALUF&#10;AAAAAA==&#10;" path="m0,0l5896837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72576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1864995</wp:posOffset>
                </wp:positionV>
                <wp:extent cx="5897245" cy="1270"/>
                <wp:effectExtent l="0" t="0" r="0" b="0"/>
                <wp:wrapTopAndBottom/>
                <wp:docPr id="554" name="Graphic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7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7245">
                              <a:moveTo>
                                <a:pt x="0" y="0"/>
                              </a:moveTo>
                              <a:lnTo>
                                <a:pt x="5896837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554" o:spid="_x0000_s1026" o:spt="100" style="position:absolute;left:0pt;margin-left:56.65pt;margin-top:146.85pt;height:0.1pt;width:464.35pt;mso-position-horizontal-relative:page;mso-wrap-distance-bottom:0pt;mso-wrap-distance-top:0pt;z-index:-251643904;mso-width-relative:page;mso-height-relative:page;" filled="f" stroked="t" coordsize="5897245,1" o:gfxdata="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A7aU5Z2wAAAAwB&#10;AAAPAAAAAAAAAAEAIAAAACIAAABkcnMvZG93bnJldi54bWxQSwECFAAUAAAACACHTuJALHT6ZRgC&#10;AAB+BAAADgAAAAAAAAABACAAAAAqAQAAZHJzL2Uyb0RvYy54bWxQSwUGAAAAAAYABgBZAQAAtAUA&#10;AAAA&#10;" path="m0,0l5896837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73600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2098040</wp:posOffset>
                </wp:positionV>
                <wp:extent cx="5897245" cy="1270"/>
                <wp:effectExtent l="0" t="0" r="0" b="0"/>
                <wp:wrapTopAndBottom/>
                <wp:docPr id="555" name="Graphic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7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7245">
                              <a:moveTo>
                                <a:pt x="0" y="0"/>
                              </a:moveTo>
                              <a:lnTo>
                                <a:pt x="5896837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555" o:spid="_x0000_s1026" o:spt="100" style="position:absolute;left:0pt;margin-left:56.65pt;margin-top:165.2pt;height:0.1pt;width:464.35pt;mso-position-horizontal-relative:page;mso-wrap-distance-bottom:0pt;mso-wrap-distance-top:0pt;z-index:-251642880;mso-width-relative:page;mso-height-relative:page;" filled="f" stroked="t" coordsize="5897245,1" o:gfxdata="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PnxierbAAAADAEA&#10;AA8AAAAAAAAAAQAgAAAAIgAAAGRycy9kb3ducmV2LnhtbFBLAQIUABQAAAAIAIdO4kDnCWhiFwIA&#10;AH4EAAAOAAAAAAAAAAEAIAAAACoBAABkcnMvZTJvRG9jLnhtbFBLBQYAAAAABgAGAFkBAACzBQAA&#10;AAA=&#10;" path="m0,0l5896837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73600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2331085</wp:posOffset>
                </wp:positionV>
                <wp:extent cx="5897245" cy="1270"/>
                <wp:effectExtent l="0" t="0" r="0" b="0"/>
                <wp:wrapTopAndBottom/>
                <wp:docPr id="556" name="Graphic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7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7245">
                              <a:moveTo>
                                <a:pt x="0" y="0"/>
                              </a:moveTo>
                              <a:lnTo>
                                <a:pt x="5896837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556" o:spid="_x0000_s1026" o:spt="100" style="position:absolute;left:0pt;margin-left:56.65pt;margin-top:183.55pt;height:0.1pt;width:464.35pt;mso-position-horizontal-relative:page;mso-wrap-distance-bottom:0pt;mso-wrap-distance-top:0pt;z-index:-251642880;mso-width-relative:page;mso-height-relative:page;" filled="f" stroked="t" coordsize="5897245,1" o:gfxdata="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DauFcj2wAAAAwB&#10;AAAPAAAAAAAAAAEAIAAAACIAAABkcnMvZG93bnJldi54bWxQSwECFAAUAAAACACHTuJAuo/eahgC&#10;AAB+BAAADgAAAAAAAAABACAAAAAqAQAAZHJzL2Uyb0RvYy54bWxQSwUGAAAAAAYABgBZAQAAtAUA&#10;AAAA&#10;" path="m0,0l5896837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74624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2566035</wp:posOffset>
                </wp:positionV>
                <wp:extent cx="5895975" cy="1270"/>
                <wp:effectExtent l="0" t="0" r="0" b="0"/>
                <wp:wrapTopAndBottom/>
                <wp:docPr id="557" name="Graphic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597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5975">
                              <a:moveTo>
                                <a:pt x="0" y="0"/>
                              </a:moveTo>
                              <a:lnTo>
                                <a:pt x="5895581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557" o:spid="_x0000_s1026" o:spt="100" style="position:absolute;left:0pt;margin-left:56.65pt;margin-top:202.05pt;height:0.1pt;width:464.25pt;mso-position-horizontal-relative:page;mso-wrap-distance-bottom:0pt;mso-wrap-distance-top:0pt;z-index:-251641856;mso-width-relative:page;mso-height-relative:page;" filled="f" stroked="t" coordsize="5895975,1" o:gfxdata="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ClFal31wAAAAwBAAAPAAAA&#10;AAAAAAEAIAAAACIAAABkcnMvZG93bnJldi54bWxQSwECFAAUAAAACACHTuJA5urKKBYCAAB+BAAA&#10;DgAAAAAAAAABACAAAAAmAQAAZHJzL2Uyb0RvYy54bWxQSwUGAAAAAAYABgBZAQAArgUAAAAA&#10;" path="m0,0l5895581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</w:p>
    <w:p w14:paraId="0E520CC1">
      <w:pPr>
        <w:pStyle w:val="2"/>
        <w:spacing w:before="366"/>
        <w:ind w:left="0" w:right="428" w:firstLine="0"/>
        <w:jc w:val="center"/>
        <w:rPr>
          <w:sz w:val="28"/>
          <w:szCs w:val="28"/>
        </w:rPr>
      </w:pPr>
      <w:bookmarkStart w:id="62" w:name="_bookmark30"/>
      <w:bookmarkEnd w:id="62"/>
      <w:bookmarkStart w:id="63" w:name="Тест по теме"/>
      <w:bookmarkEnd w:id="63"/>
      <w:r>
        <w:rPr>
          <w:sz w:val="28"/>
          <w:szCs w:val="28"/>
        </w:rPr>
        <w:t>Тест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теме</w:t>
      </w:r>
    </w:p>
    <w:p w14:paraId="02E19431">
      <w:pPr>
        <w:pStyle w:val="8"/>
        <w:spacing w:before="56"/>
        <w:rPr>
          <w:b/>
          <w:sz w:val="28"/>
          <w:szCs w:val="28"/>
        </w:rPr>
      </w:pPr>
    </w:p>
    <w:p w14:paraId="50A1050E">
      <w:pPr>
        <w:pStyle w:val="17"/>
        <w:numPr>
          <w:ilvl w:val="0"/>
          <w:numId w:val="50"/>
        </w:numPr>
        <w:tabs>
          <w:tab w:val="left" w:pos="1414"/>
        </w:tabs>
        <w:spacing w:before="0" w:after="0" w:line="240" w:lineRule="auto"/>
        <w:ind w:left="283" w:right="704" w:firstLine="70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Указать методические приемы развития связной моно- логической речи детей разных возрастных групп (несколько вариантов ответа):</w:t>
      </w:r>
    </w:p>
    <w:p w14:paraId="03B073A1">
      <w:pPr>
        <w:pStyle w:val="8"/>
        <w:ind w:left="991" w:right="3587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пересказ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литературных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произведений; б) рассказывание по игрушкам;</w:t>
      </w:r>
    </w:p>
    <w:p w14:paraId="1A5E9600">
      <w:pPr>
        <w:pStyle w:val="8"/>
        <w:ind w:left="991" w:right="5219" w:hanging="1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9"/>
          <w:sz w:val="28"/>
          <w:szCs w:val="28"/>
        </w:rPr>
        <w:t xml:space="preserve"> </w:t>
      </w:r>
      <w:r>
        <w:rPr>
          <w:sz w:val="28"/>
          <w:szCs w:val="28"/>
        </w:rPr>
        <w:t>совместное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рассказывание; г) театрализованная игра.</w:t>
      </w:r>
    </w:p>
    <w:p w14:paraId="2578248C">
      <w:pPr>
        <w:pStyle w:val="2"/>
        <w:numPr>
          <w:ilvl w:val="0"/>
          <w:numId w:val="50"/>
        </w:numPr>
        <w:tabs>
          <w:tab w:val="left" w:pos="1414"/>
        </w:tabs>
        <w:spacing w:before="0" w:after="0" w:line="240" w:lineRule="auto"/>
        <w:ind w:left="283" w:right="703" w:firstLine="707"/>
        <w:jc w:val="left"/>
        <w:rPr>
          <w:sz w:val="28"/>
          <w:szCs w:val="28"/>
        </w:rPr>
      </w:pPr>
      <w:r>
        <w:rPr>
          <w:sz w:val="28"/>
          <w:szCs w:val="28"/>
        </w:rPr>
        <w:t>Номенклатура как вид занятий по игрушкам заключа- ется в...</w:t>
      </w:r>
    </w:p>
    <w:p w14:paraId="129DA340">
      <w:pPr>
        <w:pStyle w:val="8"/>
        <w:ind w:left="283" w:right="715" w:firstLine="707"/>
        <w:rPr>
          <w:sz w:val="28"/>
          <w:szCs w:val="28"/>
        </w:rPr>
      </w:pPr>
      <w:r>
        <w:rPr>
          <w:sz w:val="28"/>
          <w:szCs w:val="28"/>
        </w:rPr>
        <w:t>а) связном последовательном описании внешнего вида игруш- ки, иногда с добавлением личного отношения ребенка к ней;</w:t>
      </w:r>
    </w:p>
    <w:p w14:paraId="7B3D9D89">
      <w:pPr>
        <w:pStyle w:val="8"/>
        <w:spacing w:before="58"/>
        <w:ind w:left="990" w:right="5997"/>
        <w:jc w:val="both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назывании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предметов,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их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качеств,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действий,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числовых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пространственных соотношений;</w:t>
      </w:r>
    </w:p>
    <w:p w14:paraId="1D5853E7">
      <w:pPr>
        <w:pStyle w:val="8"/>
        <w:spacing w:before="58"/>
        <w:ind w:left="990" w:right="5997"/>
        <w:jc w:val="both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9"/>
          <w:sz w:val="28"/>
          <w:szCs w:val="28"/>
        </w:rPr>
        <w:t xml:space="preserve"> </w:t>
      </w:r>
      <w:r>
        <w:rPr>
          <w:sz w:val="28"/>
          <w:szCs w:val="28"/>
        </w:rPr>
        <w:t>сравнении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предметов; г) все варианты верные.</w:t>
      </w:r>
    </w:p>
    <w:p w14:paraId="6882B37D">
      <w:pPr>
        <w:pStyle w:val="2"/>
        <w:numPr>
          <w:ilvl w:val="0"/>
          <w:numId w:val="50"/>
        </w:numPr>
        <w:tabs>
          <w:tab w:val="left" w:pos="1413"/>
        </w:tabs>
        <w:spacing w:before="1" w:after="0" w:line="240" w:lineRule="auto"/>
        <w:ind w:left="282" w:right="706" w:firstLine="7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Выделяются следующие виды игрушек для обучения связной монологической речи (указать несколько вариантов </w:t>
      </w:r>
      <w:r>
        <w:rPr>
          <w:spacing w:val="-2"/>
          <w:sz w:val="28"/>
          <w:szCs w:val="28"/>
        </w:rPr>
        <w:t>ответа):</w:t>
      </w:r>
    </w:p>
    <w:p w14:paraId="05F371C7">
      <w:pPr>
        <w:pStyle w:val="8"/>
        <w:ind w:left="990" w:right="3601"/>
        <w:jc w:val="both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дидактические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(матрешки,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пирамидки); б) сюжетные (куклы, машины, посуда);</w:t>
      </w:r>
    </w:p>
    <w:p w14:paraId="0ABD6522">
      <w:pPr>
        <w:pStyle w:val="8"/>
        <w:ind w:left="282" w:right="709" w:firstLine="707"/>
        <w:jc w:val="both"/>
        <w:rPr>
          <w:sz w:val="28"/>
          <w:szCs w:val="28"/>
        </w:rPr>
      </w:pPr>
      <w:r>
        <w:rPr>
          <w:sz w:val="28"/>
          <w:szCs w:val="28"/>
        </w:rPr>
        <w:t>в) наборы, составленные воспитателем или детьми (мальчик, девочка, сани, собака);</w:t>
      </w:r>
    </w:p>
    <w:p w14:paraId="43F24169">
      <w:pPr>
        <w:pStyle w:val="8"/>
        <w:spacing w:line="366" w:lineRule="exact"/>
        <w:ind w:left="990"/>
        <w:jc w:val="both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все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варианты</w:t>
      </w:r>
      <w:r>
        <w:rPr>
          <w:spacing w:val="-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верные.</w:t>
      </w:r>
    </w:p>
    <w:p w14:paraId="46A0EA9A">
      <w:pPr>
        <w:pStyle w:val="2"/>
        <w:numPr>
          <w:ilvl w:val="0"/>
          <w:numId w:val="50"/>
        </w:numPr>
        <w:tabs>
          <w:tab w:val="left" w:pos="1414"/>
        </w:tabs>
        <w:spacing w:before="2" w:after="0" w:line="240" w:lineRule="auto"/>
        <w:ind w:left="282" w:right="709"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Совместное построение коротких высказываний, ко- гда взрослый начинает фразу, а ребенок ее заканчивает, </w:t>
      </w:r>
      <w:r>
        <w:rPr>
          <w:spacing w:val="-2"/>
          <w:sz w:val="28"/>
          <w:szCs w:val="28"/>
        </w:rPr>
        <w:t>называется...</w:t>
      </w:r>
    </w:p>
    <w:p w14:paraId="40EE9532">
      <w:pPr>
        <w:pStyle w:val="8"/>
        <w:ind w:left="991" w:right="4032" w:hanging="1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коллективное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составление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рассказа; б) совместное рассказывание;</w:t>
      </w:r>
    </w:p>
    <w:p w14:paraId="5024598E">
      <w:pPr>
        <w:pStyle w:val="8"/>
        <w:ind w:left="991" w:right="6840"/>
        <w:rPr>
          <w:sz w:val="28"/>
          <w:szCs w:val="28"/>
        </w:rPr>
      </w:pPr>
      <w:r>
        <w:rPr>
          <w:sz w:val="28"/>
          <w:szCs w:val="28"/>
        </w:rPr>
        <w:t>в) план рассказа; г)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моделирование.</w:t>
      </w:r>
    </w:p>
    <w:p w14:paraId="612B52C0">
      <w:pPr>
        <w:pStyle w:val="2"/>
        <w:numPr>
          <w:ilvl w:val="0"/>
          <w:numId w:val="50"/>
        </w:numPr>
        <w:tabs>
          <w:tab w:val="left" w:pos="1414"/>
        </w:tabs>
        <w:spacing w:before="0" w:after="0" w:line="240" w:lineRule="auto"/>
        <w:ind w:left="283" w:right="707" w:firstLine="707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К методам обучения детей повествовательной речи от- </w:t>
      </w:r>
      <w:r>
        <w:rPr>
          <w:spacing w:val="-2"/>
          <w:sz w:val="28"/>
          <w:szCs w:val="28"/>
        </w:rPr>
        <w:t>носятся...</w:t>
      </w:r>
    </w:p>
    <w:p w14:paraId="139206B6">
      <w:pPr>
        <w:pStyle w:val="8"/>
        <w:spacing w:line="368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пересказ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литературных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произведений;</w:t>
      </w:r>
    </w:p>
    <w:p w14:paraId="458750F3">
      <w:pPr>
        <w:pStyle w:val="8"/>
        <w:ind w:left="991" w:right="2431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придумывание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рассказа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сюжетной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картине; в) составление сюжетных рассказов из опыта;</w:t>
      </w:r>
    </w:p>
    <w:p w14:paraId="6AE3981F">
      <w:pPr>
        <w:pStyle w:val="8"/>
        <w:ind w:left="991"/>
        <w:rPr>
          <w:spacing w:val="-2"/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все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варианты</w:t>
      </w:r>
      <w:r>
        <w:rPr>
          <w:spacing w:val="-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верные.</w:t>
      </w:r>
    </w:p>
    <w:p w14:paraId="0924D4B2">
      <w:pPr>
        <w:pStyle w:val="8"/>
        <w:ind w:left="991"/>
        <w:rPr>
          <w:spacing w:val="-2"/>
          <w:sz w:val="28"/>
          <w:szCs w:val="28"/>
        </w:rPr>
      </w:pPr>
    </w:p>
    <w:p w14:paraId="747560D7">
      <w:pPr>
        <w:pStyle w:val="8"/>
        <w:ind w:left="991"/>
        <w:rPr>
          <w:spacing w:val="-2"/>
          <w:sz w:val="28"/>
          <w:szCs w:val="28"/>
        </w:rPr>
      </w:pPr>
    </w:p>
    <w:p w14:paraId="5BCC7DA3">
      <w:pPr>
        <w:pStyle w:val="8"/>
        <w:ind w:left="991"/>
        <w:rPr>
          <w:spacing w:val="-2"/>
          <w:sz w:val="28"/>
          <w:szCs w:val="28"/>
        </w:rPr>
      </w:pPr>
    </w:p>
    <w:p w14:paraId="2E0B273E">
      <w:pPr>
        <w:pStyle w:val="2"/>
        <w:numPr>
          <w:ilvl w:val="1"/>
          <w:numId w:val="48"/>
        </w:numPr>
        <w:tabs>
          <w:tab w:val="left" w:pos="557"/>
        </w:tabs>
        <w:spacing w:before="366" w:after="0" w:line="240" w:lineRule="auto"/>
        <w:ind w:left="557" w:right="426" w:hanging="557"/>
        <w:jc w:val="center"/>
        <w:rPr>
          <w:sz w:val="28"/>
          <w:szCs w:val="28"/>
        </w:rPr>
      </w:pPr>
      <w:bookmarkStart w:id="64" w:name="_bookmark31"/>
      <w:bookmarkEnd w:id="64"/>
      <w:bookmarkStart w:id="65" w:name="3.2. Обучение рассказыванию по картине"/>
      <w:bookmarkEnd w:id="65"/>
      <w:r>
        <w:rPr>
          <w:sz w:val="28"/>
          <w:szCs w:val="28"/>
        </w:rPr>
        <w:t>Обучение</w:t>
      </w:r>
      <w:r>
        <w:rPr>
          <w:spacing w:val="-16"/>
          <w:sz w:val="28"/>
          <w:szCs w:val="28"/>
        </w:rPr>
        <w:t xml:space="preserve"> </w:t>
      </w:r>
      <w:r>
        <w:rPr>
          <w:sz w:val="28"/>
          <w:szCs w:val="28"/>
        </w:rPr>
        <w:t>рассказыванию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1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картине</w:t>
      </w:r>
    </w:p>
    <w:p w14:paraId="08B715C7">
      <w:pPr>
        <w:pStyle w:val="8"/>
        <w:spacing w:before="56"/>
        <w:rPr>
          <w:b/>
          <w:sz w:val="28"/>
          <w:szCs w:val="28"/>
        </w:rPr>
      </w:pPr>
    </w:p>
    <w:p w14:paraId="75DF96B8">
      <w:pPr>
        <w:pStyle w:val="8"/>
        <w:ind w:left="282" w:right="705" w:firstLine="707"/>
        <w:jc w:val="both"/>
        <w:rPr>
          <w:sz w:val="28"/>
          <w:szCs w:val="28"/>
        </w:rPr>
      </w:pPr>
      <w:r>
        <w:rPr>
          <w:sz w:val="28"/>
          <w:szCs w:val="28"/>
        </w:rPr>
        <w:t>Рассказывание по картине рассматривается как методический прием развития связной монологической речи детей дошкольного возраста. Описаны приемы, которые можно использовать на заня- тиях с картиной в разных группах. Представлены разные типы ди- дактических картин и рассказов детей по ним; общие требования к организации работы с картиной.</w:t>
      </w:r>
    </w:p>
    <w:p w14:paraId="572EB5EC">
      <w:pPr>
        <w:pStyle w:val="8"/>
        <w:spacing w:before="367"/>
        <w:ind w:left="283" w:right="706" w:firstLine="70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1. </w:t>
      </w:r>
      <w:r>
        <w:rPr>
          <w:sz w:val="28"/>
          <w:szCs w:val="28"/>
        </w:rPr>
        <w:t>Прочитать § 9 «</w:t>
      </w:r>
      <w:r>
        <w:rPr>
          <w:i/>
          <w:sz w:val="28"/>
          <w:szCs w:val="28"/>
        </w:rPr>
        <w:t>Рассказывание по картине</w:t>
      </w:r>
      <w:r>
        <w:rPr>
          <w:sz w:val="28"/>
          <w:szCs w:val="28"/>
        </w:rPr>
        <w:t>» главы VII «Методика развития связной речи» учебного пособия «Методи- ка развития речи и обучения родному языку дошкольников».</w:t>
      </w:r>
    </w:p>
    <w:p w14:paraId="1D50C772">
      <w:pPr>
        <w:pStyle w:val="8"/>
        <w:spacing w:before="58"/>
        <w:ind w:left="282" w:right="622"/>
        <w:rPr>
          <w:sz w:val="28"/>
          <w:szCs w:val="28"/>
        </w:rPr>
      </w:pPr>
      <w:r>
        <w:rPr>
          <w:sz w:val="28"/>
          <w:szCs w:val="28"/>
        </w:rPr>
        <w:t>Литература для подготовки: Алексеева М.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М., Яшина В.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И. Методика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развития</w:t>
      </w:r>
      <w:r>
        <w:rPr>
          <w:spacing w:val="2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3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обучения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родному</w:t>
      </w:r>
      <w:r>
        <w:rPr>
          <w:spacing w:val="3"/>
          <w:sz w:val="28"/>
          <w:szCs w:val="28"/>
        </w:rPr>
        <w:t xml:space="preserve"> </w:t>
      </w:r>
      <w:r>
        <w:rPr>
          <w:sz w:val="28"/>
          <w:szCs w:val="28"/>
        </w:rPr>
        <w:t>языку</w:t>
      </w:r>
      <w:r>
        <w:rPr>
          <w:spacing w:val="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дошкольников: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учеб.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пособие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для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студ.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высш.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сред,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пед.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учеб.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заведений. М.,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2000. 400 с.</w:t>
      </w:r>
    </w:p>
    <w:p w14:paraId="719B8EF5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Выписать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этапы,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которые</w:t>
      </w:r>
      <w:r>
        <w:rPr>
          <w:spacing w:val="39"/>
          <w:sz w:val="28"/>
          <w:szCs w:val="28"/>
        </w:rPr>
        <w:t xml:space="preserve"> </w:t>
      </w:r>
      <w:r>
        <w:rPr>
          <w:sz w:val="28"/>
          <w:szCs w:val="28"/>
        </w:rPr>
        <w:t>выделяются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обучении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39"/>
          <w:sz w:val="28"/>
          <w:szCs w:val="28"/>
        </w:rPr>
        <w:t xml:space="preserve"> </w:t>
      </w:r>
      <w:r>
        <w:rPr>
          <w:sz w:val="28"/>
          <w:szCs w:val="28"/>
        </w:rPr>
        <w:t>рас- сказыванию по картине.</w:t>
      </w:r>
    </w:p>
    <w:p w14:paraId="386A7D7B">
      <w:pPr>
        <w:pStyle w:val="8"/>
        <w:spacing w:before="106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>:</w:t>
      </w:r>
    </w:p>
    <w:p w14:paraId="57957A2B">
      <w:pPr>
        <w:pStyle w:val="8"/>
        <w:spacing w:before="1"/>
        <w:rPr>
          <w:sz w:val="28"/>
          <w:szCs w:val="28"/>
        </w:rPr>
      </w:pPr>
      <w:r>
        <w:rPr>
          <w:rFonts w:hint="default"/>
          <w:sz w:val="28"/>
          <w:szCs w:val="28"/>
        </w:rPr>
        <w:t>Этапы обучения детей рассказыванию по картине</w:t>
      </w:r>
    </w:p>
    <w:p w14:paraId="72AC43D6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В учебном пособии М. М. Алексеевой и В. И. Яшиной "Методика развития речи и обучения родному языку дошкольников" выделяются следующие этапы в обучении детей рассказыванию по картине:</w:t>
      </w:r>
    </w:p>
    <w:p w14:paraId="33820D3D">
      <w:pPr>
        <w:pStyle w:val="8"/>
        <w:spacing w:before="1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1. Ознакомление с картиной</w:t>
      </w:r>
    </w:p>
    <w:p w14:paraId="237F59D7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Цель: Познакомить детей с содержанием картины, привлечь их внимание к деталям.</w:t>
      </w:r>
    </w:p>
    <w:p w14:paraId="569B029C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Методы: Воспитатель показывает картину детям и задает вопросы, направленные на выявление основных элементов изображения.</w:t>
      </w:r>
    </w:p>
    <w:p w14:paraId="64316F8E">
      <w:pPr>
        <w:pStyle w:val="8"/>
        <w:spacing w:before="1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2. Анализ картины</w:t>
      </w:r>
    </w:p>
    <w:p w14:paraId="20E87E14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Цель: Развить умение анализировать содержание картины, выделять главные и второстепенные детали.</w:t>
      </w:r>
    </w:p>
    <w:p w14:paraId="1DAA1CB7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Методы: Воспитатель задает вопросы, направленные на анализ содержания картины, например: "Кто изображен на картине?", "Что делает главный герой?", "Какие предметы изображены на картине?".</w:t>
      </w:r>
    </w:p>
    <w:p w14:paraId="0C5899DB">
      <w:pPr>
        <w:pStyle w:val="8"/>
        <w:spacing w:before="1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3. Составление плана рассказа</w:t>
      </w:r>
    </w:p>
    <w:p w14:paraId="1385B213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Цель: Развить умение составлять план рассказа, выделяя основные моменты.</w:t>
      </w:r>
    </w:p>
    <w:p w14:paraId="1FFAA126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Методы: Воспитатель помогает детям составить план рассказа, задавая вопросы, например: "Что происходит в начале?", "Что происходит в середине?", "Что происходит в конце?".</w:t>
      </w:r>
    </w:p>
    <w:p w14:paraId="6580AE9A">
      <w:pPr>
        <w:pStyle w:val="8"/>
        <w:spacing w:before="1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4. Составление рассказа</w:t>
      </w:r>
    </w:p>
    <w:p w14:paraId="4FC40EC0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Цель: Развить умение составлять связный рассказ по картине.</w:t>
      </w:r>
    </w:p>
    <w:p w14:paraId="62A7413A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Методы: Воспитатель помогает детям составить рассказ, используя план и анализ картины. Дети могут работать индивидуально или в группах.</w:t>
      </w:r>
    </w:p>
    <w:p w14:paraId="62B0E29F">
      <w:pPr>
        <w:pStyle w:val="8"/>
        <w:spacing w:before="1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5. Пересказ рассказа</w:t>
      </w:r>
    </w:p>
    <w:p w14:paraId="5D52C39C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Цель: Развить умение пересказывать рассказ, используя свои слова.</w:t>
      </w:r>
    </w:p>
    <w:p w14:paraId="14D2AB42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Методы: Воспитатель предлагает детям пересказать рассказ, используя свои слова. Дети могут работать индивидуально или в группах.</w:t>
      </w:r>
    </w:p>
    <w:p w14:paraId="1F164F5C">
      <w:pPr>
        <w:pStyle w:val="8"/>
        <w:spacing w:before="1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6. Оценка и коррекция</w:t>
      </w:r>
    </w:p>
    <w:p w14:paraId="30870A28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Цель: Развить умение оценивать и корректировать свою речь.</w:t>
      </w:r>
    </w:p>
    <w:p w14:paraId="27FC578B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Методы: Воспитатель оценивает рассказы детей, исправляет ошибки и поддерживает правильное произношение и построение предложений.</w:t>
      </w:r>
    </w:p>
    <w:p w14:paraId="58150B59">
      <w:pPr>
        <w:pStyle w:val="8"/>
        <w:spacing w:before="1"/>
        <w:rPr>
          <w:sz w:val="28"/>
          <w:szCs w:val="28"/>
        </w:rPr>
      </w:pPr>
    </w:p>
    <w:p w14:paraId="3982D4F9">
      <w:pPr>
        <w:pStyle w:val="8"/>
        <w:ind w:left="282" w:right="702" w:firstLine="70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2. </w:t>
      </w:r>
      <w:r>
        <w:rPr>
          <w:sz w:val="28"/>
          <w:szCs w:val="28"/>
        </w:rPr>
        <w:t>Прочитать отрывок § 9 «</w:t>
      </w:r>
      <w:r>
        <w:rPr>
          <w:i/>
          <w:sz w:val="28"/>
          <w:szCs w:val="28"/>
        </w:rPr>
        <w:t>Рассказывание по кар- тине</w:t>
      </w:r>
      <w:r>
        <w:rPr>
          <w:sz w:val="28"/>
          <w:szCs w:val="28"/>
        </w:rPr>
        <w:t>» главы VII «Методика развития связной речи» учебного по- собия «Методика развития речи и обучения родному языку до- школьников» М. М. Алексеевой, В. И. Яшиной.</w:t>
      </w:r>
    </w:p>
    <w:p w14:paraId="6A8059BB">
      <w:pPr>
        <w:spacing w:before="0"/>
        <w:ind w:left="283" w:right="700" w:firstLine="707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Структура занятий проста. Вначале дети молча рассматри- вают картину, затем проводится беседа, уточняющая основное содержание и детали. Далее дается образец и предлагается рас- сказать о содержании картины. Необходимость образца объясня- ется недостаточным развитием связной речи, бедностью словаря, неумением последовательно излагать события, поскольку еще нет четкого представления о структуре повествования. Образец учит последовательности изложения событий, правильному построе- нию предложений и соединению их друг с другом, отбору необхо- димой лексики. Образец должен быть достаточно коротким, пре- подноситься живо, эмоционально.</w:t>
      </w:r>
    </w:p>
    <w:p w14:paraId="202C538F">
      <w:pPr>
        <w:spacing w:before="0"/>
        <w:ind w:left="283" w:right="704" w:firstLine="707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Вначале дети воспроизводят образец, а позднее рассказыва- ют самостоятельно, внося в рассказ свое творчество.</w:t>
      </w:r>
    </w:p>
    <w:p w14:paraId="11928B71">
      <w:pPr>
        <w:spacing w:before="58"/>
        <w:ind w:left="282" w:right="704" w:firstLine="0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Привести пример образца рассказа по картине «Кошка с ко- тятами». «У одной маленькой девочки была кошка Мурка с котя- тами. Однажды девочка забыла убрать корзинку с клубками пря- жи. Пришла Мурка с котятами и улеглась на коврике. Один из ко- тят,</w:t>
      </w:r>
      <w:r>
        <w:rPr>
          <w:i/>
          <w:spacing w:val="24"/>
          <w:sz w:val="28"/>
          <w:szCs w:val="28"/>
        </w:rPr>
        <w:t xml:space="preserve"> </w:t>
      </w:r>
      <w:r>
        <w:rPr>
          <w:i/>
          <w:sz w:val="28"/>
          <w:szCs w:val="28"/>
        </w:rPr>
        <w:t>белый</w:t>
      </w:r>
      <w:r>
        <w:rPr>
          <w:i/>
          <w:spacing w:val="26"/>
          <w:sz w:val="28"/>
          <w:szCs w:val="28"/>
        </w:rPr>
        <w:t xml:space="preserve"> </w:t>
      </w:r>
      <w:r>
        <w:rPr>
          <w:i/>
          <w:sz w:val="28"/>
          <w:szCs w:val="28"/>
        </w:rPr>
        <w:t>с</w:t>
      </w:r>
      <w:r>
        <w:rPr>
          <w:i/>
          <w:spacing w:val="27"/>
          <w:sz w:val="28"/>
          <w:szCs w:val="28"/>
        </w:rPr>
        <w:t xml:space="preserve"> </w:t>
      </w:r>
      <w:r>
        <w:rPr>
          <w:i/>
          <w:sz w:val="28"/>
          <w:szCs w:val="28"/>
        </w:rPr>
        <w:t>черными</w:t>
      </w:r>
      <w:r>
        <w:rPr>
          <w:i/>
          <w:spacing w:val="25"/>
          <w:sz w:val="28"/>
          <w:szCs w:val="28"/>
        </w:rPr>
        <w:t xml:space="preserve"> </w:t>
      </w:r>
      <w:r>
        <w:rPr>
          <w:i/>
          <w:sz w:val="28"/>
          <w:szCs w:val="28"/>
        </w:rPr>
        <w:t>пятнышками,</w:t>
      </w:r>
      <w:r>
        <w:rPr>
          <w:i/>
          <w:spacing w:val="24"/>
          <w:sz w:val="28"/>
          <w:szCs w:val="28"/>
        </w:rPr>
        <w:t xml:space="preserve"> </w:t>
      </w:r>
      <w:r>
        <w:rPr>
          <w:i/>
          <w:sz w:val="28"/>
          <w:szCs w:val="28"/>
        </w:rPr>
        <w:t>тоже</w:t>
      </w:r>
      <w:r>
        <w:rPr>
          <w:i/>
          <w:spacing w:val="25"/>
          <w:sz w:val="28"/>
          <w:szCs w:val="28"/>
        </w:rPr>
        <w:t xml:space="preserve"> </w:t>
      </w:r>
      <w:r>
        <w:rPr>
          <w:i/>
          <w:sz w:val="28"/>
          <w:szCs w:val="28"/>
        </w:rPr>
        <w:t>лег</w:t>
      </w:r>
      <w:r>
        <w:rPr>
          <w:i/>
          <w:spacing w:val="27"/>
          <w:sz w:val="28"/>
          <w:szCs w:val="28"/>
        </w:rPr>
        <w:t xml:space="preserve"> </w:t>
      </w:r>
      <w:r>
        <w:rPr>
          <w:i/>
          <w:sz w:val="28"/>
          <w:szCs w:val="28"/>
        </w:rPr>
        <w:t>возле</w:t>
      </w:r>
      <w:r>
        <w:rPr>
          <w:i/>
          <w:spacing w:val="24"/>
          <w:sz w:val="28"/>
          <w:szCs w:val="28"/>
        </w:rPr>
        <w:t xml:space="preserve"> </w:t>
      </w:r>
      <w:r>
        <w:rPr>
          <w:i/>
          <w:sz w:val="28"/>
          <w:szCs w:val="28"/>
        </w:rPr>
        <w:t>своей</w:t>
      </w:r>
      <w:r>
        <w:rPr>
          <w:i/>
          <w:spacing w:val="25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мамы-</w:t>
      </w:r>
      <w:r>
        <w:rPr>
          <w:rFonts w:hint="default"/>
          <w:i/>
          <w:spacing w:val="-2"/>
          <w:sz w:val="28"/>
          <w:szCs w:val="28"/>
          <w:lang w:val="ru-RU"/>
        </w:rPr>
        <w:t xml:space="preserve"> </w:t>
      </w:r>
      <w:r>
        <w:rPr>
          <w:i/>
          <w:sz w:val="28"/>
          <w:szCs w:val="28"/>
        </w:rPr>
        <w:t>кошки и уснул. Серенький котеночек проголодался и стал жадно лакать молоко. А рыженький котенок-шалунишка прыгнул на ска- меечку, увидел корзинку с клубками, толкнул ее лапкой и уронил. Покатились клубочки из корзины. Увидел котенок, как катится синий клубок, и стал с ним играть».</w:t>
      </w:r>
    </w:p>
    <w:p w14:paraId="103C6844">
      <w:pPr>
        <w:spacing w:before="0"/>
        <w:ind w:left="282" w:right="702" w:firstLine="707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Для начала можно предложить одному ребенку описать по- нравившегося ему котенка, другому ребенку – описать кошку, а затем рассказать про всю картину.</w:t>
      </w:r>
    </w:p>
    <w:p w14:paraId="3D3A4898">
      <w:pPr>
        <w:pStyle w:val="8"/>
        <w:tabs>
          <w:tab w:val="left" w:pos="2395"/>
        </w:tabs>
        <w:spacing w:after="2"/>
        <w:ind w:left="282" w:right="706"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Составить образец рассказа по следующей картине (источник: </w:t>
      </w:r>
      <w:r>
        <w:rPr>
          <w:spacing w:val="-4"/>
          <w:sz w:val="28"/>
          <w:szCs w:val="28"/>
        </w:rPr>
        <w:t>URL: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https://nsportal.ru/detskiy-sad/razvitie-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HYPERLINK "https://nsportal.ru/detskiy-sad/razvitie-rechi/2019/02/11/syuzhetnye-kartinki" \h </w:instrText>
      </w:r>
      <w:r>
        <w:rPr>
          <w:sz w:val="28"/>
          <w:szCs w:val="28"/>
        </w:rPr>
        <w:fldChar w:fldCharType="separate"/>
      </w:r>
      <w:r>
        <w:rPr>
          <w:spacing w:val="-2"/>
          <w:sz w:val="28"/>
          <w:szCs w:val="28"/>
        </w:rPr>
        <w:t>rechi/2019/02/11/</w:t>
      </w:r>
      <w:r>
        <w:rPr>
          <w:spacing w:val="-2"/>
          <w:sz w:val="28"/>
          <w:szCs w:val="28"/>
        </w:rPr>
        <w:fldChar w:fldCharType="end"/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HYPERLINK "https://nsportal.ru/detskiy-sad/razvitie-rechi/2019/02/11/syuzhetnye-kartinki" \h </w:instrText>
      </w:r>
      <w:r>
        <w:rPr>
          <w:sz w:val="28"/>
          <w:szCs w:val="28"/>
        </w:rPr>
        <w:fldChar w:fldCharType="separate"/>
      </w:r>
      <w:r>
        <w:rPr>
          <w:spacing w:val="-2"/>
          <w:sz w:val="28"/>
          <w:szCs w:val="28"/>
        </w:rPr>
        <w:t>syuzhetnye-kartinki).</w:t>
      </w:r>
      <w:r>
        <w:rPr>
          <w:spacing w:val="-2"/>
          <w:sz w:val="28"/>
          <w:szCs w:val="28"/>
        </w:rPr>
        <w:fldChar w:fldCharType="end"/>
      </w:r>
    </w:p>
    <w:p w14:paraId="4E3100AA">
      <w:pPr>
        <w:pStyle w:val="8"/>
        <w:ind w:left="460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716270" cy="4038600"/>
            <wp:effectExtent l="0" t="0" r="0" b="0"/>
            <wp:docPr id="570" name="Image 5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" name="Image 570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6649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46B3B">
      <w:pPr>
        <w:pStyle w:val="8"/>
        <w:ind w:left="283" w:right="705" w:firstLine="707"/>
        <w:jc w:val="both"/>
        <w:rPr>
          <w:rFonts w:hint="default"/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Ответ</w:t>
      </w:r>
      <w:r>
        <w:rPr>
          <w:rFonts w:hint="default"/>
          <w:b/>
          <w:sz w:val="28"/>
          <w:szCs w:val="28"/>
          <w:lang w:val="ru-RU"/>
        </w:rPr>
        <w:t xml:space="preserve">: </w:t>
      </w:r>
    </w:p>
    <w:p w14:paraId="0603952B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>На картинке изображена мама и дочка, которые вместе готовят еду на кухне. Мама стоит у плиты и что-то готовит, а дочка помогает ей, нарезая овощи на разделочной доске. На столе лежат яйца и овощи, а на плите стоит кастрюля с кипящей водой. Вокруг царит уютная атмосфера, и мама с дочкой выглядят счастливыми и занятыми.</w:t>
      </w:r>
    </w:p>
    <w:p w14:paraId="06FF8F57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>План рассказа</w:t>
      </w:r>
    </w:p>
    <w:p w14:paraId="601116C1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 xml:space="preserve">Описание обстановки:  </w:t>
      </w:r>
    </w:p>
    <w:p w14:paraId="0A760717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 xml:space="preserve">Где происходит действие?  </w:t>
      </w:r>
    </w:p>
    <w:p w14:paraId="19D20A62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>Как выглядит кухня?</w:t>
      </w:r>
    </w:p>
    <w:p w14:paraId="62C83207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 xml:space="preserve">Описание персонажей:  </w:t>
      </w:r>
    </w:p>
    <w:p w14:paraId="655865BA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 xml:space="preserve">Кто изображен на картинке?  </w:t>
      </w:r>
    </w:p>
    <w:p w14:paraId="6ADC8258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>Как они выглядят?</w:t>
      </w:r>
    </w:p>
    <w:p w14:paraId="48F38975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 xml:space="preserve">Описание действий:  </w:t>
      </w:r>
    </w:p>
    <w:p w14:paraId="3E034C23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 xml:space="preserve">Что делает мама?  </w:t>
      </w:r>
    </w:p>
    <w:p w14:paraId="657B9612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>Что делает дочка?</w:t>
      </w:r>
    </w:p>
    <w:p w14:paraId="7F4C31AC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 xml:space="preserve">Описание эмоций:  </w:t>
      </w:r>
    </w:p>
    <w:p w14:paraId="49DB8492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 xml:space="preserve">Как выглядят мама и дочка?  </w:t>
      </w:r>
    </w:p>
    <w:p w14:paraId="0B933B9B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>Какие эмоции они испытывают?</w:t>
      </w:r>
    </w:p>
    <w:p w14:paraId="3639E4BE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 xml:space="preserve">Заключение:  </w:t>
      </w:r>
    </w:p>
    <w:p w14:paraId="3D9DBE00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>Какое впечатление производит картина?</w:t>
      </w:r>
    </w:p>
    <w:p w14:paraId="567F1819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>Пример рассказа</w:t>
      </w:r>
    </w:p>
    <w:p w14:paraId="5F3DDAEB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  <w:r>
        <w:rPr>
          <w:rFonts w:hint="default"/>
          <w:b/>
          <w:sz w:val="28"/>
          <w:szCs w:val="28"/>
          <w:lang w:val="ru-RU"/>
        </w:rPr>
        <w:t>На картинке изображена уютная кухня, где мама и дочка вместе готовят еду. Мама стоит у плиты и что-то варит в кастрюле, а дочка помогает ей, нарезая овощи на разделочной доске. На столе лежат яйца и овощи, а на плите стоит кастрюля с кипящей водой. Вокруг царит уютная атмосфера, и мама с дочкой выглядят счастливыми и занятыми. Они улыбаются и наслаждаются процессом приготовления еды вместе.</w:t>
      </w:r>
    </w:p>
    <w:p w14:paraId="2BBD6022">
      <w:pPr>
        <w:pStyle w:val="8"/>
        <w:ind w:right="705"/>
        <w:jc w:val="both"/>
        <w:rPr>
          <w:rFonts w:hint="default"/>
          <w:b/>
          <w:sz w:val="28"/>
          <w:szCs w:val="28"/>
          <w:lang w:val="ru-RU"/>
        </w:rPr>
      </w:pPr>
    </w:p>
    <w:p w14:paraId="4666A1ED">
      <w:pPr>
        <w:pStyle w:val="8"/>
        <w:ind w:left="283" w:right="705" w:firstLine="70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3. </w:t>
      </w:r>
      <w:r>
        <w:rPr>
          <w:sz w:val="28"/>
          <w:szCs w:val="28"/>
        </w:rPr>
        <w:t>Заполнить пропуски, указав возрастную группу, для которой характерны следующие особенности занятий по обу- чению рассказыванию по картине.</w:t>
      </w:r>
    </w:p>
    <w:p w14:paraId="0616DBA8">
      <w:pPr>
        <w:pStyle w:val="8"/>
        <w:tabs>
          <w:tab w:val="left" w:pos="7457"/>
        </w:tabs>
        <w:ind w:left="283" w:right="706" w:firstLine="707"/>
        <w:jc w:val="both"/>
        <w:rPr>
          <w:sz w:val="28"/>
          <w:szCs w:val="28"/>
        </w:rPr>
      </w:pPr>
      <w:r>
        <w:rPr>
          <w:sz w:val="28"/>
          <w:szCs w:val="28"/>
        </w:rPr>
        <w:t>Детей</w:t>
      </w:r>
      <w:r>
        <w:rPr>
          <w:spacing w:val="291"/>
          <w:sz w:val="28"/>
          <w:szCs w:val="28"/>
        </w:rPr>
        <w:t xml:space="preserve"> </w:t>
      </w:r>
      <w:r>
        <w:rPr>
          <w:sz w:val="28"/>
          <w:szCs w:val="28"/>
          <w:u w:val="single"/>
        </w:rPr>
        <w:tab/>
      </w:r>
      <w:r>
        <w:rPr>
          <w:sz w:val="28"/>
          <w:szCs w:val="28"/>
        </w:rPr>
        <w:t xml:space="preserve"> дошкольного возраста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необходимо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учить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замечать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картине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детали: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фон,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пейзаж, состояние погоды, включать в свои рассказы описания природы.</w:t>
      </w:r>
    </w:p>
    <w:p w14:paraId="7A9BBD8A">
      <w:pPr>
        <w:pStyle w:val="8"/>
        <w:tabs>
          <w:tab w:val="left" w:pos="6723"/>
        </w:tabs>
        <w:ind w:left="283" w:right="705" w:firstLine="707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>
        <w:rPr>
          <w:spacing w:val="158"/>
          <w:sz w:val="28"/>
          <w:szCs w:val="28"/>
        </w:rPr>
        <w:t xml:space="preserve"> </w:t>
      </w:r>
      <w:r>
        <w:rPr>
          <w:sz w:val="28"/>
          <w:szCs w:val="28"/>
          <w:u w:val="single"/>
        </w:rPr>
        <w:tab/>
      </w:r>
      <w:r>
        <w:rPr>
          <w:sz w:val="28"/>
          <w:szCs w:val="28"/>
        </w:rPr>
        <w:t xml:space="preserve"> группе становится возможным составление детьми небольшого связного повествова- ния, так как в этом возрасте совершенствуется речь, возрастает ре- чевая</w:t>
      </w:r>
      <w:r>
        <w:rPr>
          <w:spacing w:val="45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47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мыслительная</w:t>
      </w:r>
      <w:r>
        <w:rPr>
          <w:spacing w:val="47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активность.</w:t>
      </w:r>
      <w:r>
        <w:rPr>
          <w:spacing w:val="45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48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среднего</w:t>
      </w:r>
      <w:r>
        <w:rPr>
          <w:spacing w:val="46"/>
          <w:w w:val="15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дошкольного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возраста учат составлять главным образом описательные рассказы как по предметным, таки по сюжетным картинам.</w:t>
      </w:r>
    </w:p>
    <w:p w14:paraId="5B4FCCF0">
      <w:pPr>
        <w:pStyle w:val="8"/>
        <w:tabs>
          <w:tab w:val="left" w:pos="6663"/>
        </w:tabs>
        <w:spacing w:before="1"/>
        <w:ind w:left="282" w:right="703" w:firstLine="708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>
        <w:rPr>
          <w:spacing w:val="93"/>
          <w:sz w:val="28"/>
          <w:szCs w:val="28"/>
        </w:rPr>
        <w:t xml:space="preserve"> </w:t>
      </w:r>
      <w:r>
        <w:rPr>
          <w:sz w:val="28"/>
          <w:szCs w:val="28"/>
          <w:u w:val="single"/>
        </w:rPr>
        <w:tab/>
      </w:r>
      <w:r>
        <w:rPr>
          <w:sz w:val="28"/>
          <w:szCs w:val="28"/>
        </w:rPr>
        <w:t xml:space="preserve"> группе осуществля- ется подготовительный этап обучения рассказыванию по картине, поскольку трехлетний ребенок еще не может составить связного изложения. Как правило, дети ограничиваются перечислением объ- ектов, отдельных их свойств и действий. На данном этапе главным является учить детей рассматривать картину, замечать в ней самое главное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постепенно</w:t>
      </w:r>
      <w:r>
        <w:rPr>
          <w:spacing w:val="-16"/>
          <w:sz w:val="28"/>
          <w:szCs w:val="28"/>
        </w:rPr>
        <w:t xml:space="preserve"> </w:t>
      </w:r>
      <w:r>
        <w:rPr>
          <w:sz w:val="28"/>
          <w:szCs w:val="28"/>
        </w:rPr>
        <w:t>переводить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их</w:t>
      </w:r>
      <w:r>
        <w:rPr>
          <w:spacing w:val="-19"/>
          <w:sz w:val="28"/>
          <w:szCs w:val="28"/>
        </w:rPr>
        <w:t xml:space="preserve"> </w:t>
      </w:r>
      <w:r>
        <w:rPr>
          <w:sz w:val="28"/>
          <w:szCs w:val="28"/>
        </w:rPr>
        <w:t>от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простого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перечисления</w:t>
      </w:r>
      <w:r>
        <w:rPr>
          <w:spacing w:val="-19"/>
          <w:sz w:val="28"/>
          <w:szCs w:val="28"/>
        </w:rPr>
        <w:t xml:space="preserve"> </w:t>
      </w:r>
      <w:r>
        <w:rPr>
          <w:sz w:val="28"/>
          <w:szCs w:val="28"/>
        </w:rPr>
        <w:t>пред- метов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связным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высказываниям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(ответам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вопросы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педагога).</w:t>
      </w:r>
    </w:p>
    <w:p w14:paraId="75DB71BC">
      <w:pPr>
        <w:pStyle w:val="8"/>
        <w:tabs>
          <w:tab w:val="left" w:pos="6663"/>
        </w:tabs>
        <w:spacing w:before="1"/>
        <w:ind w:left="282" w:right="703" w:firstLine="708"/>
        <w:jc w:val="both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Ответы</w:t>
      </w:r>
      <w:r>
        <w:rPr>
          <w:rFonts w:hint="default"/>
          <w:sz w:val="28"/>
          <w:szCs w:val="28"/>
          <w:lang w:val="ru-RU"/>
        </w:rPr>
        <w:t>:</w:t>
      </w:r>
    </w:p>
    <w:p w14:paraId="100CDBB6">
      <w:pPr>
        <w:pStyle w:val="8"/>
        <w:numPr>
          <w:ilvl w:val="0"/>
          <w:numId w:val="51"/>
        </w:numPr>
        <w:tabs>
          <w:tab w:val="left" w:pos="6663"/>
          <w:tab w:val="clear" w:pos="420"/>
        </w:tabs>
        <w:spacing w:before="1"/>
        <w:ind w:left="420" w:leftChars="0" w:right="703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Детей старшего дошкольного возраста необходимо учить замечать в картине детали: фон, пейзаж, состояние погоды, включать в свои рассказы описания природы.</w:t>
      </w:r>
    </w:p>
    <w:p w14:paraId="06BB0D7D">
      <w:pPr>
        <w:pStyle w:val="8"/>
        <w:numPr>
          <w:ilvl w:val="0"/>
          <w:numId w:val="51"/>
        </w:numPr>
        <w:tabs>
          <w:tab w:val="left" w:pos="6663"/>
          <w:tab w:val="clear" w:pos="420"/>
        </w:tabs>
        <w:spacing w:before="1"/>
        <w:ind w:left="420" w:leftChars="0" w:right="703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В средней группе становится возможным составление детьми небольшого связного повествования, так как в этом возрасте совершенствуется речь, возрастает речевая и мыслительная активность. Детей среднего дошкольного возраста учат составлять главным образом описательные рассказы как по предметным, так и по сюжетным картинам.</w:t>
      </w:r>
    </w:p>
    <w:p w14:paraId="3C68FCB5">
      <w:pPr>
        <w:pStyle w:val="8"/>
        <w:numPr>
          <w:ilvl w:val="0"/>
          <w:numId w:val="51"/>
        </w:numPr>
        <w:tabs>
          <w:tab w:val="left" w:pos="6663"/>
          <w:tab w:val="clear" w:pos="420"/>
        </w:tabs>
        <w:spacing w:before="1"/>
        <w:ind w:left="420" w:leftChars="0" w:right="703" w:hanging="420" w:firstLineChars="0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В младшей группе осуществляется подготовительный этап обучения рассказыванию по картине, поскольку трехлетний ребенок еще не может составить связного изложения. Как правило, дети ограничиваются перечислением объектов, отдельных их свойств и действий. На данном этапе главным является учить детей рассматривать картину, замечать в ней самое главное и постепенно переводить их от простого перечисления предметов к связным высказываниям (ответам на вопросы педагога).</w:t>
      </w:r>
    </w:p>
    <w:p w14:paraId="681088B2">
      <w:pPr>
        <w:pStyle w:val="8"/>
        <w:ind w:left="282" w:right="710" w:firstLine="708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4. </w:t>
      </w:r>
      <w:r>
        <w:rPr>
          <w:sz w:val="28"/>
          <w:szCs w:val="28"/>
        </w:rPr>
        <w:t>Ознакомиться с примером занятия по картине в старшей возрастной группе.</w:t>
      </w:r>
    </w:p>
    <w:p w14:paraId="12487197">
      <w:pPr>
        <w:pStyle w:val="8"/>
        <w:ind w:left="282" w:right="707" w:firstLine="707"/>
        <w:jc w:val="both"/>
        <w:rPr>
          <w:sz w:val="28"/>
          <w:szCs w:val="28"/>
        </w:rPr>
      </w:pPr>
      <w:r>
        <w:rPr>
          <w:sz w:val="28"/>
          <w:szCs w:val="28"/>
        </w:rPr>
        <w:t>Литература для подготовки: Развитие речи детей дошкольного возраста: пособие для воспитателя детского сада / В. И. Логинова, А. И. Максаков, М. И. Попова и др.; под ред. Ф. А. Сохина. М., 1984. С. 132.</w:t>
      </w:r>
    </w:p>
    <w:p w14:paraId="7A1AE898">
      <w:pPr>
        <w:pStyle w:val="8"/>
        <w:ind w:left="282" w:right="708" w:firstLine="7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Ознакомиться с основными задачами, характерными особен- ностями занятий по картине в разных возрастных группах: URL: 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HYPERLINK "https://infourok.ru/rasskazyvanie-po-kartine-v-dou-4085766.html" \h </w:instrText>
      </w:r>
      <w:r>
        <w:rPr>
          <w:sz w:val="28"/>
          <w:szCs w:val="28"/>
        </w:rPr>
        <w:fldChar w:fldCharType="separate"/>
      </w:r>
      <w:r>
        <w:rPr>
          <w:spacing w:val="-2"/>
          <w:sz w:val="28"/>
          <w:szCs w:val="28"/>
        </w:rPr>
        <w:t>https://infourok.ru/rasskazyvanie-po-kartine-v-dou-4085766.html</w:t>
      </w:r>
      <w:r>
        <w:rPr>
          <w:spacing w:val="-2"/>
          <w:sz w:val="28"/>
          <w:szCs w:val="28"/>
        </w:rPr>
        <w:fldChar w:fldCharType="end"/>
      </w:r>
    </w:p>
    <w:p w14:paraId="14DE77C0">
      <w:pPr>
        <w:pStyle w:val="8"/>
        <w:spacing w:before="1"/>
        <w:ind w:left="282" w:right="709"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Привести пример занятия по развитию речи с опорой на кар- тинки для детей любой возрастной группы. Указать цель занятия, материалы, группу.</w:t>
      </w:r>
    </w:p>
    <w:p w14:paraId="5DB56B28">
      <w:pPr>
        <w:pStyle w:val="8"/>
        <w:spacing w:before="1"/>
        <w:ind w:right="709"/>
        <w:jc w:val="both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>:</w:t>
      </w:r>
    </w:p>
    <w:p w14:paraId="07C035ED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Пример занятия по развитию речи с опорой на картинки для детей старшей группы</w:t>
      </w:r>
    </w:p>
    <w:p w14:paraId="4DDAADB1">
      <w:pPr>
        <w:pStyle w:val="8"/>
        <w:spacing w:before="1"/>
        <w:ind w:right="709"/>
        <w:jc w:val="both"/>
        <w:rPr>
          <w:rFonts w:hint="default"/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Цель занятия:</w:t>
      </w:r>
    </w:p>
    <w:p w14:paraId="7E6548D3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Развитие умения составлять рассказ по картинке, обогащение словарного запаса, развитие связной речи.</w:t>
      </w:r>
    </w:p>
    <w:p w14:paraId="0EBE3EA3">
      <w:pPr>
        <w:pStyle w:val="8"/>
        <w:spacing w:before="1"/>
        <w:ind w:right="709"/>
        <w:jc w:val="both"/>
        <w:rPr>
          <w:rFonts w:hint="default"/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Материалы:</w:t>
      </w:r>
    </w:p>
    <w:p w14:paraId="58F533BB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Картинки с изображением различных сцен (например, "Кошка с котятами", "Мама и дочка на кухне", "Дети играют в парке").</w:t>
      </w:r>
    </w:p>
    <w:p w14:paraId="5B3BD4AA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Вопросы для обсуждения.</w:t>
      </w:r>
    </w:p>
    <w:p w14:paraId="52D743CD">
      <w:pPr>
        <w:pStyle w:val="8"/>
        <w:spacing w:before="1"/>
        <w:ind w:right="709"/>
        <w:jc w:val="both"/>
        <w:rPr>
          <w:rFonts w:hint="default"/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Ход занятия:</w:t>
      </w:r>
    </w:p>
    <w:p w14:paraId="1DC65067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Введение  </w:t>
      </w:r>
    </w:p>
    <w:p w14:paraId="020D27F6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Воспитатель показывает детям картинку и задает вопросы:  </w:t>
      </w:r>
    </w:p>
    <w:p w14:paraId="4EF18516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"Кто изображен на картинке?"  </w:t>
      </w:r>
    </w:p>
    <w:p w14:paraId="20234283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"Что они делают?"  </w:t>
      </w:r>
    </w:p>
    <w:p w14:paraId="777088C1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"Где происходит действие?"</w:t>
      </w:r>
    </w:p>
    <w:p w14:paraId="7A647B6E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Анализ картинки  </w:t>
      </w:r>
    </w:p>
    <w:p w14:paraId="2026E932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Воспитатель задает вопросы, направленные на анализ содержания картинки, например:  </w:t>
      </w:r>
    </w:p>
    <w:p w14:paraId="579323D0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"Какого цвета у кошки шерсть?"  </w:t>
      </w:r>
    </w:p>
    <w:p w14:paraId="05D02486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"Что делают котята?"  </w:t>
      </w:r>
    </w:p>
    <w:p w14:paraId="01FEC235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"Как выглядит мама?"</w:t>
      </w:r>
    </w:p>
    <w:p w14:paraId="7AF48B9A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Составление плана рассказа  </w:t>
      </w:r>
    </w:p>
    <w:p w14:paraId="530AA3D9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Воспитатель помогает детям составить план рассказа, задавая вопросы, например:  </w:t>
      </w:r>
    </w:p>
    <w:p w14:paraId="074B55B2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"Что происходит в начале?"  </w:t>
      </w:r>
    </w:p>
    <w:p w14:paraId="0E399BE3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"Что происходит в середине?"  </w:t>
      </w:r>
    </w:p>
    <w:p w14:paraId="1D00E1E5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"Что происходит в конце?"</w:t>
      </w:r>
    </w:p>
    <w:p w14:paraId="7437A504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Составление рассказа  </w:t>
      </w:r>
    </w:p>
    <w:p w14:paraId="078426CD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Воспитатель помогает детям составить рассказ, используя план и анализ картинки.  </w:t>
      </w:r>
    </w:p>
    <w:p w14:paraId="2CBF8701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Дети могут работать индивидуально или в группах.</w:t>
      </w:r>
    </w:p>
    <w:p w14:paraId="6499D8F2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Пересказ рассказа  </w:t>
      </w:r>
    </w:p>
    <w:p w14:paraId="14BB3536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Воспитатель предлагает детям пересказать рассказ, используя свои слова.  </w:t>
      </w:r>
    </w:p>
    <w:p w14:paraId="2E5AB744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Дети могут работать индивидуально или в группах.</w:t>
      </w:r>
    </w:p>
    <w:p w14:paraId="3656F458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Оценка и коррекция  </w:t>
      </w:r>
    </w:p>
    <w:p w14:paraId="701C7F9E">
      <w:pPr>
        <w:pStyle w:val="8"/>
        <w:spacing w:before="1"/>
        <w:ind w:righ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Воспитатель оценивает рассказы детей, исправляет ошибки и поддерживает правильное произношение и построение предложений.</w:t>
      </w:r>
    </w:p>
    <w:p w14:paraId="70C35105">
      <w:pPr>
        <w:pStyle w:val="8"/>
        <w:spacing w:before="1"/>
        <w:ind w:right="709"/>
        <w:jc w:val="both"/>
        <w:rPr>
          <w:b/>
          <w:sz w:val="28"/>
          <w:szCs w:val="28"/>
        </w:rPr>
      </w:pPr>
    </w:p>
    <w:p w14:paraId="5DC07CF8">
      <w:pPr>
        <w:pStyle w:val="8"/>
        <w:spacing w:before="1"/>
        <w:ind w:right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5. </w:t>
      </w:r>
      <w:r>
        <w:rPr>
          <w:sz w:val="28"/>
          <w:szCs w:val="28"/>
        </w:rPr>
        <w:t>Указать возрастную группу, в которой на занятиях по развитию речи можно использовать предложенную картинку.</w:t>
      </w:r>
    </w:p>
    <w:p w14:paraId="09EA51CB">
      <w:pPr>
        <w:pStyle w:val="8"/>
        <w:spacing w:after="0"/>
        <w:rPr>
          <w:sz w:val="28"/>
          <w:szCs w:val="28"/>
        </w:rPr>
        <w:sectPr>
          <w:pgSz w:w="11910" w:h="16840"/>
          <w:pgMar w:top="1060" w:right="708" w:bottom="1220" w:left="850" w:header="0" w:footer="981" w:gutter="0"/>
          <w:cols w:space="720" w:num="1"/>
        </w:sectPr>
      </w:pPr>
    </w:p>
    <w:p w14:paraId="5203A334">
      <w:pPr>
        <w:pStyle w:val="8"/>
        <w:ind w:left="2872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2651125" cy="4128770"/>
            <wp:effectExtent l="0" t="0" r="0" b="0"/>
            <wp:docPr id="582" name="Image 5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2" name="Image 582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1474" cy="412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94E761">
      <w:pPr>
        <w:pStyle w:val="8"/>
        <w:rPr>
          <w:sz w:val="28"/>
          <w:szCs w:val="28"/>
        </w:rPr>
      </w:pPr>
    </w:p>
    <w:p w14:paraId="0DCA56E4">
      <w:pPr>
        <w:pStyle w:val="8"/>
        <w:rPr>
          <w:sz w:val="28"/>
          <w:szCs w:val="28"/>
        </w:rPr>
      </w:pPr>
    </w:p>
    <w:p w14:paraId="77A9303E">
      <w:pPr>
        <w:pStyle w:val="8"/>
        <w:spacing w:before="23"/>
        <w:rPr>
          <w:sz w:val="28"/>
          <w:szCs w:val="28"/>
        </w:rPr>
      </w:pPr>
      <w:r>
        <w:rPr>
          <w:sz w:val="28"/>
          <w:szCs w:val="28"/>
        </w:rPr>
        <w:drawing>
          <wp:anchor distT="0" distB="0" distL="0" distR="0" simplePos="0" relativeHeight="251675648" behindDoc="1" locked="0" layoutInCell="1" allowOverlap="1">
            <wp:simplePos x="0" y="0"/>
            <wp:positionH relativeFrom="page">
              <wp:posOffset>2332990</wp:posOffset>
            </wp:positionH>
            <wp:positionV relativeFrom="paragraph">
              <wp:posOffset>175895</wp:posOffset>
            </wp:positionV>
            <wp:extent cx="2712085" cy="3366770"/>
            <wp:effectExtent l="0" t="0" r="0" b="0"/>
            <wp:wrapTopAndBottom/>
            <wp:docPr id="583" name="Image 5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" name="Image 583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1952" cy="33670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89A336">
      <w:pPr>
        <w:pStyle w:val="8"/>
        <w:spacing w:after="0"/>
        <w:rPr>
          <w:sz w:val="28"/>
          <w:szCs w:val="28"/>
        </w:rPr>
        <w:sectPr>
          <w:pgSz w:w="11910" w:h="16840"/>
          <w:pgMar w:top="1120" w:right="708" w:bottom="1220" w:left="850" w:header="0" w:footer="981" w:gutter="0"/>
          <w:cols w:space="720" w:num="1"/>
        </w:sectPr>
      </w:pPr>
    </w:p>
    <w:p w14:paraId="5D050526">
      <w:pPr>
        <w:pStyle w:val="8"/>
        <w:ind w:left="2764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2788285" cy="4176395"/>
            <wp:effectExtent l="0" t="0" r="0" b="0"/>
            <wp:docPr id="584" name="Image 5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" name="Image 584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8877" cy="4176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97102">
      <w:pPr>
        <w:pStyle w:val="17"/>
        <w:numPr>
          <w:ilvl w:val="0"/>
          <w:numId w:val="52"/>
        </w:numPr>
        <w:tabs>
          <w:tab w:val="left" w:pos="521"/>
          <w:tab w:val="left" w:pos="9568"/>
        </w:tabs>
        <w:spacing w:before="365" w:after="0" w:line="368" w:lineRule="exact"/>
        <w:ind w:left="521" w:right="0" w:hanging="239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– </w:t>
      </w:r>
      <w:r>
        <w:rPr>
          <w:sz w:val="28"/>
          <w:szCs w:val="28"/>
          <w:lang w:val="ru-RU"/>
        </w:rPr>
        <w:t>младшая</w:t>
      </w:r>
      <w:r>
        <w:rPr>
          <w:rFonts w:hint="default"/>
          <w:sz w:val="28"/>
          <w:szCs w:val="28"/>
          <w:lang w:val="ru-RU"/>
        </w:rPr>
        <w:t xml:space="preserve"> группа</w:t>
      </w:r>
      <w:r>
        <w:rPr>
          <w:sz w:val="28"/>
          <w:szCs w:val="28"/>
          <w:u w:val="single"/>
        </w:rPr>
        <w:tab/>
      </w:r>
    </w:p>
    <w:p w14:paraId="2D921995">
      <w:pPr>
        <w:pStyle w:val="17"/>
        <w:numPr>
          <w:ilvl w:val="0"/>
          <w:numId w:val="52"/>
        </w:numPr>
        <w:tabs>
          <w:tab w:val="left" w:pos="521"/>
          <w:tab w:val="left" w:pos="9568"/>
        </w:tabs>
        <w:spacing w:before="0" w:after="0" w:line="367" w:lineRule="exact"/>
        <w:ind w:left="521" w:right="0" w:hanging="239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– </w:t>
      </w:r>
      <w:r>
        <w:rPr>
          <w:sz w:val="28"/>
          <w:szCs w:val="28"/>
          <w:lang w:val="ru-RU"/>
        </w:rPr>
        <w:t>средняя</w:t>
      </w:r>
      <w:r>
        <w:rPr>
          <w:rFonts w:hint="default"/>
          <w:sz w:val="28"/>
          <w:szCs w:val="28"/>
          <w:lang w:val="ru-RU"/>
        </w:rPr>
        <w:t xml:space="preserve"> группа</w:t>
      </w:r>
      <w:r>
        <w:rPr>
          <w:sz w:val="28"/>
          <w:szCs w:val="28"/>
          <w:u w:val="single"/>
        </w:rPr>
        <w:tab/>
      </w:r>
    </w:p>
    <w:p w14:paraId="18D1B8EB">
      <w:pPr>
        <w:pStyle w:val="17"/>
        <w:numPr>
          <w:ilvl w:val="0"/>
          <w:numId w:val="52"/>
        </w:numPr>
        <w:tabs>
          <w:tab w:val="left" w:pos="521"/>
          <w:tab w:val="left" w:pos="9568"/>
        </w:tabs>
        <w:spacing w:before="0" w:after="0" w:line="368" w:lineRule="exact"/>
        <w:ind w:left="521" w:right="0" w:hanging="239"/>
        <w:jc w:val="left"/>
        <w:rPr>
          <w:sz w:val="28"/>
          <w:szCs w:val="28"/>
        </w:rPr>
      </w:pPr>
      <w:bookmarkStart w:id="66" w:name="_bookmark32"/>
      <w:bookmarkEnd w:id="66"/>
      <w:r>
        <w:rPr>
          <w:sz w:val="28"/>
          <w:szCs w:val="28"/>
        </w:rPr>
        <w:t xml:space="preserve">– </w:t>
      </w:r>
      <w:r>
        <w:rPr>
          <w:sz w:val="28"/>
          <w:szCs w:val="28"/>
          <w:lang w:val="ru-RU"/>
        </w:rPr>
        <w:t>старшая</w:t>
      </w:r>
      <w:r>
        <w:rPr>
          <w:rFonts w:hint="default"/>
          <w:sz w:val="28"/>
          <w:szCs w:val="28"/>
          <w:lang w:val="ru-RU"/>
        </w:rPr>
        <w:t xml:space="preserve"> группа</w:t>
      </w:r>
      <w:r>
        <w:rPr>
          <w:sz w:val="28"/>
          <w:szCs w:val="28"/>
          <w:u w:val="single"/>
        </w:rPr>
        <w:tab/>
      </w:r>
    </w:p>
    <w:p w14:paraId="3A9E205D">
      <w:pPr>
        <w:pStyle w:val="8"/>
        <w:spacing w:before="1"/>
        <w:rPr>
          <w:sz w:val="28"/>
          <w:szCs w:val="28"/>
        </w:rPr>
      </w:pPr>
    </w:p>
    <w:p w14:paraId="6C0CCE0C">
      <w:pPr>
        <w:pStyle w:val="2"/>
        <w:ind w:left="0" w:right="429" w:firstLine="0"/>
        <w:jc w:val="center"/>
        <w:rPr>
          <w:sz w:val="28"/>
          <w:szCs w:val="28"/>
        </w:rPr>
      </w:pPr>
      <w:bookmarkStart w:id="67" w:name="Тест по теме"/>
      <w:bookmarkEnd w:id="67"/>
      <w:r>
        <w:rPr>
          <w:sz w:val="28"/>
          <w:szCs w:val="28"/>
        </w:rPr>
        <w:t>Тест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теме</w:t>
      </w:r>
    </w:p>
    <w:p w14:paraId="1F090BE1">
      <w:pPr>
        <w:pStyle w:val="8"/>
        <w:spacing w:before="56"/>
        <w:rPr>
          <w:b/>
          <w:sz w:val="28"/>
          <w:szCs w:val="28"/>
        </w:rPr>
      </w:pPr>
    </w:p>
    <w:p w14:paraId="7F8152D2">
      <w:pPr>
        <w:pStyle w:val="17"/>
        <w:numPr>
          <w:ilvl w:val="1"/>
          <w:numId w:val="52"/>
        </w:numPr>
        <w:tabs>
          <w:tab w:val="left" w:pos="1415"/>
        </w:tabs>
        <w:spacing w:before="0" w:after="0" w:line="368" w:lineRule="exact"/>
        <w:ind w:left="1415" w:right="0" w:hanging="424"/>
        <w:jc w:val="both"/>
        <w:rPr>
          <w:sz w:val="28"/>
          <w:szCs w:val="28"/>
        </w:rPr>
      </w:pPr>
      <w:r>
        <w:rPr>
          <w:b/>
          <w:sz w:val="28"/>
          <w:szCs w:val="28"/>
        </w:rPr>
        <w:t>Предметные</w:t>
      </w:r>
      <w:r>
        <w:rPr>
          <w:b/>
          <w:spacing w:val="-8"/>
          <w:sz w:val="28"/>
          <w:szCs w:val="28"/>
        </w:rPr>
        <w:t xml:space="preserve"> </w:t>
      </w:r>
      <w:r>
        <w:rPr>
          <w:b/>
          <w:sz w:val="28"/>
          <w:szCs w:val="28"/>
        </w:rPr>
        <w:t>картины</w:t>
      </w:r>
      <w:r>
        <w:rPr>
          <w:b/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65"/>
          <w:sz w:val="28"/>
          <w:szCs w:val="28"/>
        </w:rPr>
        <w:t xml:space="preserve"> </w:t>
      </w:r>
      <w:r>
        <w:rPr>
          <w:sz w:val="28"/>
          <w:szCs w:val="28"/>
        </w:rPr>
        <w:t>это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картины,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которых...</w:t>
      </w:r>
    </w:p>
    <w:p w14:paraId="53F08FEF">
      <w:pPr>
        <w:pStyle w:val="8"/>
        <w:ind w:left="283" w:right="706" w:firstLine="707"/>
        <w:jc w:val="both"/>
        <w:rPr>
          <w:sz w:val="28"/>
          <w:szCs w:val="28"/>
        </w:rPr>
      </w:pPr>
      <w:r>
        <w:rPr>
          <w:sz w:val="28"/>
          <w:szCs w:val="28"/>
        </w:rPr>
        <w:t>а) изображены один или несколько предметов без какого-либо сюжетного взаимодействия между ними (одежда, посуда, живот- ные; «Лошадь с жеребенком», «Корова с теленком»);</w:t>
      </w:r>
    </w:p>
    <w:p w14:paraId="4DBD414C">
      <w:pPr>
        <w:pStyle w:val="8"/>
        <w:ind w:left="283" w:right="708" w:firstLine="707"/>
        <w:jc w:val="both"/>
        <w:rPr>
          <w:sz w:val="28"/>
          <w:szCs w:val="28"/>
        </w:rPr>
      </w:pPr>
      <w:r>
        <w:rPr>
          <w:sz w:val="28"/>
          <w:szCs w:val="28"/>
        </w:rPr>
        <w:t>б) изображены предметы и персонажи находятся в сюжетном взаимодействии друг с другом;</w:t>
      </w:r>
    </w:p>
    <w:p w14:paraId="0A06D910">
      <w:pPr>
        <w:pStyle w:val="8"/>
        <w:ind w:left="991" w:right="6092"/>
        <w:jc w:val="both"/>
        <w:rPr>
          <w:sz w:val="28"/>
          <w:szCs w:val="28"/>
        </w:rPr>
      </w:pPr>
      <w:r>
        <w:rPr>
          <w:sz w:val="28"/>
          <w:szCs w:val="28"/>
        </w:rPr>
        <w:t>в) верного ответа нет;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г)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все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варианты</w:t>
      </w:r>
      <w:r>
        <w:rPr>
          <w:spacing w:val="-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верные.</w:t>
      </w:r>
    </w:p>
    <w:p w14:paraId="30FC26B9">
      <w:pPr>
        <w:pStyle w:val="2"/>
        <w:numPr>
          <w:ilvl w:val="1"/>
          <w:numId w:val="52"/>
        </w:numPr>
        <w:tabs>
          <w:tab w:val="left" w:pos="1414"/>
        </w:tabs>
        <w:spacing w:before="0" w:after="0" w:line="240" w:lineRule="auto"/>
        <w:ind w:left="283" w:right="710" w:firstLine="707"/>
        <w:jc w:val="both"/>
        <w:rPr>
          <w:sz w:val="28"/>
          <w:szCs w:val="28"/>
        </w:rPr>
      </w:pPr>
      <w:r>
        <w:rPr>
          <w:sz w:val="28"/>
          <w:szCs w:val="28"/>
        </w:rPr>
        <w:t>Картинки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какого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типа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представлены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ниже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(«Рассказы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в картинках» Н. Радлова)?</w:t>
      </w:r>
    </w:p>
    <w:p w14:paraId="18CAFBC2">
      <w:pPr>
        <w:pStyle w:val="2"/>
        <w:spacing w:after="0" w:line="240" w:lineRule="auto"/>
        <w:jc w:val="both"/>
        <w:rPr>
          <w:sz w:val="28"/>
          <w:szCs w:val="28"/>
        </w:rPr>
        <w:sectPr>
          <w:pgSz w:w="11910" w:h="16840"/>
          <w:pgMar w:top="1120" w:right="708" w:bottom="1220" w:left="850" w:header="0" w:footer="981" w:gutter="0"/>
          <w:cols w:space="720" w:num="1"/>
        </w:sectPr>
      </w:pPr>
    </w:p>
    <w:p w14:paraId="27259D2D">
      <w:pPr>
        <w:pStyle w:val="8"/>
        <w:ind w:left="1420"/>
        <w:rPr>
          <w:sz w:val="28"/>
          <w:szCs w:val="28"/>
        </w:rPr>
      </w:pPr>
      <w:r>
        <w:rPr>
          <w:sz w:val="28"/>
          <w:szCs w:val="28"/>
        </w:rPr>
        <mc:AlternateContent>
          <mc:Choice Requires="wpg">
            <w:drawing>
              <wp:inline distT="0" distB="0" distL="0" distR="0">
                <wp:extent cx="4497705" cy="6600825"/>
                <wp:effectExtent l="0" t="0" r="0" b="0"/>
                <wp:docPr id="585" name="Group 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97705" cy="6600825"/>
                          <a:chOff x="0" y="0"/>
                          <a:chExt cx="4497705" cy="6600825"/>
                        </a:xfrm>
                      </wpg:grpSpPr>
                      <wps:wsp>
                        <wps:cNvPr id="586" name="Graphic 586"/>
                        <wps:cNvSpPr/>
                        <wps:spPr>
                          <a:xfrm>
                            <a:off x="0" y="0"/>
                            <a:ext cx="4495800" cy="6600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95800" h="6600825">
                                <a:moveTo>
                                  <a:pt x="4495800" y="3276600"/>
                                </a:moveTo>
                                <a:lnTo>
                                  <a:pt x="4352544" y="3276600"/>
                                </a:lnTo>
                                <a:lnTo>
                                  <a:pt x="4352544" y="0"/>
                                </a:lnTo>
                                <a:lnTo>
                                  <a:pt x="143256" y="0"/>
                                </a:lnTo>
                                <a:lnTo>
                                  <a:pt x="143256" y="3276600"/>
                                </a:lnTo>
                                <a:lnTo>
                                  <a:pt x="0" y="3276600"/>
                                </a:lnTo>
                                <a:lnTo>
                                  <a:pt x="0" y="6600444"/>
                                </a:lnTo>
                                <a:lnTo>
                                  <a:pt x="4495800" y="6600444"/>
                                </a:lnTo>
                                <a:lnTo>
                                  <a:pt x="4495800" y="32766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FF"/>
                          </a:solidFill>
                        </wps:spPr>
                        <wps:bodyPr wrap="square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7" name="Image 587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4526" y="761"/>
                            <a:ext cx="4205883" cy="32677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88" name="Image 588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50" y="3277361"/>
                            <a:ext cx="4495564" cy="330961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585" o:spid="_x0000_s1026" o:spt="203" style="height:519.75pt;width:354.15pt;" coordsize="4497705,6600825" o:gfxdata="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/9lQSwMEFAAAAAgAh07iQFLYVZgo&#10;VAEAHlQBABUAAABkcnMvbWVkaWEvaW1hZ2UxLmpwZWcA//8AAP/Y/+AAEEpGSUYAAQEBAGAAYAAA&#10;/9sAQwADAgIDAgIDAwMDBAMDBAUIBQUEBAUKBwcGCAwKDAwLCgsLDQ4SEA0OEQ4LCxAWEBETFBUV&#10;FQwPFxgWFBgSFBUU/9sAQwEDBAQFBAUJBQUJFA0LDRQUFBQUFBQUFBQUFBQUFBQUFBQUFBQUFBQU&#10;FBQUFBQUFBQUFBQUFBQUFBQUFBQUFBQU/8AAEQgB4QKA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H//2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">
                <o:lock v:ext="edit" aspectratio="f"/>
                <v:shape id="Graphic 586" o:spid="_x0000_s1026" o:spt="100" style="position:absolute;left:0;top:0;height:6600825;width:4495800;" fillcolor="#00FFFF" filled="t" stroked="f" coordsize="4495800,6600825" o:gfxdata="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AtvtC5AAAA3AAA&#10;AA8AAAAAAAAAAQAgAAAAIgAAAGRycy9kb3ducmV2LnhtbFBLAQIUABQAAAAIAIdO4kAzLwWeOwAA&#10;ADkAAAAQAAAAAAAAAAEAIAAAAAgBAABkcnMvc2hhcGV4bWwueG1sUEsFBgAAAAAGAAYAWwEAALID&#10;AAAAAA==&#10;" path="m4495800,3276600l4352544,3276600,4352544,0,143256,0,143256,3276600,0,3276600,0,6600444,4495800,6600444,4495800,3276600xe">
                  <v:fill on="t" focussize="0,0"/>
                  <v:stroke on="f"/>
                  <v:imagedata o:title=""/>
                  <o:lock v:ext="edit" aspectratio="f"/>
                  <v:textbox inset="0mm,0mm,0mm,0mm"/>
                </v:shape>
                <v:shape id="Image 587" o:spid="_x0000_s1026" o:spt="75" type="#_x0000_t75" style="position:absolute;left:144526;top:761;height:3267708;width:4205883;" filled="f" o:preferrelative="t" stroked="f" coordsize="21600,21600" o:gfxdata="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+6iFk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6" o:title=""/>
                  <o:lock v:ext="edit" aspectratio="f"/>
                </v:shape>
                <v:shape id="Image 588" o:spid="_x0000_s1026" o:spt="75" type="#_x0000_t75" style="position:absolute;left:1650;top:3277361;height:3309619;width:4495564;" filled="f" o:preferrelative="t" stroked="f" coordsize="21600,21600" o:gfxdata="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zg4R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7" o:title=""/>
                  <o:lock v:ext="edit" aspectratio="f"/>
                </v:shape>
                <w10:wrap type="none"/>
                <w10:anchorlock/>
              </v:group>
            </w:pict>
          </mc:Fallback>
        </mc:AlternateContent>
      </w:r>
    </w:p>
    <w:p w14:paraId="043422CA">
      <w:pPr>
        <w:pStyle w:val="8"/>
        <w:ind w:left="990" w:right="5912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предметные</w:t>
      </w:r>
      <w:r>
        <w:rPr>
          <w:spacing w:val="-19"/>
          <w:sz w:val="28"/>
          <w:szCs w:val="28"/>
        </w:rPr>
        <w:t xml:space="preserve"> </w:t>
      </w:r>
      <w:r>
        <w:rPr>
          <w:sz w:val="28"/>
          <w:szCs w:val="28"/>
        </w:rPr>
        <w:t>картинки; б) сюжетные картинки;</w:t>
      </w:r>
    </w:p>
    <w:p w14:paraId="0C93C7E0">
      <w:pPr>
        <w:pStyle w:val="8"/>
        <w:ind w:left="990" w:right="3254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репродукция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картин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мастеров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искусства; г) пейзажная картина.</w:t>
      </w:r>
    </w:p>
    <w:p w14:paraId="66B20C76">
      <w:pPr>
        <w:pStyle w:val="2"/>
        <w:numPr>
          <w:ilvl w:val="1"/>
          <w:numId w:val="52"/>
        </w:numPr>
        <w:tabs>
          <w:tab w:val="left" w:pos="1413"/>
        </w:tabs>
        <w:spacing w:before="0" w:after="0" w:line="240" w:lineRule="auto"/>
        <w:ind w:left="282" w:right="707" w:firstLine="707"/>
        <w:jc w:val="both"/>
        <w:rPr>
          <w:sz w:val="28"/>
          <w:szCs w:val="28"/>
        </w:rPr>
      </w:pPr>
      <w:r>
        <w:rPr>
          <w:sz w:val="28"/>
          <w:szCs w:val="28"/>
        </w:rPr>
        <w:t>Связное последовательное описание изображенных на картине предметов или животных, их качеств, свойств, дей- ствий, образа жизни</w:t>
      </w:r>
      <w:r>
        <w:rPr>
          <w:spacing w:val="4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 xml:space="preserve">– </w:t>
      </w:r>
      <w:r>
        <w:rPr>
          <w:sz w:val="28"/>
          <w:szCs w:val="28"/>
        </w:rPr>
        <w:t>это</w:t>
      </w:r>
    </w:p>
    <w:p w14:paraId="699ACA5F">
      <w:pPr>
        <w:pStyle w:val="8"/>
        <w:ind w:left="990" w:right="4737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описание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предметных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картин; б) описание сюжетной картины;</w:t>
      </w:r>
    </w:p>
    <w:p w14:paraId="0395954C">
      <w:pPr>
        <w:pStyle w:val="8"/>
        <w:ind w:left="990" w:right="1476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рассказ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последовательной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сюжетной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серии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картин; г) все ответы верные.</w:t>
      </w:r>
    </w:p>
    <w:p w14:paraId="337C02A1">
      <w:pPr>
        <w:pStyle w:val="8"/>
        <w:spacing w:after="0"/>
        <w:rPr>
          <w:sz w:val="28"/>
          <w:szCs w:val="28"/>
        </w:rPr>
        <w:sectPr>
          <w:pgSz w:w="11910" w:h="16840"/>
          <w:pgMar w:top="1120" w:right="708" w:bottom="1180" w:left="850" w:header="0" w:footer="981" w:gutter="0"/>
          <w:cols w:space="720" w:num="1"/>
        </w:sectPr>
      </w:pPr>
    </w:p>
    <w:p w14:paraId="44E8779C">
      <w:pPr>
        <w:pStyle w:val="2"/>
        <w:numPr>
          <w:ilvl w:val="1"/>
          <w:numId w:val="52"/>
        </w:numPr>
        <w:tabs>
          <w:tab w:val="left" w:pos="1413"/>
        </w:tabs>
        <w:spacing w:before="58" w:after="0" w:line="240" w:lineRule="auto"/>
        <w:ind w:left="282" w:right="712" w:firstLine="707"/>
        <w:jc w:val="left"/>
        <w:rPr>
          <w:sz w:val="28"/>
          <w:szCs w:val="28"/>
        </w:rPr>
      </w:pPr>
      <w:r>
        <w:rPr>
          <w:sz w:val="28"/>
          <w:szCs w:val="28"/>
        </w:rPr>
        <w:t>Развитие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умений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составлять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рассказ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серии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 xml:space="preserve">сюжет- ных картин </w:t>
      </w:r>
      <w:r>
        <w:rPr>
          <w:b w:val="0"/>
          <w:sz w:val="28"/>
          <w:szCs w:val="28"/>
        </w:rPr>
        <w:t xml:space="preserve">– </w:t>
      </w:r>
      <w:r>
        <w:rPr>
          <w:sz w:val="28"/>
          <w:szCs w:val="28"/>
        </w:rPr>
        <w:t>это задача раздела...</w:t>
      </w:r>
    </w:p>
    <w:p w14:paraId="4170DE08">
      <w:pPr>
        <w:pStyle w:val="8"/>
        <w:spacing w:before="1"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развитие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связной</w:t>
      </w:r>
      <w:r>
        <w:rPr>
          <w:spacing w:val="-11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речи;</w:t>
      </w:r>
    </w:p>
    <w:p w14:paraId="46089A5F">
      <w:pPr>
        <w:pStyle w:val="8"/>
        <w:ind w:left="990" w:right="2836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формирование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грамматического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строя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речи; в) подготовка к обучению грамоте;</w:t>
      </w:r>
    </w:p>
    <w:p w14:paraId="5CFCDB88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воспитание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звуковой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культуры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речи.</w:t>
      </w:r>
    </w:p>
    <w:p w14:paraId="6803739E">
      <w:pPr>
        <w:pStyle w:val="2"/>
        <w:numPr>
          <w:ilvl w:val="1"/>
          <w:numId w:val="52"/>
        </w:numPr>
        <w:tabs>
          <w:tab w:val="left" w:pos="1413"/>
        </w:tabs>
        <w:spacing w:before="0" w:after="0" w:line="240" w:lineRule="auto"/>
        <w:ind w:left="282" w:right="709" w:firstLine="707"/>
        <w:jc w:val="left"/>
        <w:rPr>
          <w:sz w:val="28"/>
          <w:szCs w:val="28"/>
        </w:rPr>
      </w:pPr>
      <w:r>
        <w:rPr>
          <w:sz w:val="28"/>
          <w:szCs w:val="28"/>
        </w:rPr>
        <w:t>По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Е.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Тихеевой,</w:t>
      </w:r>
      <w:r>
        <w:rPr>
          <w:spacing w:val="38"/>
          <w:sz w:val="28"/>
          <w:szCs w:val="28"/>
        </w:rPr>
        <w:t xml:space="preserve"> </w:t>
      </w:r>
      <w:r>
        <w:rPr>
          <w:sz w:val="28"/>
          <w:szCs w:val="28"/>
        </w:rPr>
        <w:t>рассматривание</w:t>
      </w:r>
      <w:r>
        <w:rPr>
          <w:spacing w:val="38"/>
          <w:sz w:val="28"/>
          <w:szCs w:val="28"/>
        </w:rPr>
        <w:t xml:space="preserve"> </w:t>
      </w:r>
      <w:r>
        <w:rPr>
          <w:sz w:val="28"/>
          <w:szCs w:val="28"/>
        </w:rPr>
        <w:t>картин</w:t>
      </w:r>
      <w:r>
        <w:rPr>
          <w:spacing w:val="39"/>
          <w:sz w:val="28"/>
          <w:szCs w:val="28"/>
        </w:rPr>
        <w:t xml:space="preserve"> </w:t>
      </w:r>
      <w:r>
        <w:rPr>
          <w:sz w:val="28"/>
          <w:szCs w:val="28"/>
        </w:rPr>
        <w:t xml:space="preserve">преследует </w:t>
      </w:r>
      <w:r>
        <w:rPr>
          <w:spacing w:val="-2"/>
          <w:sz w:val="28"/>
          <w:szCs w:val="28"/>
        </w:rPr>
        <w:t>цели:</w:t>
      </w:r>
    </w:p>
    <w:p w14:paraId="046C23E6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упражнение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6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наблюдении;</w:t>
      </w:r>
    </w:p>
    <w:p w14:paraId="6B8E84F9">
      <w:pPr>
        <w:pStyle w:val="8"/>
        <w:ind w:left="990" w:right="978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развитие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мышления,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воображения,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логического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суждения; в) развитие речи;</w:t>
      </w:r>
    </w:p>
    <w:p w14:paraId="280E0AC1">
      <w:pPr>
        <w:pStyle w:val="8"/>
        <w:spacing w:before="1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все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ответы</w:t>
      </w:r>
      <w:r>
        <w:rPr>
          <w:spacing w:val="-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верные.</w:t>
      </w:r>
    </w:p>
    <w:p w14:paraId="52DF4E7F">
      <w:pPr>
        <w:pStyle w:val="8"/>
        <w:rPr>
          <w:sz w:val="28"/>
          <w:szCs w:val="28"/>
        </w:rPr>
      </w:pPr>
    </w:p>
    <w:p w14:paraId="635490FB">
      <w:pPr>
        <w:pStyle w:val="2"/>
        <w:numPr>
          <w:ilvl w:val="1"/>
          <w:numId w:val="48"/>
        </w:numPr>
        <w:tabs>
          <w:tab w:val="left" w:pos="1228"/>
          <w:tab w:val="left" w:pos="4024"/>
        </w:tabs>
        <w:spacing w:before="0" w:after="0" w:line="240" w:lineRule="auto"/>
        <w:ind w:left="4024" w:right="1096" w:hanging="3353"/>
        <w:jc w:val="left"/>
        <w:rPr>
          <w:sz w:val="28"/>
          <w:szCs w:val="28"/>
        </w:rPr>
      </w:pPr>
      <w:bookmarkStart w:id="68" w:name="_bookmark33"/>
      <w:bookmarkEnd w:id="68"/>
      <w:bookmarkStart w:id="69" w:name="3.3. Обучение детей монологическим выска"/>
      <w:bookmarkEnd w:id="69"/>
      <w:r>
        <w:rPr>
          <w:sz w:val="28"/>
          <w:szCs w:val="28"/>
        </w:rPr>
        <w:t>Обучение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монологическим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высказываниям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 xml:space="preserve">типа </w:t>
      </w:r>
      <w:bookmarkStart w:id="70" w:name="рассуждений"/>
      <w:bookmarkEnd w:id="70"/>
      <w:r>
        <w:rPr>
          <w:spacing w:val="-2"/>
          <w:sz w:val="28"/>
          <w:szCs w:val="28"/>
        </w:rPr>
        <w:t>рассуждений</w:t>
      </w:r>
    </w:p>
    <w:p w14:paraId="1EE368AD">
      <w:pPr>
        <w:pStyle w:val="8"/>
        <w:rPr>
          <w:b/>
          <w:sz w:val="28"/>
          <w:szCs w:val="28"/>
        </w:rPr>
      </w:pPr>
    </w:p>
    <w:p w14:paraId="37474CC7">
      <w:pPr>
        <w:pStyle w:val="8"/>
        <w:ind w:left="283" w:right="706" w:firstLine="707"/>
        <w:jc w:val="both"/>
        <w:rPr>
          <w:sz w:val="28"/>
          <w:szCs w:val="28"/>
        </w:rPr>
      </w:pPr>
      <w:r>
        <w:rPr>
          <w:sz w:val="28"/>
          <w:szCs w:val="28"/>
        </w:rPr>
        <w:t>Тема посвящена рассуждению как наиболее сложному типу монологической речи. Рассмотрены способы выражения причинно- следственных отношений в рассуждении; методика обучения детей рассуждениям. Описаны знания, умения и навыки, которые необ- ходимо формировать для обучения рассуждению детей. Представ- лены некоторые особенности детских рассуждений.</w:t>
      </w:r>
    </w:p>
    <w:p w14:paraId="211EEB3F">
      <w:pPr>
        <w:pStyle w:val="8"/>
        <w:spacing w:before="367"/>
        <w:ind w:left="283" w:right="706" w:firstLine="70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1. </w:t>
      </w:r>
      <w:r>
        <w:rPr>
          <w:sz w:val="28"/>
          <w:szCs w:val="28"/>
        </w:rPr>
        <w:t>Прочитать детские рассуждения, приведенные ни- же, и проанализировать их с точки зрения соответствия структуре данного типа монолога, использования видов связи, доказательно- сти (количества аргументов).</w:t>
      </w:r>
    </w:p>
    <w:p w14:paraId="5ED696DA">
      <w:pPr>
        <w:pStyle w:val="8"/>
        <w:ind w:left="283" w:right="710" w:firstLine="707"/>
        <w:jc w:val="both"/>
        <w:rPr>
          <w:sz w:val="28"/>
          <w:szCs w:val="28"/>
        </w:rPr>
      </w:pPr>
      <w:r>
        <w:rPr>
          <w:sz w:val="28"/>
          <w:szCs w:val="28"/>
        </w:rPr>
        <w:t>Подснежник, потому что это первый цветок, который видно из-под снега. Он растет под снегом.</w:t>
      </w:r>
    </w:p>
    <w:p w14:paraId="13C3F2E4">
      <w:pPr>
        <w:pStyle w:val="8"/>
        <w:ind w:left="283" w:right="711" w:firstLine="707"/>
        <w:jc w:val="both"/>
        <w:rPr>
          <w:sz w:val="28"/>
          <w:szCs w:val="28"/>
        </w:rPr>
      </w:pPr>
      <w:r>
        <w:rPr>
          <w:sz w:val="28"/>
          <w:szCs w:val="28"/>
        </w:rPr>
        <w:t>Снег тает весной. Потому что весной солнце не только светит, но и греет. А снег тает, когда тепло.</w:t>
      </w:r>
    </w:p>
    <w:p w14:paraId="520F4279">
      <w:pPr>
        <w:pStyle w:val="8"/>
        <w:spacing w:line="366" w:lineRule="exact"/>
        <w:ind w:left="991"/>
        <w:jc w:val="both"/>
        <w:rPr>
          <w:sz w:val="28"/>
          <w:szCs w:val="28"/>
        </w:rPr>
      </w:pPr>
      <w:r>
        <w:rPr>
          <w:sz w:val="28"/>
          <w:szCs w:val="28"/>
        </w:rPr>
        <w:t>Лук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надо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полить.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Он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сухой: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его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давно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>
        <w:rPr>
          <w:spacing w:val="-6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поливали.</w:t>
      </w:r>
    </w:p>
    <w:p w14:paraId="1B6AFB19">
      <w:pPr>
        <w:pStyle w:val="8"/>
        <w:spacing w:before="1"/>
        <w:ind w:left="283" w:right="707" w:firstLine="707"/>
        <w:jc w:val="both"/>
        <w:rPr>
          <w:sz w:val="28"/>
          <w:szCs w:val="28"/>
        </w:rPr>
      </w:pPr>
      <w:r>
        <w:rPr>
          <w:sz w:val="28"/>
          <w:szCs w:val="28"/>
        </w:rPr>
        <w:t>Машинки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разные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я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люблю.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Я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люблю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велосипед, потому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что на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нем можно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гонять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улице,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и еще потому,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что папа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сказал,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что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у меня ноги будут сильные.</w:t>
      </w:r>
    </w:p>
    <w:p w14:paraId="230B58B0">
      <w:pPr>
        <w:pStyle w:val="8"/>
        <w:ind w:left="991"/>
        <w:jc w:val="both"/>
        <w:rPr>
          <w:sz w:val="28"/>
          <w:szCs w:val="28"/>
        </w:rPr>
      </w:pPr>
      <w:r>
        <w:rPr>
          <w:sz w:val="28"/>
          <w:szCs w:val="28"/>
        </w:rPr>
        <w:t>Вписать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высказывания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1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таблицу:</w:t>
      </w:r>
    </w:p>
    <w:p w14:paraId="05CCC39C">
      <w:pPr>
        <w:pStyle w:val="8"/>
        <w:spacing w:after="0"/>
        <w:jc w:val="both"/>
        <w:rPr>
          <w:sz w:val="28"/>
          <w:szCs w:val="28"/>
        </w:rPr>
        <w:sectPr>
          <w:pgSz w:w="11910" w:h="16840"/>
          <w:pgMar w:top="1060" w:right="708" w:bottom="1220" w:left="850" w:header="0" w:footer="981" w:gutter="0"/>
          <w:cols w:space="720" w:num="1"/>
        </w:sectPr>
      </w:pPr>
    </w:p>
    <w:tbl>
      <w:tblPr>
        <w:tblStyle w:val="7"/>
        <w:tblW w:w="0" w:type="auto"/>
        <w:tblInd w:w="585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446"/>
        <w:gridCol w:w="5623"/>
      </w:tblGrid>
      <w:tr w14:paraId="766F5C85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37" w:hRule="atLeast"/>
        </w:trPr>
        <w:tc>
          <w:tcPr>
            <w:tcW w:w="3446" w:type="dxa"/>
          </w:tcPr>
          <w:p w14:paraId="0DEC28B0">
            <w:pPr>
              <w:pStyle w:val="18"/>
              <w:spacing w:before="99"/>
              <w:ind w:left="842" w:hanging="245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Структура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речи- </w:t>
            </w:r>
            <w:r>
              <w:rPr>
                <w:spacing w:val="-2"/>
                <w:sz w:val="28"/>
                <w:szCs w:val="28"/>
              </w:rPr>
              <w:t>рассуждения</w:t>
            </w:r>
          </w:p>
        </w:tc>
        <w:tc>
          <w:tcPr>
            <w:tcW w:w="5623" w:type="dxa"/>
          </w:tcPr>
          <w:p w14:paraId="63697A06">
            <w:pPr>
              <w:pStyle w:val="18"/>
              <w:spacing w:before="99"/>
              <w:ind w:left="2083" w:right="358" w:hanging="170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Соответствующие</w:t>
            </w:r>
            <w:r>
              <w:rPr>
                <w:spacing w:val="-13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части</w:t>
            </w:r>
            <w:r>
              <w:rPr>
                <w:spacing w:val="-13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из</w:t>
            </w:r>
            <w:r>
              <w:rPr>
                <w:spacing w:val="-12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детских </w:t>
            </w:r>
            <w:r>
              <w:rPr>
                <w:spacing w:val="-2"/>
                <w:sz w:val="28"/>
                <w:szCs w:val="28"/>
              </w:rPr>
              <w:t>монологов</w:t>
            </w:r>
          </w:p>
        </w:tc>
      </w:tr>
      <w:tr w14:paraId="425AB8E1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02" w:hRule="atLeast"/>
        </w:trPr>
        <w:tc>
          <w:tcPr>
            <w:tcW w:w="3446" w:type="dxa"/>
          </w:tcPr>
          <w:p w14:paraId="5439B292">
            <w:pPr>
              <w:pStyle w:val="18"/>
              <w:spacing w:before="99"/>
              <w:ind w:left="100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Тезис</w:t>
            </w:r>
          </w:p>
        </w:tc>
        <w:tc>
          <w:tcPr>
            <w:tcW w:w="5623" w:type="dxa"/>
          </w:tcPr>
          <w:p w14:paraId="27DDF7CB">
            <w:pPr>
              <w:pStyle w:val="18"/>
              <w:rPr>
                <w:sz w:val="28"/>
                <w:szCs w:val="28"/>
              </w:rPr>
            </w:pPr>
          </w:p>
        </w:tc>
      </w:tr>
      <w:tr w14:paraId="57869D0D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72" w:hRule="atLeast"/>
        </w:trPr>
        <w:tc>
          <w:tcPr>
            <w:tcW w:w="3446" w:type="dxa"/>
          </w:tcPr>
          <w:p w14:paraId="2C36E249">
            <w:pPr>
              <w:pStyle w:val="18"/>
              <w:spacing w:before="99"/>
              <w:ind w:left="100" w:right="61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 xml:space="preserve">Доказательство </w:t>
            </w:r>
            <w:r>
              <w:rPr>
                <w:sz w:val="28"/>
                <w:szCs w:val="28"/>
              </w:rPr>
              <w:t>(система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аргументов)</w:t>
            </w:r>
          </w:p>
        </w:tc>
        <w:tc>
          <w:tcPr>
            <w:tcW w:w="5623" w:type="dxa"/>
          </w:tcPr>
          <w:p w14:paraId="2D8B1E21">
            <w:pPr>
              <w:pStyle w:val="18"/>
              <w:rPr>
                <w:sz w:val="28"/>
                <w:szCs w:val="28"/>
              </w:rPr>
            </w:pPr>
          </w:p>
        </w:tc>
      </w:tr>
      <w:tr w14:paraId="63A8A928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74" w:hRule="atLeast"/>
        </w:trPr>
        <w:tc>
          <w:tcPr>
            <w:tcW w:w="3446" w:type="dxa"/>
          </w:tcPr>
          <w:p w14:paraId="5AB0E626">
            <w:pPr>
              <w:pStyle w:val="18"/>
              <w:spacing w:before="99"/>
              <w:ind w:left="100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Вывод-обобщение</w:t>
            </w:r>
          </w:p>
        </w:tc>
        <w:tc>
          <w:tcPr>
            <w:tcW w:w="5623" w:type="dxa"/>
          </w:tcPr>
          <w:p w14:paraId="2D533F79">
            <w:pPr>
              <w:pStyle w:val="18"/>
              <w:rPr>
                <w:sz w:val="28"/>
                <w:szCs w:val="28"/>
              </w:rPr>
            </w:pPr>
          </w:p>
        </w:tc>
      </w:tr>
    </w:tbl>
    <w:p w14:paraId="43C65639">
      <w:pPr>
        <w:pStyle w:val="8"/>
        <w:spacing w:before="17"/>
        <w:rPr>
          <w:sz w:val="28"/>
          <w:szCs w:val="28"/>
        </w:rPr>
      </w:pPr>
    </w:p>
    <w:p w14:paraId="355D4F89">
      <w:pPr>
        <w:pStyle w:val="8"/>
        <w:ind w:left="282" w:right="708" w:firstLine="707"/>
        <w:jc w:val="both"/>
        <w:rPr>
          <w:sz w:val="28"/>
          <w:szCs w:val="28"/>
        </w:rPr>
      </w:pPr>
      <w:r>
        <w:rPr>
          <w:sz w:val="28"/>
          <w:szCs w:val="28"/>
        </w:rPr>
        <w:t>(Задание подобрано из учебного пособия: Бизикова О.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А. Раз- витие речи-рассуждения у детей дошкольного возраста: учебное пособие. 2013. С. 31–32).</w:t>
      </w:r>
    </w:p>
    <w:p w14:paraId="6D4B0A39">
      <w:pPr>
        <w:pStyle w:val="8"/>
        <w:ind w:left="282" w:right="708" w:firstLine="707"/>
        <w:jc w:val="both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>:</w:t>
      </w:r>
    </w:p>
    <w:p w14:paraId="28246B5B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Анализ детских рассуждений</w:t>
      </w:r>
    </w:p>
    <w:p w14:paraId="28628797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1. Рассуждение о подснежнике:</w:t>
      </w:r>
    </w:p>
    <w:p w14:paraId="1D027254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Тезис: Подснежник — первый цветок, который видно из-под снега.</w:t>
      </w:r>
    </w:p>
    <w:p w14:paraId="69A2F754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Доказательство (система аргументов):</w:t>
      </w:r>
    </w:p>
    <w:p w14:paraId="0509EB0D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Подснежник растет под снегом.</w:t>
      </w:r>
    </w:p>
    <w:p w14:paraId="0E01A4EE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Вывод-обобщение: Подснежник — первый цветок весны.</w:t>
      </w:r>
    </w:p>
    <w:p w14:paraId="101984F0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2. Рассуждение о таянии снега:</w:t>
      </w:r>
    </w:p>
    <w:p w14:paraId="1FF36260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Тезис: Снег тает весной.</w:t>
      </w:r>
    </w:p>
    <w:p w14:paraId="6B1418A6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Доказательство (система аргументов):</w:t>
      </w:r>
    </w:p>
    <w:p w14:paraId="51D89DA6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Весной солнце не только светит, но и греет.</w:t>
      </w:r>
    </w:p>
    <w:p w14:paraId="02837811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Снег тает, когда тепло.</w:t>
      </w:r>
    </w:p>
    <w:p w14:paraId="037A3252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Вывод-обобщение: Весной снег тает из-за тепла.</w:t>
      </w:r>
    </w:p>
    <w:p w14:paraId="39A9FC76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3. Рассуждение о поливе лука:</w:t>
      </w:r>
    </w:p>
    <w:p w14:paraId="6DF0399F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Тезис: Лук надо полить.</w:t>
      </w:r>
    </w:p>
    <w:p w14:paraId="7F0B8FAC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Доказательство (система аргументов):</w:t>
      </w:r>
    </w:p>
    <w:p w14:paraId="293CACC5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Лук сухой.</w:t>
      </w:r>
    </w:p>
    <w:p w14:paraId="36D0C9F9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Его давно не поливали.</w:t>
      </w:r>
    </w:p>
    <w:p w14:paraId="1083CFC7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Вывод-обобщение: Лук нуждается в поливе.</w:t>
      </w:r>
    </w:p>
    <w:p w14:paraId="4A2D3719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4. Рассуждение о выборе игрушек:</w:t>
      </w:r>
    </w:p>
    <w:p w14:paraId="5C95902F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Тезис: Я люблю велосипед.</w:t>
      </w:r>
    </w:p>
    <w:p w14:paraId="70428D65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Доказательство (система аргументов):</w:t>
      </w:r>
    </w:p>
    <w:p w14:paraId="1CCAA3EF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На велосипеде можно гонять по улице.</w:t>
      </w:r>
    </w:p>
    <w:p w14:paraId="1A0ABB42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Папа сказал, что у меня ноги будут сильные.</w:t>
      </w:r>
    </w:p>
    <w:p w14:paraId="36774078">
      <w:pPr>
        <w:pStyle w:val="8"/>
        <w:ind w:right="708"/>
        <w:jc w:val="both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Вывод-обобщение: Велосипед — любимая игрушка.</w:t>
      </w:r>
    </w:p>
    <w:p w14:paraId="17BE1F3E">
      <w:pPr>
        <w:spacing w:before="367"/>
        <w:ind w:right="704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2. </w:t>
      </w:r>
      <w:r>
        <w:rPr>
          <w:sz w:val="28"/>
          <w:szCs w:val="28"/>
        </w:rPr>
        <w:t>Прочитать главу 5 «</w:t>
      </w:r>
      <w:r>
        <w:rPr>
          <w:i/>
          <w:sz w:val="28"/>
          <w:szCs w:val="28"/>
        </w:rPr>
        <w:t>Содержание, методы и прие- мы обучения дошкольников речи-рассуждению</w:t>
      </w:r>
      <w:r>
        <w:rPr>
          <w:sz w:val="28"/>
          <w:szCs w:val="28"/>
        </w:rPr>
        <w:t>» учебного пособия О. А. Бизиковой.</w:t>
      </w:r>
    </w:p>
    <w:p w14:paraId="6893F605">
      <w:pPr>
        <w:pStyle w:val="8"/>
        <w:spacing w:before="1"/>
        <w:ind w:right="703"/>
        <w:jc w:val="both"/>
        <w:rPr>
          <w:sz w:val="28"/>
          <w:szCs w:val="28"/>
        </w:rPr>
      </w:pPr>
      <w:r>
        <w:rPr>
          <w:sz w:val="28"/>
          <w:szCs w:val="28"/>
        </w:rPr>
        <w:t>Литература для подготовки: Бизикова О.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А.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Развитие речи- рассуждения у детей дошкольного возраста: учебное пособие, 2013. С. 40–52.</w:t>
      </w:r>
    </w:p>
    <w:p w14:paraId="12080613">
      <w:pPr>
        <w:pStyle w:val="8"/>
        <w:ind w:left="990"/>
        <w:jc w:val="both"/>
        <w:rPr>
          <w:sz w:val="28"/>
          <w:szCs w:val="28"/>
        </w:rPr>
      </w:pPr>
      <w:r>
        <w:rPr>
          <w:sz w:val="28"/>
          <w:szCs w:val="28"/>
        </w:rPr>
        <w:t>Ответить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вопросы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выполнить</w:t>
      </w:r>
      <w:r>
        <w:rPr>
          <w:spacing w:val="-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задания:</w:t>
      </w:r>
    </w:p>
    <w:p w14:paraId="34E27EB5">
      <w:pPr>
        <w:pStyle w:val="17"/>
        <w:numPr>
          <w:ilvl w:val="0"/>
          <w:numId w:val="53"/>
        </w:numPr>
        <w:tabs>
          <w:tab w:val="left" w:pos="1381"/>
        </w:tabs>
        <w:spacing w:before="0" w:after="0" w:line="240" w:lineRule="auto"/>
        <w:ind w:left="282" w:right="709" w:firstLine="707"/>
        <w:jc w:val="left"/>
        <w:rPr>
          <w:sz w:val="28"/>
          <w:szCs w:val="28"/>
        </w:rPr>
      </w:pPr>
      <w:r>
        <w:rPr>
          <w:sz w:val="28"/>
          <w:szCs w:val="28"/>
        </w:rPr>
        <w:t>В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каких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ситуациях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дети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учатся</w:t>
      </w:r>
      <w:r>
        <w:rPr>
          <w:spacing w:val="-1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рассуждать?</w:t>
      </w:r>
    </w:p>
    <w:p w14:paraId="02AE6418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Дети учатся рассуждать в различных ситуациях, которые способствуют развитию их мыслительных и речевых навыков. Вот несколько примеров таких ситуаций:</w:t>
      </w:r>
    </w:p>
    <w:p w14:paraId="49C9EA9F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Обсуждение картин и иллюстраций: Дети рассматривают изображения и обсуждают, что на них изображено, что происходит и почему.</w:t>
      </w:r>
    </w:p>
    <w:p w14:paraId="252E8C7A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Решение проблем: Дети сталкиваются с задачами, требующими анализа и принятия решений, например, как решить конфликт или как распределить игрушки.</w:t>
      </w:r>
    </w:p>
    <w:p w14:paraId="01E0FFCE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Игры и эксперименты: В процессе игры дети могут рассуждать о правилах, последствиях своих действий и возможных вариантах развития событий.</w:t>
      </w:r>
    </w:p>
    <w:p w14:paraId="0BB7F6EF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Чтение книг и обсуждение: После чтения книг дети обсуждают сюжет, персонажей и мотивы их поступков.</w:t>
      </w:r>
    </w:p>
    <w:p w14:paraId="3A2C5147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Наблюдения за природой и окружающими явлениями: Дети делают выводы о причинах и следствиях природных явлений, например, почему идет дождь или почему листья опадают осенью</w:t>
      </w:r>
    </w:p>
    <w:p w14:paraId="3027D9F9">
      <w:pPr>
        <w:pStyle w:val="17"/>
        <w:numPr>
          <w:ilvl w:val="0"/>
          <w:numId w:val="53"/>
        </w:numPr>
        <w:tabs>
          <w:tab w:val="left" w:pos="1381"/>
        </w:tabs>
        <w:spacing w:before="0" w:after="0" w:line="240" w:lineRule="auto"/>
        <w:ind w:left="282" w:right="709" w:firstLine="707"/>
        <w:jc w:val="left"/>
        <w:rPr>
          <w:sz w:val="28"/>
          <w:szCs w:val="28"/>
        </w:rPr>
      </w:pPr>
      <w:r>
        <w:rPr>
          <w:sz w:val="28"/>
          <w:szCs w:val="28"/>
        </w:rPr>
        <w:t>Какие задания направлены на обучение детей рассуждению (привести примеры)?</w:t>
      </w:r>
    </w:p>
    <w:p w14:paraId="1F1F8EBC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Составление рассказов по картинкам</w:t>
      </w:r>
      <w:r>
        <w:rPr>
          <w:rFonts w:hint="default"/>
          <w:sz w:val="28"/>
          <w:szCs w:val="28"/>
        </w:rPr>
        <w:t>: Дети описывают, что происходит на картинке, и объясняют причины и следствия событий.</w:t>
      </w:r>
    </w:p>
    <w:p w14:paraId="45190E53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rFonts w:hint="default"/>
          <w:sz w:val="28"/>
          <w:szCs w:val="28"/>
        </w:rPr>
        <w:t>Решение логических задач: Дети решают задачи, требующие анализа и рассуждений, например, "Что будет, если...?"</w:t>
      </w:r>
    </w:p>
    <w:p w14:paraId="0361C431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rFonts w:hint="default"/>
          <w:sz w:val="28"/>
          <w:szCs w:val="28"/>
        </w:rPr>
        <w:t>Обсуждение моральных дилемм: Дети обсуждают ситуации, требующие выбора между разными вариантами действий, например, "Что делать, если друг взял твою игрушку без разрешения?"</w:t>
      </w:r>
    </w:p>
    <w:p w14:paraId="153A3CAF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rFonts w:hint="default"/>
          <w:sz w:val="28"/>
          <w:szCs w:val="28"/>
        </w:rPr>
        <w:t>Создание историй с альтернативными концовками: Дети придумывают разные варианты развития событий в истории, что помогает развивать их воображение и способность к рассуждению.</w:t>
      </w:r>
    </w:p>
    <w:p w14:paraId="0389D434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rFonts w:hint="default"/>
          <w:sz w:val="28"/>
          <w:szCs w:val="28"/>
        </w:rPr>
        <w:t>Игра "Почему?": Дети задают вопросы "Почему?" и отвечают на них, объясняя причины и следствия.</w:t>
      </w:r>
    </w:p>
    <w:p w14:paraId="297B0E3D">
      <w:pPr>
        <w:pStyle w:val="17"/>
        <w:numPr>
          <w:ilvl w:val="0"/>
          <w:numId w:val="53"/>
        </w:numPr>
        <w:tabs>
          <w:tab w:val="left" w:pos="1381"/>
        </w:tabs>
        <w:spacing w:before="0" w:after="0" w:line="240" w:lineRule="auto"/>
        <w:ind w:left="282" w:right="709" w:firstLine="707"/>
        <w:jc w:val="left"/>
        <w:rPr>
          <w:sz w:val="28"/>
          <w:szCs w:val="28"/>
        </w:rPr>
      </w:pPr>
      <w:r>
        <w:rPr>
          <w:sz w:val="28"/>
          <w:szCs w:val="28"/>
        </w:rPr>
        <w:t>Составить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план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образовательной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ситуации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(алгоритм),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по- священный обучению детей речи-рассуждению.</w:t>
      </w:r>
    </w:p>
    <w:p w14:paraId="4C75E71A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План образовательной ситуации:</w:t>
      </w:r>
    </w:p>
    <w:p w14:paraId="1BA319BC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Введение:</w:t>
      </w:r>
    </w:p>
    <w:p w14:paraId="77316EB8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Воспитатель показывает детям картинку или иллюстрацию и задает вопросы, чтобы привлечь их внимание.</w:t>
      </w:r>
    </w:p>
    <w:p w14:paraId="461553B3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Пример: "Что вы видите на картинке? Что происходит?"</w:t>
      </w:r>
    </w:p>
    <w:p w14:paraId="00D02566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Описание картинки:</w:t>
      </w:r>
    </w:p>
    <w:p w14:paraId="59144264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Дети описывают, что они видят на картинке, и объясняют свои мысли.</w:t>
      </w:r>
    </w:p>
    <w:p w14:paraId="21ED1A4D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Пример: "Какого цвета небо? Что делают животные на картинке?"</w:t>
      </w:r>
    </w:p>
    <w:p w14:paraId="02505333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Создание истории:</w:t>
      </w:r>
    </w:p>
    <w:p w14:paraId="7B4A2E9E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Воспитатель предлагает детям придумать историю о том, что происходит на картинке.</w:t>
      </w:r>
    </w:p>
    <w:p w14:paraId="154351AD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Пример: "Что произошло в лесу сегодня? Куда пошли животные?"</w:t>
      </w:r>
    </w:p>
    <w:p w14:paraId="014BF195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Развитие сюжета:</w:t>
      </w:r>
    </w:p>
    <w:p w14:paraId="774D11BA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Воспитатель помогает детям развивать сюжет истории, задавая наводящие вопросы.</w:t>
      </w:r>
    </w:p>
    <w:p w14:paraId="2DABCA98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Пример: "Что произошло дальше? Как животные решили свою проблему?"</w:t>
      </w:r>
    </w:p>
    <w:p w14:paraId="62C359D6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Обсуждение и коррекция:</w:t>
      </w:r>
    </w:p>
    <w:p w14:paraId="32AD21BE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После рассказа дети обсуждают, что им понравилось и что можно улучшить.</w:t>
      </w:r>
    </w:p>
    <w:p w14:paraId="1BCA45A6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Пример: "Что вам больше всего понравилось в рассказе? Что можно было бы добавить?"</w:t>
      </w:r>
    </w:p>
    <w:p w14:paraId="6EEA5504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Рефлексия:</w:t>
      </w:r>
    </w:p>
    <w:p w14:paraId="5FA6531F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Воспитатель предлагает детям поделиться своими впечатлениями и выводами.</w:t>
      </w:r>
    </w:p>
    <w:p w14:paraId="7401A9D6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  <w:r>
        <w:rPr>
          <w:sz w:val="28"/>
          <w:szCs w:val="28"/>
        </w:rPr>
        <w:t>Пример: "Что вы узнали нового? Что было самым интересным?"</w:t>
      </w:r>
    </w:p>
    <w:p w14:paraId="1E6317B5">
      <w:pPr>
        <w:pStyle w:val="17"/>
        <w:numPr>
          <w:ilvl w:val="0"/>
          <w:numId w:val="0"/>
        </w:numPr>
        <w:tabs>
          <w:tab w:val="left" w:pos="1381"/>
        </w:tabs>
        <w:spacing w:before="0" w:after="0" w:line="240" w:lineRule="auto"/>
        <w:ind w:right="709" w:rightChars="0"/>
        <w:jc w:val="left"/>
        <w:rPr>
          <w:sz w:val="28"/>
          <w:szCs w:val="28"/>
        </w:rPr>
      </w:pPr>
    </w:p>
    <w:p w14:paraId="2B109C5A">
      <w:pPr>
        <w:pStyle w:val="2"/>
        <w:ind w:left="0" w:right="430" w:firstLine="0"/>
        <w:jc w:val="center"/>
        <w:rPr>
          <w:sz w:val="28"/>
          <w:szCs w:val="28"/>
        </w:rPr>
      </w:pPr>
      <w:bookmarkStart w:id="71" w:name="_bookmark34"/>
      <w:bookmarkEnd w:id="71"/>
      <w:bookmarkStart w:id="72" w:name="Тест по теме"/>
      <w:bookmarkEnd w:id="72"/>
      <w:r>
        <w:rPr>
          <w:sz w:val="28"/>
          <w:szCs w:val="28"/>
        </w:rPr>
        <w:t>Тест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теме</w:t>
      </w:r>
    </w:p>
    <w:p w14:paraId="2E46AE27">
      <w:pPr>
        <w:pStyle w:val="8"/>
        <w:spacing w:before="53"/>
        <w:rPr>
          <w:b/>
          <w:sz w:val="28"/>
          <w:szCs w:val="28"/>
        </w:rPr>
      </w:pPr>
    </w:p>
    <w:p w14:paraId="6D60315A">
      <w:pPr>
        <w:pStyle w:val="17"/>
        <w:numPr>
          <w:ilvl w:val="0"/>
          <w:numId w:val="54"/>
        </w:numPr>
        <w:tabs>
          <w:tab w:val="left" w:pos="1414"/>
        </w:tabs>
        <w:spacing w:before="0" w:after="0" w:line="240" w:lineRule="auto"/>
        <w:ind w:left="282" w:right="707" w:firstLine="708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В рассуждении используются следующие способы вы- ражения причинно-следственных отношений (указать несколь- ко вариантов ответа):</w:t>
      </w:r>
    </w:p>
    <w:p w14:paraId="3914B86F">
      <w:pPr>
        <w:spacing w:before="0"/>
        <w:ind w:left="282" w:right="0" w:firstLine="707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а) слова </w:t>
      </w:r>
      <w:r>
        <w:rPr>
          <w:i/>
          <w:sz w:val="28"/>
          <w:szCs w:val="28"/>
        </w:rPr>
        <w:t xml:space="preserve">вот, например, следовательно, значит, во-первых, во- </w:t>
      </w:r>
      <w:r>
        <w:rPr>
          <w:i/>
          <w:spacing w:val="-2"/>
          <w:sz w:val="28"/>
          <w:szCs w:val="28"/>
        </w:rPr>
        <w:t>вторых</w:t>
      </w:r>
      <w:r>
        <w:rPr>
          <w:spacing w:val="-2"/>
          <w:sz w:val="28"/>
          <w:szCs w:val="28"/>
        </w:rPr>
        <w:t>;</w:t>
      </w:r>
    </w:p>
    <w:p w14:paraId="3D7F796D">
      <w:pPr>
        <w:pStyle w:val="8"/>
        <w:spacing w:before="1"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вводные</w:t>
      </w:r>
      <w:r>
        <w:rPr>
          <w:spacing w:val="-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слова;</w:t>
      </w:r>
    </w:p>
    <w:p w14:paraId="77FD547C">
      <w:pPr>
        <w:pStyle w:val="8"/>
        <w:ind w:left="282" w:right="715" w:firstLine="707"/>
        <w:rPr>
          <w:sz w:val="28"/>
          <w:szCs w:val="28"/>
        </w:rPr>
      </w:pPr>
      <w:r>
        <w:rPr>
          <w:sz w:val="28"/>
          <w:szCs w:val="28"/>
        </w:rPr>
        <w:t>в) имена существительные в родительном падеже с предлога- ми от, с, из-за;</w:t>
      </w:r>
    </w:p>
    <w:p w14:paraId="5A5977DF">
      <w:pPr>
        <w:pStyle w:val="8"/>
        <w:spacing w:after="0"/>
        <w:rPr>
          <w:sz w:val="28"/>
          <w:szCs w:val="28"/>
        </w:rPr>
        <w:sectPr>
          <w:pgSz w:w="11910" w:h="16840"/>
          <w:pgMar w:top="1060" w:right="708" w:bottom="1200" w:left="850" w:header="0" w:footer="981" w:gutter="0"/>
          <w:cols w:space="720" w:num="1"/>
        </w:sectPr>
      </w:pPr>
    </w:p>
    <w:p w14:paraId="612B4D37">
      <w:pPr>
        <w:spacing w:before="58"/>
        <w:ind w:left="990" w:right="0" w:firstLine="0"/>
        <w:jc w:val="both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28"/>
          <w:sz w:val="28"/>
          <w:szCs w:val="28"/>
        </w:rPr>
        <w:t xml:space="preserve"> </w:t>
      </w:r>
      <w:r>
        <w:rPr>
          <w:sz w:val="28"/>
          <w:szCs w:val="28"/>
        </w:rPr>
        <w:t>придаточные</w:t>
      </w:r>
      <w:r>
        <w:rPr>
          <w:spacing w:val="28"/>
          <w:sz w:val="28"/>
          <w:szCs w:val="28"/>
        </w:rPr>
        <w:t xml:space="preserve"> </w:t>
      </w:r>
      <w:r>
        <w:rPr>
          <w:sz w:val="28"/>
          <w:szCs w:val="28"/>
        </w:rPr>
        <w:t>предложения</w:t>
      </w:r>
      <w:r>
        <w:rPr>
          <w:spacing w:val="29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29"/>
          <w:sz w:val="28"/>
          <w:szCs w:val="28"/>
        </w:rPr>
        <w:t xml:space="preserve"> </w:t>
      </w:r>
      <w:r>
        <w:rPr>
          <w:sz w:val="28"/>
          <w:szCs w:val="28"/>
        </w:rPr>
        <w:t>союзами</w:t>
      </w:r>
      <w:r>
        <w:rPr>
          <w:spacing w:val="28"/>
          <w:sz w:val="28"/>
          <w:szCs w:val="28"/>
        </w:rPr>
        <w:t xml:space="preserve">  </w:t>
      </w:r>
      <w:r>
        <w:rPr>
          <w:i/>
          <w:sz w:val="28"/>
          <w:szCs w:val="28"/>
        </w:rPr>
        <w:t>потому</w:t>
      </w:r>
      <w:r>
        <w:rPr>
          <w:i/>
          <w:spacing w:val="30"/>
          <w:sz w:val="28"/>
          <w:szCs w:val="28"/>
        </w:rPr>
        <w:t xml:space="preserve"> </w:t>
      </w:r>
      <w:r>
        <w:rPr>
          <w:i/>
          <w:sz w:val="28"/>
          <w:szCs w:val="28"/>
        </w:rPr>
        <w:t>что,</w:t>
      </w:r>
      <w:r>
        <w:rPr>
          <w:i/>
          <w:spacing w:val="28"/>
          <w:sz w:val="28"/>
          <w:szCs w:val="28"/>
        </w:rPr>
        <w:t xml:space="preserve"> </w:t>
      </w:r>
      <w:r>
        <w:rPr>
          <w:i/>
          <w:sz w:val="28"/>
          <w:szCs w:val="28"/>
        </w:rPr>
        <w:t>если</w:t>
      </w:r>
      <w:r>
        <w:rPr>
          <w:i/>
          <w:spacing w:val="30"/>
          <w:sz w:val="28"/>
          <w:szCs w:val="28"/>
        </w:rPr>
        <w:t xml:space="preserve"> </w:t>
      </w:r>
      <w:r>
        <w:rPr>
          <w:spacing w:val="-10"/>
          <w:sz w:val="28"/>
          <w:szCs w:val="28"/>
        </w:rPr>
        <w:t>–</w:t>
      </w:r>
    </w:p>
    <w:p w14:paraId="11B12A83">
      <w:pPr>
        <w:spacing w:before="1" w:line="368" w:lineRule="exact"/>
        <w:ind w:left="282" w:right="0" w:firstLine="0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то,</w:t>
      </w:r>
      <w:r>
        <w:rPr>
          <w:i/>
          <w:spacing w:val="-10"/>
          <w:sz w:val="28"/>
          <w:szCs w:val="28"/>
        </w:rPr>
        <w:t xml:space="preserve"> </w:t>
      </w:r>
      <w:r>
        <w:rPr>
          <w:i/>
          <w:sz w:val="28"/>
          <w:szCs w:val="28"/>
        </w:rPr>
        <w:t>поэтому,</w:t>
      </w:r>
      <w:r>
        <w:rPr>
          <w:i/>
          <w:spacing w:val="-9"/>
          <w:sz w:val="28"/>
          <w:szCs w:val="28"/>
        </w:rPr>
        <w:t xml:space="preserve"> </w:t>
      </w:r>
      <w:r>
        <w:rPr>
          <w:i/>
          <w:sz w:val="28"/>
          <w:szCs w:val="28"/>
        </w:rPr>
        <w:t>так</w:t>
      </w:r>
      <w:r>
        <w:rPr>
          <w:i/>
          <w:spacing w:val="-6"/>
          <w:sz w:val="28"/>
          <w:szCs w:val="28"/>
        </w:rPr>
        <w:t xml:space="preserve"> </w:t>
      </w:r>
      <w:r>
        <w:rPr>
          <w:i/>
          <w:spacing w:val="-4"/>
          <w:sz w:val="28"/>
          <w:szCs w:val="28"/>
        </w:rPr>
        <w:t>как.</w:t>
      </w:r>
    </w:p>
    <w:p w14:paraId="4F77E956">
      <w:pPr>
        <w:pStyle w:val="2"/>
        <w:numPr>
          <w:ilvl w:val="0"/>
          <w:numId w:val="54"/>
        </w:numPr>
        <w:tabs>
          <w:tab w:val="left" w:pos="1413"/>
        </w:tabs>
        <w:spacing w:before="0" w:after="0" w:line="240" w:lineRule="auto"/>
        <w:ind w:left="282" w:right="707" w:firstLine="707"/>
        <w:jc w:val="both"/>
        <w:rPr>
          <w:sz w:val="28"/>
          <w:szCs w:val="28"/>
        </w:rPr>
      </w:pPr>
      <w:r>
        <w:rPr>
          <w:sz w:val="28"/>
          <w:szCs w:val="28"/>
        </w:rPr>
        <w:t>Структурные части речи-рассуждения в правильном порядке указаны в варианте...</w:t>
      </w:r>
    </w:p>
    <w:p w14:paraId="74C1D67B">
      <w:pPr>
        <w:pStyle w:val="8"/>
        <w:spacing w:before="1"/>
        <w:ind w:left="990" w:right="3883"/>
        <w:jc w:val="both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тезис,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доказательство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мнения,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вывод; б)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доказательство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мнения,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вывод,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тезис; в)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вывод,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доказательство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мнения,</w:t>
      </w:r>
      <w:r>
        <w:rPr>
          <w:spacing w:val="-1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тезис;</w:t>
      </w:r>
    </w:p>
    <w:p w14:paraId="55415091">
      <w:pPr>
        <w:pStyle w:val="8"/>
        <w:spacing w:line="367" w:lineRule="exact"/>
        <w:ind w:left="990"/>
        <w:jc w:val="both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указанные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структурные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части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относятся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>
        <w:rPr>
          <w:spacing w:val="-9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рассуждению.</w:t>
      </w:r>
    </w:p>
    <w:p w14:paraId="2EAFFD23">
      <w:pPr>
        <w:pStyle w:val="17"/>
        <w:numPr>
          <w:ilvl w:val="0"/>
          <w:numId w:val="54"/>
        </w:numPr>
        <w:tabs>
          <w:tab w:val="left" w:pos="1413"/>
        </w:tabs>
        <w:spacing w:before="0" w:after="0" w:line="240" w:lineRule="auto"/>
        <w:ind w:left="282" w:right="706" w:firstLine="7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Овладение родным языком – сложный процесс. Он вклю- чает, во-первых, обогащение словарного запаса человека. Во- вторых, предполагает овладение нормами языка. В-третьих, чело- век должен научиться связно излагать свои мысли. Следовательно, для овладения родным языком совершенно необходимо долго тру- </w:t>
      </w:r>
      <w:r>
        <w:rPr>
          <w:spacing w:val="-2"/>
          <w:sz w:val="28"/>
          <w:szCs w:val="28"/>
        </w:rPr>
        <w:t>диться.</w:t>
      </w:r>
    </w:p>
    <w:p w14:paraId="3EB89DED">
      <w:pPr>
        <w:pStyle w:val="2"/>
        <w:spacing w:line="367" w:lineRule="exact"/>
        <w:ind w:left="990" w:firstLine="0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этом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тексте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тезисом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является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предложение:</w:t>
      </w:r>
    </w:p>
    <w:p w14:paraId="3E5ED21C">
      <w:pPr>
        <w:pStyle w:val="8"/>
        <w:spacing w:line="368" w:lineRule="exact"/>
        <w:ind w:left="990"/>
        <w:jc w:val="both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Во-вторых,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предполагает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овладение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нормами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языка.</w:t>
      </w:r>
    </w:p>
    <w:p w14:paraId="7E2E491A">
      <w:pPr>
        <w:pStyle w:val="8"/>
        <w:spacing w:before="1"/>
        <w:ind w:left="283" w:firstLine="707"/>
        <w:rPr>
          <w:sz w:val="28"/>
          <w:szCs w:val="28"/>
        </w:rPr>
      </w:pPr>
      <w:r>
        <w:rPr>
          <w:sz w:val="28"/>
          <w:szCs w:val="28"/>
        </w:rPr>
        <w:t>б) Следовательно, для овладения родным языком совершенно необходимо долго трудиться.</w:t>
      </w:r>
    </w:p>
    <w:p w14:paraId="277221C3">
      <w:pPr>
        <w:pStyle w:val="8"/>
        <w:spacing w:line="366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Овладение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родным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языком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сложный</w:t>
      </w:r>
      <w:r>
        <w:rPr>
          <w:spacing w:val="-9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процесс.</w:t>
      </w:r>
    </w:p>
    <w:p w14:paraId="445762AF">
      <w:pPr>
        <w:pStyle w:val="8"/>
        <w:spacing w:before="2"/>
        <w:ind w:left="283" w:firstLine="707"/>
        <w:rPr>
          <w:sz w:val="28"/>
          <w:szCs w:val="28"/>
        </w:rPr>
      </w:pPr>
      <w:r>
        <w:rPr>
          <w:sz w:val="28"/>
          <w:szCs w:val="28"/>
        </w:rPr>
        <w:t xml:space="preserve">г) Он включает, во-первых, обогащение словарного запаса че- </w:t>
      </w:r>
      <w:r>
        <w:rPr>
          <w:spacing w:val="-2"/>
          <w:sz w:val="28"/>
          <w:szCs w:val="28"/>
        </w:rPr>
        <w:t>ловека.</w:t>
      </w:r>
    </w:p>
    <w:p w14:paraId="286C7D50">
      <w:pPr>
        <w:pStyle w:val="17"/>
        <w:numPr>
          <w:ilvl w:val="0"/>
          <w:numId w:val="54"/>
        </w:numPr>
        <w:tabs>
          <w:tab w:val="left" w:pos="1414"/>
        </w:tabs>
        <w:spacing w:before="0" w:after="0" w:line="240" w:lineRule="auto"/>
        <w:ind w:left="283" w:right="705" w:firstLine="707"/>
        <w:jc w:val="left"/>
        <w:rPr>
          <w:b/>
          <w:sz w:val="28"/>
          <w:szCs w:val="28"/>
        </w:rPr>
      </w:pPr>
      <w:r>
        <w:rPr>
          <w:b/>
          <w:i/>
          <w:sz w:val="28"/>
          <w:szCs w:val="28"/>
        </w:rPr>
        <w:t>Почему</w:t>
      </w:r>
      <w:r>
        <w:rPr>
          <w:b/>
          <w:i/>
          <w:spacing w:val="40"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вода</w:t>
      </w:r>
      <w:r>
        <w:rPr>
          <w:b/>
          <w:i/>
          <w:spacing w:val="40"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замерзла?</w:t>
      </w:r>
      <w:r>
        <w:rPr>
          <w:b/>
          <w:i/>
          <w:spacing w:val="40"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Почему</w:t>
      </w:r>
      <w:r>
        <w:rPr>
          <w:b/>
          <w:i/>
          <w:spacing w:val="40"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крылья</w:t>
      </w:r>
      <w:r>
        <w:rPr>
          <w:b/>
          <w:i/>
          <w:spacing w:val="40"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мельницы</w:t>
      </w:r>
      <w:r>
        <w:rPr>
          <w:b/>
          <w:i/>
          <w:spacing w:val="40"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вер-</w:t>
      </w:r>
      <w:r>
        <w:rPr>
          <w:b/>
          <w:i/>
          <w:spacing w:val="80"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 xml:space="preserve">тятся? </w:t>
      </w:r>
      <w:r>
        <w:rPr>
          <w:b/>
          <w:sz w:val="28"/>
          <w:szCs w:val="28"/>
        </w:rPr>
        <w:t>Вопросы направлены на</w:t>
      </w:r>
    </w:p>
    <w:p w14:paraId="2904F626">
      <w:pPr>
        <w:pStyle w:val="8"/>
        <w:spacing w:line="368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выведение</w:t>
      </w:r>
      <w:r>
        <w:rPr>
          <w:spacing w:val="-9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следствий;</w:t>
      </w:r>
    </w:p>
    <w:p w14:paraId="5D4A78DC">
      <w:pPr>
        <w:pStyle w:val="8"/>
        <w:ind w:left="991" w:right="5679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19"/>
          <w:sz w:val="28"/>
          <w:szCs w:val="28"/>
        </w:rPr>
        <w:t xml:space="preserve"> </w:t>
      </w:r>
      <w:r>
        <w:rPr>
          <w:sz w:val="28"/>
          <w:szCs w:val="28"/>
        </w:rPr>
        <w:t>формулировку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выводов; в) обоснование причины; г) формулировку тезисов.</w:t>
      </w:r>
    </w:p>
    <w:p w14:paraId="69711E81">
      <w:pPr>
        <w:pStyle w:val="2"/>
        <w:numPr>
          <w:ilvl w:val="0"/>
          <w:numId w:val="54"/>
        </w:numPr>
        <w:tabs>
          <w:tab w:val="left" w:pos="1414"/>
        </w:tabs>
        <w:spacing w:before="0" w:after="0" w:line="240" w:lineRule="auto"/>
        <w:ind w:left="283" w:right="704" w:firstLine="707"/>
        <w:jc w:val="left"/>
        <w:rPr>
          <w:sz w:val="28"/>
          <w:szCs w:val="28"/>
        </w:rPr>
      </w:pPr>
      <w:r>
        <w:rPr>
          <w:sz w:val="28"/>
          <w:szCs w:val="28"/>
        </w:rPr>
        <w:t>Какие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упражнения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направлены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установление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при- чины и следствия?</w:t>
      </w:r>
    </w:p>
    <w:p w14:paraId="458CD7BC">
      <w:pPr>
        <w:pStyle w:val="8"/>
        <w:spacing w:line="368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хвост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лисы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лисий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хвост;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нос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лисы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…;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глаза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лисы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5"/>
          <w:sz w:val="28"/>
          <w:szCs w:val="28"/>
        </w:rPr>
        <w:t xml:space="preserve"> ...</w:t>
      </w:r>
    </w:p>
    <w:p w14:paraId="433A8F1F">
      <w:pPr>
        <w:pStyle w:val="8"/>
        <w:ind w:left="283" w:right="715" w:firstLine="707"/>
        <w:rPr>
          <w:sz w:val="28"/>
          <w:szCs w:val="28"/>
        </w:rPr>
      </w:pPr>
      <w:r>
        <w:rPr>
          <w:sz w:val="28"/>
          <w:szCs w:val="28"/>
        </w:rPr>
        <w:t>б) Кошка залезла на дерево, потому что…; Кошка залезла на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дерево, чтобы…; Если кошка увидит собаку, она…</w:t>
      </w:r>
    </w:p>
    <w:p w14:paraId="4298BCEC">
      <w:pPr>
        <w:pStyle w:val="8"/>
        <w:ind w:left="284" w:right="715" w:firstLine="707"/>
        <w:rPr>
          <w:sz w:val="28"/>
          <w:szCs w:val="28"/>
        </w:rPr>
      </w:pPr>
      <w:r>
        <w:rPr>
          <w:sz w:val="28"/>
          <w:szCs w:val="28"/>
        </w:rPr>
        <w:t>в) Человек, который никогда не обманывает, – честный чело- век. Человек, который часто лжет, – ...человек, (лживый).</w:t>
      </w:r>
    </w:p>
    <w:p w14:paraId="4741D854">
      <w:pPr>
        <w:pStyle w:val="8"/>
        <w:ind w:left="284" w:right="715" w:firstLine="707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Моя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мама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учит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детей,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она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учительница.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Мой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брат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строит дома, он... Моя тетя продает продукты, она…</w:t>
      </w:r>
    </w:p>
    <w:p w14:paraId="3787395E">
      <w:pPr>
        <w:pStyle w:val="8"/>
        <w:spacing w:after="0"/>
        <w:rPr>
          <w:sz w:val="28"/>
          <w:szCs w:val="28"/>
        </w:rPr>
        <w:sectPr>
          <w:pgSz w:w="11910" w:h="16840"/>
          <w:pgMar w:top="1060" w:right="708" w:bottom="1220" w:left="850" w:header="0" w:footer="981" w:gutter="0"/>
          <w:cols w:space="720" w:num="1"/>
        </w:sectPr>
      </w:pPr>
    </w:p>
    <w:p w14:paraId="378B27BC">
      <w:pPr>
        <w:pStyle w:val="2"/>
        <w:numPr>
          <w:ilvl w:val="1"/>
          <w:numId w:val="48"/>
        </w:numPr>
        <w:tabs>
          <w:tab w:val="left" w:pos="2414"/>
        </w:tabs>
        <w:spacing w:before="58" w:after="0" w:line="240" w:lineRule="auto"/>
        <w:ind w:left="2414" w:right="0" w:hanging="557"/>
        <w:jc w:val="left"/>
        <w:rPr>
          <w:sz w:val="28"/>
          <w:szCs w:val="28"/>
        </w:rPr>
      </w:pPr>
      <w:bookmarkStart w:id="73" w:name="3.4. Роль моделирования в развитии речи "/>
      <w:bookmarkEnd w:id="73"/>
      <w:bookmarkStart w:id="74" w:name="_bookmark35"/>
      <w:bookmarkEnd w:id="74"/>
      <w:r>
        <w:rPr>
          <w:sz w:val="28"/>
          <w:szCs w:val="28"/>
        </w:rPr>
        <w:t>Роль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моделирования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развитии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детей</w:t>
      </w:r>
    </w:p>
    <w:p w14:paraId="6D6E0B26">
      <w:pPr>
        <w:pStyle w:val="8"/>
        <w:rPr>
          <w:b/>
          <w:sz w:val="28"/>
          <w:szCs w:val="28"/>
        </w:rPr>
      </w:pPr>
    </w:p>
    <w:p w14:paraId="58FB65FB">
      <w:pPr>
        <w:pStyle w:val="8"/>
        <w:spacing w:before="1"/>
        <w:ind w:left="282" w:right="707" w:firstLine="707"/>
        <w:jc w:val="both"/>
        <w:rPr>
          <w:sz w:val="28"/>
          <w:szCs w:val="28"/>
        </w:rPr>
      </w:pPr>
      <w:r>
        <w:rPr>
          <w:sz w:val="28"/>
          <w:szCs w:val="28"/>
        </w:rPr>
        <w:t>Тема посвящена моделированию как одному из наиболее пер- спективных методов реализации речевого воспитания. Описаны разные виды моделей: предметная модель, предметно- схематическая модель, графическая модель (пиктограмма). Пред- ставлен метод моделирования, предложенный Т. А. Ткаченко.</w:t>
      </w:r>
    </w:p>
    <w:p w14:paraId="3D4C3FFE">
      <w:pPr>
        <w:pStyle w:val="8"/>
        <w:spacing w:before="367"/>
        <w:ind w:left="283" w:right="704" w:firstLine="707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1</w:t>
      </w:r>
      <w:r>
        <w:rPr>
          <w:sz w:val="28"/>
          <w:szCs w:val="28"/>
        </w:rPr>
        <w:t>. Построить модель или план-схему для пересказа любой сказки. Указать возрастную группу, на которую ориентиро- вана эта модель.</w:t>
      </w:r>
    </w:p>
    <w:p w14:paraId="17E48555">
      <w:pPr>
        <w:pStyle w:val="8"/>
        <w:ind w:left="991"/>
        <w:jc w:val="both"/>
        <w:rPr>
          <w:sz w:val="28"/>
          <w:szCs w:val="28"/>
        </w:rPr>
      </w:pPr>
      <w:r>
        <w:rPr>
          <w:sz w:val="28"/>
          <w:szCs w:val="28"/>
        </w:rPr>
        <w:t>Образцы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([Бизикова</w:t>
      </w:r>
      <w:r>
        <w:rPr>
          <w:spacing w:val="-1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2011]):</w:t>
      </w:r>
    </w:p>
    <w:p w14:paraId="568F6981">
      <w:pPr>
        <w:pStyle w:val="8"/>
        <w:ind w:left="700"/>
        <w:rPr>
          <w:sz w:val="28"/>
          <w:szCs w:val="28"/>
        </w:rPr>
      </w:pPr>
      <w:r>
        <w:rPr>
          <w:sz w:val="28"/>
          <w:szCs w:val="28"/>
        </w:rPr>
        <mc:AlternateContent>
          <mc:Choice Requires="wpg">
            <w:drawing>
              <wp:inline distT="0" distB="0" distL="0" distR="0">
                <wp:extent cx="5410200" cy="4800600"/>
                <wp:effectExtent l="0" t="0" r="0" b="0"/>
                <wp:docPr id="623" name="Group 6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10200" cy="4800600"/>
                          <a:chOff x="0" y="0"/>
                          <a:chExt cx="5410200" cy="4800600"/>
                        </a:xfrm>
                      </wpg:grpSpPr>
                      <wps:wsp>
                        <wps:cNvPr id="624" name="Graphic 624"/>
                        <wps:cNvSpPr/>
                        <wps:spPr>
                          <a:xfrm>
                            <a:off x="0" y="0"/>
                            <a:ext cx="5410200" cy="48006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10200" h="4800600">
                                <a:moveTo>
                                  <a:pt x="5410200" y="2164080"/>
                                </a:moveTo>
                                <a:lnTo>
                                  <a:pt x="4305300" y="2164080"/>
                                </a:lnTo>
                                <a:lnTo>
                                  <a:pt x="4305300" y="0"/>
                                </a:lnTo>
                                <a:lnTo>
                                  <a:pt x="1104900" y="0"/>
                                </a:lnTo>
                                <a:lnTo>
                                  <a:pt x="1104900" y="2164080"/>
                                </a:lnTo>
                                <a:lnTo>
                                  <a:pt x="0" y="2164080"/>
                                </a:lnTo>
                                <a:lnTo>
                                  <a:pt x="0" y="4800600"/>
                                </a:lnTo>
                                <a:lnTo>
                                  <a:pt x="5410200" y="4800600"/>
                                </a:lnTo>
                                <a:lnTo>
                                  <a:pt x="5410200" y="21640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FF"/>
                          </a:solidFill>
                        </wps:spPr>
                        <wps:bodyPr wrap="square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5" name="Image 625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06549" y="522"/>
                            <a:ext cx="3190874" cy="216217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6" name="Image 626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49" y="2164601"/>
                            <a:ext cx="5400674" cy="26288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623" o:spid="_x0000_s1026" o:spt="203" style="height:378pt;width:426pt;" coordsize="5410200,4800600" o:gfxdata="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">
                <o:lock v:ext="edit" aspectratio="f"/>
                <v:shape id="Graphic 624" o:spid="_x0000_s1026" o:spt="100" style="position:absolute;left:0;top:0;height:4800600;width:5410200;" fillcolor="#00FFFF" filled="t" stroked="f" coordsize="5410200,4800600" o:gfxdata="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XNX3o&#10;wAAAANwAAAAPAAAAAAAAAAEAIAAAACIAAABkcnMvZG93bnJldi54bWxQSwECFAAUAAAACACHTuJA&#10;My8FnjsAAAA5AAAAEAAAAAAAAAABACAAAAAPAQAAZHJzL3NoYXBleG1sLnhtbFBLBQYAAAAABgAG&#10;AFsBAAC5AwAAAAA=&#10;" path="m5410200,2164080l4305300,2164080,4305300,0,1104900,0,1104900,2164080,0,2164080,0,4800600,5410200,4800600,5410200,2164080xe">
                  <v:fill on="t" focussize="0,0"/>
                  <v:stroke on="f"/>
                  <v:imagedata o:title=""/>
                  <o:lock v:ext="edit" aspectratio="f"/>
                  <v:textbox inset="0mm,0mm,0mm,0mm"/>
                </v:shape>
                <v:shape id="Image 625" o:spid="_x0000_s1026" o:spt="75" type="#_x0000_t75" style="position:absolute;left:1106549;top:522;height:2162174;width:3190874;" filled="f" o:preferrelative="t" stroked="f" coordsize="21600,21600" o:gfxdata="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OaRF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8" o:title=""/>
                  <o:lock v:ext="edit" aspectratio="f"/>
                </v:shape>
                <v:shape id="Image 626" o:spid="_x0000_s1026" o:spt="75" type="#_x0000_t75" style="position:absolute;left:1649;top:2164601;height:2628899;width:5400674;" filled="f" o:preferrelative="t" stroked="f" coordsize="21600,21600" o:gfxdata="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fJoG7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9" o:title=""/>
                  <o:lock v:ext="edit" aspectratio="f"/>
                </v:shape>
                <w10:wrap type="none"/>
                <w10:anchorlock/>
              </v:group>
            </w:pict>
          </mc:Fallback>
        </mc:AlternateContent>
      </w:r>
    </w:p>
    <w:p w14:paraId="53343702">
      <w:pPr>
        <w:pStyle w:val="8"/>
        <w:spacing w:after="0"/>
        <w:rPr>
          <w:sz w:val="28"/>
          <w:szCs w:val="28"/>
        </w:rPr>
        <w:sectPr>
          <w:pgSz w:w="11910" w:h="16840"/>
          <w:pgMar w:top="1060" w:right="708" w:bottom="1220" w:left="850" w:header="0" w:footer="981" w:gutter="0"/>
          <w:cols w:space="720" w:num="1"/>
        </w:sectPr>
      </w:pPr>
    </w:p>
    <w:p w14:paraId="2F4B6257">
      <w:pPr>
        <w:pStyle w:val="8"/>
        <w:ind w:left="1955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3952875" cy="3114675"/>
            <wp:effectExtent l="0" t="0" r="0" b="0"/>
            <wp:docPr id="627" name="Image 6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" name="Image 627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311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43ED5F">
      <w:pPr>
        <w:pStyle w:val="8"/>
        <w:rPr>
          <w:sz w:val="28"/>
          <w:szCs w:val="28"/>
        </w:rPr>
      </w:pPr>
    </w:p>
    <w:p w14:paraId="3356F7AC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Пример сказки: "Колобок"</w:t>
      </w:r>
      <w:r>
        <w:rPr>
          <w:b w:val="0"/>
          <w:bCs/>
          <w:sz w:val="28"/>
          <w:szCs w:val="28"/>
        </w:rPr>
        <w:t xml:space="preserve">  </w:t>
      </w:r>
    </w:p>
    <w:p w14:paraId="26F11BCF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Вопросы: Кто главные герои сказки?  </w:t>
      </w:r>
    </w:p>
    <w:p w14:paraId="36C85DB0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Ответ: Дед и баба, колобок, заяц, волк, медведь, лиса.</w:t>
      </w:r>
    </w:p>
    <w:p w14:paraId="0EC20C15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Начало  </w:t>
      </w:r>
    </w:p>
    <w:p w14:paraId="123AC66E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Вопросы: Что произошло в начале сказки?  </w:t>
      </w:r>
    </w:p>
    <w:p w14:paraId="059A98D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Ответ: Дед и баба решили испечь колобок.  </w:t>
      </w:r>
    </w:p>
    <w:p w14:paraId="44B7C252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Вопросы: Как они это сделали?  </w:t>
      </w:r>
    </w:p>
    <w:p w14:paraId="33286DDB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Ответ: Они замесили тесто, скатали колобок и испекли его.</w:t>
      </w:r>
    </w:p>
    <w:p w14:paraId="02E75690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Развитие событий  </w:t>
      </w:r>
    </w:p>
    <w:p w14:paraId="6F223875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Вопросы: Что произошло дальше?  </w:t>
      </w:r>
    </w:p>
    <w:p w14:paraId="3818A57B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Ответ: Колобок убежал от деда и бабы.  </w:t>
      </w:r>
    </w:p>
    <w:p w14:paraId="37E16C2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Вопросы: Кого он встретил на своем пути?  </w:t>
      </w:r>
    </w:p>
    <w:p w14:paraId="631D57CB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Ответ: Колобок встретил зайца, волка, медведя и лису.</w:t>
      </w:r>
    </w:p>
    <w:p w14:paraId="583F3B06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Кульминация  </w:t>
      </w:r>
    </w:p>
    <w:p w14:paraId="7BE17A57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Вопросы: Что произошло, когда колобок встретил лису?  </w:t>
      </w:r>
    </w:p>
    <w:p w14:paraId="7644681F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Ответ: Лиса обманула колобка и съела его.</w:t>
      </w:r>
    </w:p>
    <w:p w14:paraId="347AF50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Заключение  </w:t>
      </w:r>
    </w:p>
    <w:p w14:paraId="78761974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Вопросы: Как закончилась сказка?  </w:t>
      </w:r>
    </w:p>
    <w:p w14:paraId="62EFF932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Ответ: Колобок был съеден лисой.</w:t>
      </w:r>
    </w:p>
    <w:p w14:paraId="066C0B97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Мораль  </w:t>
      </w:r>
    </w:p>
    <w:p w14:paraId="0906492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Вопросы: Какой урок можно извлечь из этой сказки?  </w:t>
      </w:r>
    </w:p>
    <w:p w14:paraId="759B4871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Ответ: Нельзя доверять незнакомцам и уходить от дома без разрешения.</w:t>
      </w:r>
    </w:p>
    <w:p w14:paraId="071281EA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План-схема для пересказа сказки</w:t>
      </w:r>
    </w:p>
    <w:p w14:paraId="05A59CDA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Введение  </w:t>
      </w:r>
    </w:p>
    <w:p w14:paraId="3424198A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Кто главные герои сказки?</w:t>
      </w:r>
    </w:p>
    <w:p w14:paraId="0F8B9BDD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Начало  </w:t>
      </w:r>
    </w:p>
    <w:p w14:paraId="36F84B86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Что произошло в начале сказки?</w:t>
      </w:r>
    </w:p>
    <w:p w14:paraId="74E54AC4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Как они это сделали?</w:t>
      </w:r>
    </w:p>
    <w:p w14:paraId="70EAA883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Развитие событий  </w:t>
      </w:r>
    </w:p>
    <w:p w14:paraId="0E747757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Что произошло дальше?</w:t>
      </w:r>
    </w:p>
    <w:p w14:paraId="596894B1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Кого он встретил на своем пути?</w:t>
      </w:r>
    </w:p>
    <w:p w14:paraId="4B11840F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Кульминация  </w:t>
      </w:r>
    </w:p>
    <w:p w14:paraId="1306DE4B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Что произошло, когда колобок встретил лису?</w:t>
      </w:r>
    </w:p>
    <w:p w14:paraId="096BBC90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Заключение  </w:t>
      </w:r>
    </w:p>
    <w:p w14:paraId="630677D5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Как закончилась сказка?</w:t>
      </w:r>
    </w:p>
    <w:p w14:paraId="67CD3128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Мораль  </w:t>
      </w:r>
    </w:p>
    <w:p w14:paraId="6B770DFC"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/>
        <w:ind w:right="709"/>
        <w:jc w:val="both"/>
        <w:textAlignment w:val="auto"/>
        <w:rPr>
          <w:b/>
          <w:sz w:val="28"/>
          <w:szCs w:val="28"/>
        </w:rPr>
      </w:pPr>
      <w:r>
        <w:rPr>
          <w:b w:val="0"/>
          <w:bCs/>
          <w:sz w:val="28"/>
          <w:szCs w:val="28"/>
        </w:rPr>
        <w:t>Какой урок можно извлечь из этой сказки?</w:t>
      </w:r>
    </w:p>
    <w:p w14:paraId="45A1A5D9">
      <w:pPr>
        <w:pStyle w:val="8"/>
        <w:spacing w:before="366"/>
        <w:ind w:right="707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2</w:t>
      </w:r>
      <w:r>
        <w:rPr>
          <w:rFonts w:hint="default"/>
          <w:b/>
          <w:sz w:val="28"/>
          <w:szCs w:val="28"/>
          <w:lang w:val="ru-RU"/>
        </w:rPr>
        <w:t xml:space="preserve"> 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 xml:space="preserve">Для выполнения задания изучить следующую ли- </w:t>
      </w:r>
      <w:r>
        <w:rPr>
          <w:spacing w:val="-2"/>
          <w:sz w:val="28"/>
          <w:szCs w:val="28"/>
        </w:rPr>
        <w:t>тературу:</w:t>
      </w:r>
    </w:p>
    <w:p w14:paraId="29830A56">
      <w:pPr>
        <w:pStyle w:val="8"/>
        <w:spacing w:before="1"/>
        <w:ind w:left="282" w:right="710" w:firstLine="7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Ланникова А. Б. Метод моделирования сказок как средство развития речи детей старшего дошкольного возраста. URL: https:// </w:t>
      </w:r>
      <w:r>
        <w:rPr>
          <w:spacing w:val="-2"/>
          <w:sz w:val="28"/>
          <w:szCs w:val="28"/>
        </w:rPr>
        <w:t>ЫЫюfond.raMew.aspx?id=5589/</w:t>
      </w:r>
    </w:p>
    <w:p w14:paraId="2CC8EE42">
      <w:pPr>
        <w:pStyle w:val="8"/>
        <w:spacing w:before="1"/>
        <w:ind w:left="282" w:right="707" w:firstLine="707"/>
        <w:jc w:val="both"/>
        <w:rPr>
          <w:sz w:val="28"/>
          <w:szCs w:val="28"/>
        </w:rPr>
      </w:pPr>
      <w:r>
        <w:rPr>
          <w:sz w:val="28"/>
          <w:szCs w:val="28"/>
        </w:rPr>
        <w:t>Ветер Л. А. О чем рассказывает сказка // Дошкольное воспи- тание. 1994. № 5.</w:t>
      </w:r>
    </w:p>
    <w:p w14:paraId="4EB7D857">
      <w:pPr>
        <w:pStyle w:val="8"/>
        <w:spacing w:before="1"/>
        <w:ind w:left="282" w:right="702" w:firstLine="707"/>
        <w:jc w:val="both"/>
        <w:rPr>
          <w:sz w:val="28"/>
          <w:szCs w:val="28"/>
        </w:rPr>
      </w:pPr>
      <w:r>
        <w:rPr>
          <w:sz w:val="28"/>
          <w:szCs w:val="28"/>
        </w:rPr>
        <w:t>Сомкова О. Н., Кондратьева Н. Н. Как использовать модель для</w:t>
      </w:r>
      <w:r>
        <w:rPr>
          <w:spacing w:val="10"/>
          <w:sz w:val="28"/>
          <w:szCs w:val="28"/>
        </w:rPr>
        <w:t xml:space="preserve"> </w:t>
      </w:r>
      <w:r>
        <w:rPr>
          <w:sz w:val="28"/>
          <w:szCs w:val="28"/>
        </w:rPr>
        <w:t>развития</w:t>
      </w:r>
      <w:r>
        <w:rPr>
          <w:spacing w:val="11"/>
          <w:sz w:val="28"/>
          <w:szCs w:val="28"/>
        </w:rPr>
        <w:t xml:space="preserve"> </w:t>
      </w:r>
      <w:r>
        <w:rPr>
          <w:sz w:val="28"/>
          <w:szCs w:val="28"/>
        </w:rPr>
        <w:t>речевого</w:t>
      </w:r>
      <w:r>
        <w:rPr>
          <w:spacing w:val="12"/>
          <w:sz w:val="28"/>
          <w:szCs w:val="28"/>
        </w:rPr>
        <w:t xml:space="preserve"> </w:t>
      </w:r>
      <w:r>
        <w:rPr>
          <w:sz w:val="28"/>
          <w:szCs w:val="28"/>
        </w:rPr>
        <w:t>творчества</w:t>
      </w:r>
      <w:r>
        <w:rPr>
          <w:spacing w:val="12"/>
          <w:sz w:val="28"/>
          <w:szCs w:val="28"/>
        </w:rPr>
        <w:t xml:space="preserve"> </w:t>
      </w:r>
      <w:r>
        <w:rPr>
          <w:sz w:val="28"/>
          <w:szCs w:val="28"/>
        </w:rPr>
        <w:t>//</w:t>
      </w:r>
      <w:r>
        <w:rPr>
          <w:spacing w:val="11"/>
          <w:sz w:val="28"/>
          <w:szCs w:val="28"/>
        </w:rPr>
        <w:t xml:space="preserve"> </w:t>
      </w:r>
      <w:r>
        <w:rPr>
          <w:sz w:val="28"/>
          <w:szCs w:val="28"/>
        </w:rPr>
        <w:t>Дошкольное</w:t>
      </w:r>
      <w:r>
        <w:rPr>
          <w:spacing w:val="12"/>
          <w:sz w:val="28"/>
          <w:szCs w:val="28"/>
        </w:rPr>
        <w:t xml:space="preserve"> </w:t>
      </w:r>
      <w:r>
        <w:rPr>
          <w:sz w:val="28"/>
          <w:szCs w:val="28"/>
        </w:rPr>
        <w:t>воспитание.</w:t>
      </w:r>
      <w:r>
        <w:rPr>
          <w:spacing w:val="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1991.</w:t>
      </w:r>
    </w:p>
    <w:p w14:paraId="33BA5078">
      <w:pPr>
        <w:pStyle w:val="8"/>
        <w:spacing w:line="366" w:lineRule="exact"/>
        <w:ind w:left="282"/>
        <w:jc w:val="both"/>
        <w:rPr>
          <w:sz w:val="28"/>
          <w:szCs w:val="28"/>
        </w:rPr>
      </w:pPr>
      <w:r>
        <w:rPr>
          <w:sz w:val="28"/>
          <w:szCs w:val="28"/>
        </w:rPr>
        <w:t>№</w:t>
      </w:r>
      <w:r>
        <w:rPr>
          <w:spacing w:val="-5"/>
          <w:sz w:val="28"/>
          <w:szCs w:val="28"/>
        </w:rPr>
        <w:t xml:space="preserve"> 10.</w:t>
      </w:r>
    </w:p>
    <w:p w14:paraId="05C3FA3B">
      <w:pPr>
        <w:pStyle w:val="8"/>
        <w:spacing w:after="0" w:line="366" w:lineRule="exact"/>
        <w:jc w:val="both"/>
        <w:rPr>
          <w:sz w:val="28"/>
          <w:szCs w:val="28"/>
        </w:rPr>
        <w:sectPr>
          <w:pgSz w:w="11910" w:h="16840"/>
          <w:pgMar w:top="1300" w:right="708" w:bottom="1220" w:left="850" w:header="0" w:footer="981" w:gutter="0"/>
          <w:cols w:space="720" w:num="1"/>
        </w:sectPr>
      </w:pPr>
    </w:p>
    <w:p w14:paraId="38829B23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Разработать модель для повторения детьми сказок. Спроекти- ровать образовательную ситуацию с использованием одной из опи- санных А.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Б.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Ланниковой модели (серационное, двигательное, врременно-пространственное моделирование).</w:t>
      </w:r>
    </w:p>
    <w:p w14:paraId="14F01B45">
      <w:pPr>
        <w:pStyle w:val="8"/>
        <w:spacing w:before="106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>:</w:t>
      </w:r>
    </w:p>
    <w:p w14:paraId="1BFFCF2E">
      <w:pPr>
        <w:pStyle w:val="8"/>
        <w:spacing w:before="106"/>
        <w:rPr>
          <w:sz w:val="28"/>
          <w:szCs w:val="28"/>
        </w:rPr>
      </w:pPr>
      <w:r>
        <w:rPr>
          <w:rFonts w:hint="default"/>
          <w:sz w:val="28"/>
          <w:szCs w:val="28"/>
        </w:rPr>
        <w:t>Модель для повторения детьми сказок</w:t>
      </w:r>
    </w:p>
    <w:p w14:paraId="51A47AC9">
      <w:pPr>
        <w:pStyle w:val="8"/>
        <w:spacing w:before="106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1. Серийное моделирование</w:t>
      </w:r>
    </w:p>
    <w:p w14:paraId="79E0C090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Серийное моделирование — это метод, при котором дети повторяют сказку, используя серию картинок или иллюстраций. Каждая картинка представляет собой отдельный эпизод сказки, и дети по очереди рассказывают, что происходит на каждой картинке.</w:t>
      </w:r>
    </w:p>
    <w:p w14:paraId="7589B8A7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Пример образовательной ситуации:</w:t>
      </w:r>
    </w:p>
    <w:p w14:paraId="1F5132C8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Введение  </w:t>
      </w:r>
    </w:p>
    <w:p w14:paraId="0E82FBA2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Воспитатель показывает детям серию картинок, иллюстрирующих сказку "Колобок".  </w:t>
      </w:r>
    </w:p>
    <w:p w14:paraId="4D23CAEE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Воспитатель задает вопросы:  </w:t>
      </w:r>
    </w:p>
    <w:p w14:paraId="6BE7B84C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"Кто изображен на первой картинке?"  </w:t>
      </w:r>
    </w:p>
    <w:p w14:paraId="310644C4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"Что происходит на второй картинке?"</w:t>
      </w:r>
    </w:p>
    <w:p w14:paraId="43ACC4DD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Серийное моделирование  </w:t>
      </w:r>
    </w:p>
    <w:p w14:paraId="0C6C8849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Дети по очереди рассказывают, что происходит на каждой картинке.  </w:t>
      </w:r>
    </w:p>
    <w:p w14:paraId="0C311F93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Воспитатель помогает детям, задавая наводящие вопросы.</w:t>
      </w:r>
    </w:p>
    <w:p w14:paraId="6991547C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Заключение  </w:t>
      </w:r>
    </w:p>
    <w:p w14:paraId="3EEB05D2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Воспитатель подводит итог, повторяя основные моменты сказки.</w:t>
      </w:r>
    </w:p>
    <w:p w14:paraId="0BF27D89">
      <w:pPr>
        <w:pStyle w:val="8"/>
        <w:spacing w:before="106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2. Двигательное моделирование</w:t>
      </w:r>
    </w:p>
    <w:p w14:paraId="5E0E9CCD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Двигательное моделирование — это метод, при котором дети повторяют сказку, используя движения и жесты. Дети могут изображать действия героев сказки, что помогает им лучше запомнить сюжет.</w:t>
      </w:r>
    </w:p>
    <w:p w14:paraId="506918F4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Пример образовательной ситуации:</w:t>
      </w:r>
    </w:p>
    <w:p w14:paraId="63F3ABEE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Введение  </w:t>
      </w:r>
    </w:p>
    <w:p w14:paraId="63B64676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Воспитатель рассказывает детям сказку "Колобок".  </w:t>
      </w:r>
    </w:p>
    <w:p w14:paraId="64C2C72F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Воспитатель задает вопросы:  </w:t>
      </w:r>
    </w:p>
    <w:p w14:paraId="48C7E273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"Кто главный герой сказки?"  </w:t>
      </w:r>
    </w:p>
    <w:p w14:paraId="0BCDCB48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"Что он делает?"</w:t>
      </w:r>
    </w:p>
    <w:p w14:paraId="2253E0E8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Двигательное моделирование  </w:t>
      </w:r>
    </w:p>
    <w:p w14:paraId="06AA29ED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Дети изображают действия героев сказки, используя движения и жесты.  </w:t>
      </w:r>
    </w:p>
    <w:p w14:paraId="095D94DA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Воспитатель помогает детям, показывая, как можно изобразить бег колобка, прыжки зайца и т.д.</w:t>
      </w:r>
    </w:p>
    <w:p w14:paraId="360961B7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Заключение  </w:t>
      </w:r>
    </w:p>
    <w:p w14:paraId="3F8D9D22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Воспитатель подводит итог, повторяя основные моменты сказки.</w:t>
      </w:r>
    </w:p>
    <w:p w14:paraId="6C078A6C">
      <w:pPr>
        <w:pStyle w:val="8"/>
        <w:spacing w:before="106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3. Временно-пространственное моделирование</w:t>
      </w:r>
    </w:p>
    <w:p w14:paraId="13DBE970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Временно-пространственное моделирование — это метод, при котором дети повторяют сказку, используя временные и пространственные ориентиры. Дети могут использовать игрушки или другие предметы для создания сцены и разыгрывания сказки.</w:t>
      </w:r>
    </w:p>
    <w:p w14:paraId="1031CFFA">
      <w:pPr>
        <w:pStyle w:val="8"/>
        <w:spacing w:before="108"/>
        <w:rPr>
          <w:sz w:val="28"/>
          <w:szCs w:val="28"/>
        </w:rPr>
      </w:pPr>
      <w:r>
        <w:rPr>
          <w:b/>
          <w:sz w:val="28"/>
          <w:szCs w:val="28"/>
        </w:rPr>
        <w:t>Задание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3.</w:t>
      </w:r>
      <w:r>
        <w:rPr>
          <w:b/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Каким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образом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можно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использовать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моделирова- ние для знакомства детей со структурой текста-рассуждения?</w:t>
      </w:r>
    </w:p>
    <w:p w14:paraId="45052857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76672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229870</wp:posOffset>
                </wp:positionV>
                <wp:extent cx="5897245" cy="1270"/>
                <wp:effectExtent l="0" t="0" r="0" b="0"/>
                <wp:wrapTopAndBottom/>
                <wp:docPr id="649" name="Graphic 6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7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7245">
                              <a:moveTo>
                                <a:pt x="0" y="0"/>
                              </a:moveTo>
                              <a:lnTo>
                                <a:pt x="5896837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649" o:spid="_x0000_s1026" o:spt="100" style="position:absolute;left:0pt;margin-left:56.6pt;margin-top:18.1pt;height:0.1pt;width:464.35pt;mso-position-horizontal-relative:page;mso-wrap-distance-bottom:0pt;mso-wrap-distance-top:0pt;z-index:-251639808;mso-width-relative:page;mso-height-relative:page;" filled="f" stroked="t" coordsize="5897245,1" o:gfxdata="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FBlV4faAAAACgEA&#10;AA8AAAAAAAAAAQAgAAAAIgAAAGRycy9kb3ducmV2LnhtbFBLAQIUABQAAAAIAIdO4kBslM1HGAIA&#10;AH4EAAAOAAAAAAAAAAEAIAAAACkBAABkcnMvZTJvRG9jLnhtbFBLBQYAAAAABgAGAFkBAACzBQAA&#10;AAA=&#10;" path="m0,0l5896837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76672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462915</wp:posOffset>
                </wp:positionV>
                <wp:extent cx="5897245" cy="1270"/>
                <wp:effectExtent l="0" t="0" r="0" b="0"/>
                <wp:wrapTopAndBottom/>
                <wp:docPr id="650" name="Graphic 6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7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7245">
                              <a:moveTo>
                                <a:pt x="0" y="0"/>
                              </a:moveTo>
                              <a:lnTo>
                                <a:pt x="5896837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650" o:spid="_x0000_s1026" o:spt="100" style="position:absolute;left:0pt;margin-left:56.6pt;margin-top:36.45pt;height:0.1pt;width:464.35pt;mso-position-horizontal-relative:page;mso-wrap-distance-bottom:0pt;mso-wrap-distance-top:0pt;z-index:-251639808;mso-width-relative:page;mso-height-relative:page;" filled="f" stroked="t" coordsize="5897245,1" o:gfxdata="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P57jLzaAAAACgEA&#10;AA8AAAAAAAAAAQAgAAAAIgAAAGRycy9kb3ducmV2LnhtbFBLAQIUABQAAAAIAIdO4kC6jn1wGAIA&#10;AH4EAAAOAAAAAAAAAAEAIAAAACkBAABkcnMvZTJvRG9jLnhtbFBLBQYAAAAABgAGAFkBAACzBQAA&#10;AAA=&#10;" path="m0,0l5896837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77696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697865</wp:posOffset>
                </wp:positionV>
                <wp:extent cx="5897245" cy="1270"/>
                <wp:effectExtent l="0" t="0" r="0" b="0"/>
                <wp:wrapTopAndBottom/>
                <wp:docPr id="651" name="Graphic 6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7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7245">
                              <a:moveTo>
                                <a:pt x="0" y="0"/>
                              </a:moveTo>
                              <a:lnTo>
                                <a:pt x="5896837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651" o:spid="_x0000_s1026" o:spt="100" style="position:absolute;left:0pt;margin-left:56.6pt;margin-top:54.95pt;height:0.1pt;width:464.35pt;mso-position-horizontal-relative:page;mso-wrap-distance-bottom:0pt;mso-wrap-distance-top:0pt;z-index:-251638784;mso-width-relative:page;mso-height-relative:page;" filled="f" stroked="t" coordsize="5897245,1" o:gfxdata="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CX2ob3aAAAADAEA&#10;AA8AAAAAAAAAAQAgAAAAIgAAAGRycy9kb3ducmV2LnhtbFBLAQIUABQAAAAIAIdO4kBx8+93GAIA&#10;AH4EAAAOAAAAAAAAAAEAIAAAACkBAABkcnMvZTJvRG9jLnhtbFBLBQYAAAAABgAGAFkBAACzBQAA&#10;AAA=&#10;" path="m0,0l5896837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77696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930910</wp:posOffset>
                </wp:positionV>
                <wp:extent cx="5897245" cy="1270"/>
                <wp:effectExtent l="0" t="0" r="0" b="0"/>
                <wp:wrapTopAndBottom/>
                <wp:docPr id="652" name="Graphic 6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7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7245">
                              <a:moveTo>
                                <a:pt x="0" y="0"/>
                              </a:moveTo>
                              <a:lnTo>
                                <a:pt x="5896837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652" o:spid="_x0000_s1026" o:spt="100" style="position:absolute;left:0pt;margin-left:56.6pt;margin-top:73.3pt;height:0.1pt;width:464.35pt;mso-position-horizontal-relative:page;mso-wrap-distance-bottom:0pt;mso-wrap-distance-top:0pt;z-index:-251638784;mso-width-relative:page;mso-height-relative:page;" filled="f" stroked="t" coordsize="5897245,1" o:gfxdata="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D4Vk8w2wAAAAwB&#10;AAAPAAAAAAAAAAEAIAAAACIAAABkcnMvZG93bnJldi54bWxQSwECFAAUAAAACACHTuJALHVZfxgC&#10;AAB+BAAADgAAAAAAAAABACAAAAAqAQAAZHJzL2Uyb0RvYy54bWxQSwUGAAAAAAYABgBZAQAAtAUA&#10;AAAA&#10;" path="m0,0l5896837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78720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1163955</wp:posOffset>
                </wp:positionV>
                <wp:extent cx="5896610" cy="1270"/>
                <wp:effectExtent l="0" t="0" r="0" b="0"/>
                <wp:wrapTopAndBottom/>
                <wp:docPr id="653" name="Graphic 6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661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6610">
                              <a:moveTo>
                                <a:pt x="0" y="0"/>
                              </a:moveTo>
                              <a:lnTo>
                                <a:pt x="5896432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653" o:spid="_x0000_s1026" o:spt="100" style="position:absolute;left:0pt;margin-left:56.6pt;margin-top:91.65pt;height:0.1pt;width:464.3pt;mso-position-horizontal-relative:page;mso-wrap-distance-bottom:0pt;mso-wrap-distance-top:0pt;z-index:-251637760;mso-width-relative:page;mso-height-relative:page;" filled="f" stroked="t" coordsize="5896610,1" o:gfxdata="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AIALv82QAAAAwBAAAP&#10;AAAAAAAAAAEAIAAAACIAAABkcnMvZG93bnJldi54bWxQSwECFAAUAAAACACHTuJAD8VyQRcCAAB+&#10;BAAADgAAAAAAAAABACAAAAAoAQAAZHJzL2Uyb0RvYy54bWxQSwUGAAAAAAYABgBZAQAAsQUAAAAA&#10;" path="m0,0l5896432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78720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1398270</wp:posOffset>
                </wp:positionV>
                <wp:extent cx="5897245" cy="1270"/>
                <wp:effectExtent l="0" t="0" r="0" b="0"/>
                <wp:wrapTopAndBottom/>
                <wp:docPr id="654" name="Graphic 6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7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7245">
                              <a:moveTo>
                                <a:pt x="0" y="0"/>
                              </a:moveTo>
                              <a:lnTo>
                                <a:pt x="5896837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654" o:spid="_x0000_s1026" o:spt="100" style="position:absolute;left:0pt;margin-left:56.6pt;margin-top:110.1pt;height:0.1pt;width:464.35pt;mso-position-horizontal-relative:page;mso-wrap-distance-bottom:0pt;mso-wrap-distance-top:0pt;z-index:-251637760;mso-width-relative:page;mso-height-relative:page;" filled="f" stroked="t" coordsize="5897245,1" o:gfxdata="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gmcnCtsAAAAM&#10;AQAADwAAAAAAAAABACAAAAAiAAAAZHJzL2Rvd25yZXYueG1sUEsBAhQAFAAAAAgAh07iQJZ5NG4Z&#10;AgAAfgQAAA4AAAAAAAAAAQAgAAAAKgEAAGRycy9lMm9Eb2MueG1sUEsFBgAAAAAGAAYAWQEAALUF&#10;AAAAAA==&#10;" path="m0,0l5896837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79744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1631950</wp:posOffset>
                </wp:positionV>
                <wp:extent cx="5897245" cy="1270"/>
                <wp:effectExtent l="0" t="0" r="0" b="0"/>
                <wp:wrapTopAndBottom/>
                <wp:docPr id="655" name="Graphic 6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7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7245">
                              <a:moveTo>
                                <a:pt x="0" y="0"/>
                              </a:moveTo>
                              <a:lnTo>
                                <a:pt x="5896837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655" o:spid="_x0000_s1026" o:spt="100" style="position:absolute;left:0pt;margin-left:56.6pt;margin-top:128.5pt;height:0.1pt;width:464.35pt;mso-position-horizontal-relative:page;mso-wrap-distance-bottom:0pt;mso-wrap-distance-top:0pt;z-index:-251636736;mso-width-relative:page;mso-height-relative:page;" filled="f" stroked="t" coordsize="5897245,1" o:gfxdata="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lnbLF9wAAAAM&#10;AQAADwAAAAAAAAABACAAAAAiAAAAZHJzL2Rvd25yZXYueG1sUEsBAhQAFAAAAAgAh07iQF0EpmkY&#10;AgAAfgQAAA4AAAAAAAAAAQAgAAAAKwEAAGRycy9lMm9Eb2MueG1sUEsFBgAAAAAGAAYAWQEAALUF&#10;AAAAAA==&#10;" path="m0,0l5896837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79744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1864995</wp:posOffset>
                </wp:positionV>
                <wp:extent cx="5897245" cy="1270"/>
                <wp:effectExtent l="0" t="0" r="0" b="0"/>
                <wp:wrapTopAndBottom/>
                <wp:docPr id="656" name="Graphic 6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7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7245">
                              <a:moveTo>
                                <a:pt x="0" y="0"/>
                              </a:moveTo>
                              <a:lnTo>
                                <a:pt x="5896837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656" o:spid="_x0000_s1026" o:spt="100" style="position:absolute;left:0pt;margin-left:56.6pt;margin-top:146.85pt;height:0.1pt;width:464.35pt;mso-position-horizontal-relative:page;mso-wrap-distance-bottom:0pt;mso-wrap-distance-top:0pt;z-index:-251636736;mso-width-relative:page;mso-height-relative:page;" filled="f" stroked="t" coordsize="5897245,1" o:gfxdata="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xxwlmdwAAAAM&#10;AQAADwAAAAAAAAABACAAAAAiAAAAZHJzL2Rvd25yZXYueG1sUEsBAhQAFAAAAAgAh07iQACCEGEY&#10;AgAAfgQAAA4AAAAAAAAAAQAgAAAAKwEAAGRycy9lMm9Eb2MueG1sUEsFBgAAAAAGAAYAWQEAALUF&#10;AAAAAA==&#10;" path="m0,0l5896837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80768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2099310</wp:posOffset>
                </wp:positionV>
                <wp:extent cx="5895975" cy="1270"/>
                <wp:effectExtent l="0" t="0" r="0" b="0"/>
                <wp:wrapTopAndBottom/>
                <wp:docPr id="657" name="Graphic 6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597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5975">
                              <a:moveTo>
                                <a:pt x="0" y="0"/>
                              </a:moveTo>
                              <a:lnTo>
                                <a:pt x="5895641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657" o:spid="_x0000_s1026" o:spt="100" style="position:absolute;left:0pt;margin-left:56.6pt;margin-top:165.3pt;height:0.1pt;width:464.25pt;mso-position-horizontal-relative:page;mso-wrap-distance-bottom:0pt;mso-wrap-distance-top:0pt;z-index:-251635712;mso-width-relative:page;mso-height-relative:page;" filled="f" stroked="t" coordsize="5895975,1" o:gfxdata="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EhV78XYAAAADAEAAA8A&#10;AAAAAAAAAQAgAAAAIgAAAGRycy9kb3ducmV2LnhtbFBLAQIUABQAAAAIAIdO4kBNsPW+FwIAAH4E&#10;AAAOAAAAAAAAAAEAIAAAACcBAABkcnMvZTJvRG9jLnhtbFBLBQYAAAAABgAGAFkBAACwBQAAAAA=&#10;" path="m0,0l5895641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0" distR="0" simplePos="0" relativeHeight="251680768" behindDoc="1" locked="0" layoutInCell="1" allowOverlap="1">
                <wp:simplePos x="0" y="0"/>
                <wp:positionH relativeFrom="page">
                  <wp:posOffset>718820</wp:posOffset>
                </wp:positionH>
                <wp:positionV relativeFrom="paragraph">
                  <wp:posOffset>2332355</wp:posOffset>
                </wp:positionV>
                <wp:extent cx="5897245" cy="1270"/>
                <wp:effectExtent l="0" t="0" r="0" b="0"/>
                <wp:wrapTopAndBottom/>
                <wp:docPr id="658" name="Graphic 6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7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97245">
                              <a:moveTo>
                                <a:pt x="0" y="0"/>
                              </a:moveTo>
                              <a:lnTo>
                                <a:pt x="5896837" y="0"/>
                              </a:lnTo>
                            </a:path>
                          </a:pathLst>
                        </a:custGeom>
                        <a:ln w="822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658" o:spid="_x0000_s1026" o:spt="100" style="position:absolute;left:0pt;margin-left:56.6pt;margin-top:183.65pt;height:0.1pt;width:464.35pt;mso-position-horizontal-relative:page;mso-wrap-distance-bottom:0pt;mso-wrap-distance-top:0pt;z-index:-251635712;mso-width-relative:page;mso-height-relative:page;" filled="f" stroked="t" coordsize="5897245,1" o:gfxdata="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sDuAvtwAAAAM&#10;AQAADwAAAAAAAAABACAAAAAiAAAAZHJzL2Rvd25yZXYueG1sUEsBAhQAFAAAAAgAh07iQOJg7kwY&#10;AgAAfgQAAA4AAAAAAAAAAQAgAAAAKwEAAGRycy9lMm9Eb2MueG1sUEsFBgAAAAAGAAYAWQEAALUF&#10;AAAAAA==&#10;" path="m0,0l5896837,0e">
                <v:fill on="f" focussize="0,0"/>
                <v:stroke weight="0.647874015748031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>: Моделирование — это эффективный метод, который помогает детям понять и усвоить структуру текста-рассуждения. Вот несколько способов, как можно использовать моделирование для знакомства детей со структурой текста-рассуждения:</w:t>
      </w:r>
    </w:p>
    <w:p w14:paraId="727E7582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1. Использование схем и блок-схем</w:t>
      </w:r>
    </w:p>
    <w:p w14:paraId="609E3BA9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Описание: Создайте схему или блок-схему, которая наглядно демонстрирует структуру текста-рассуждения. Например, можно использовать блоки для обозначения тезиса, аргументов и выводов.</w:t>
      </w:r>
    </w:p>
    <w:p w14:paraId="739B9103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Пример:  </w:t>
      </w:r>
    </w:p>
    <w:p w14:paraId="49C51B34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Тезис: "Нужно беречь природу."  </w:t>
      </w:r>
    </w:p>
    <w:p w14:paraId="1E1B04DF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Аргументы:  </w:t>
      </w:r>
    </w:p>
    <w:p w14:paraId="43FBF8C9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"Природа дает нам кислород."  </w:t>
      </w:r>
    </w:p>
    <w:p w14:paraId="14A4E2F5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"Природа дает нам пищу."  </w:t>
      </w:r>
    </w:p>
    <w:p w14:paraId="72BD0253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"Природа дает нам красоту."</w:t>
      </w:r>
    </w:p>
    <w:p w14:paraId="4F8339AA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Вывод: "Поэтому мы должны беречь природу."</w:t>
      </w:r>
    </w:p>
    <w:p w14:paraId="1D466A8E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2. Использование карточек</w:t>
      </w:r>
    </w:p>
    <w:p w14:paraId="7AF3107A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Описание: Подготовьте карточки с различными элементами текста-рассуждения (тезис, аргументы, выводы). Дети могут самостоятельно составлять текст, используя эти карточки.</w:t>
      </w:r>
    </w:p>
    <w:p w14:paraId="26AFA599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Пример:  </w:t>
      </w:r>
    </w:p>
    <w:p w14:paraId="46B351B3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Карточки:  </w:t>
      </w:r>
    </w:p>
    <w:p w14:paraId="26AAB2EB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"Нужно беречь природу."  </w:t>
      </w:r>
    </w:p>
    <w:p w14:paraId="49CF8264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"Природа дает нам кислород."  </w:t>
      </w:r>
    </w:p>
    <w:p w14:paraId="4BB8F18F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"Природа дает нам пищу."  </w:t>
      </w:r>
    </w:p>
    <w:p w14:paraId="35EF8D2C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"Природа дает нам красоту."  </w:t>
      </w:r>
    </w:p>
    <w:p w14:paraId="1D1980F3">
      <w:pPr>
        <w:pStyle w:val="8"/>
        <w:spacing w:before="108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"Поэтому мы должны беречь природу."</w:t>
      </w:r>
    </w:p>
    <w:p w14:paraId="36790B70">
      <w:pPr>
        <w:pStyle w:val="8"/>
        <w:spacing w:before="108"/>
        <w:rPr>
          <w:rFonts w:hint="default"/>
          <w:sz w:val="28"/>
          <w:szCs w:val="28"/>
          <w:lang w:val="ru-RU"/>
        </w:rPr>
      </w:pPr>
    </w:p>
    <w:p w14:paraId="60470C63">
      <w:pPr>
        <w:pStyle w:val="8"/>
        <w:spacing w:before="108"/>
        <w:rPr>
          <w:rFonts w:hint="default"/>
          <w:sz w:val="28"/>
          <w:szCs w:val="28"/>
          <w:lang w:val="ru-RU"/>
        </w:rPr>
      </w:pPr>
    </w:p>
    <w:p w14:paraId="6BE10E6E">
      <w:pPr>
        <w:pStyle w:val="2"/>
        <w:spacing w:before="366"/>
        <w:ind w:left="0" w:right="430" w:firstLine="0"/>
        <w:jc w:val="both"/>
        <w:rPr>
          <w:sz w:val="28"/>
          <w:szCs w:val="28"/>
        </w:rPr>
      </w:pPr>
      <w:bookmarkStart w:id="75" w:name="Тест по теме"/>
      <w:bookmarkEnd w:id="75"/>
      <w:bookmarkStart w:id="76" w:name="_bookmark36"/>
      <w:bookmarkEnd w:id="76"/>
      <w:r>
        <w:rPr>
          <w:sz w:val="28"/>
          <w:szCs w:val="28"/>
        </w:rPr>
        <w:t>Тест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теме</w:t>
      </w:r>
    </w:p>
    <w:p w14:paraId="5BD63D6F">
      <w:pPr>
        <w:pStyle w:val="8"/>
        <w:spacing w:before="56"/>
        <w:rPr>
          <w:b/>
          <w:sz w:val="28"/>
          <w:szCs w:val="28"/>
        </w:rPr>
      </w:pPr>
    </w:p>
    <w:p w14:paraId="0828EBDB">
      <w:pPr>
        <w:pStyle w:val="17"/>
        <w:numPr>
          <w:ilvl w:val="0"/>
          <w:numId w:val="55"/>
        </w:numPr>
        <w:tabs>
          <w:tab w:val="left" w:pos="1414"/>
        </w:tabs>
        <w:spacing w:before="0" w:after="0" w:line="368" w:lineRule="exact"/>
        <w:ind w:left="1414" w:right="0" w:hanging="424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Модель</w:t>
      </w:r>
      <w:r>
        <w:rPr>
          <w:b/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6"/>
          <w:sz w:val="28"/>
          <w:szCs w:val="28"/>
        </w:rPr>
        <w:t xml:space="preserve"> </w:t>
      </w:r>
      <w:r>
        <w:rPr>
          <w:b/>
          <w:spacing w:val="-5"/>
          <w:sz w:val="28"/>
          <w:szCs w:val="28"/>
        </w:rPr>
        <w:t>это</w:t>
      </w:r>
    </w:p>
    <w:p w14:paraId="47A468BB">
      <w:pPr>
        <w:pStyle w:val="8"/>
        <w:ind w:left="282" w:right="710" w:firstLine="707"/>
        <w:jc w:val="both"/>
        <w:rPr>
          <w:sz w:val="28"/>
          <w:szCs w:val="28"/>
        </w:rPr>
      </w:pPr>
      <w:r>
        <w:rPr>
          <w:sz w:val="28"/>
          <w:szCs w:val="28"/>
        </w:rPr>
        <w:t>а) прием, демонстрирующий детям способы характеристики объекта описания (последовательность, способы межфразовой свя- зи, образные средства);</w:t>
      </w:r>
    </w:p>
    <w:p w14:paraId="13BF68EF">
      <w:pPr>
        <w:pStyle w:val="8"/>
        <w:ind w:left="990" w:right="709"/>
        <w:jc w:val="both"/>
        <w:rPr>
          <w:sz w:val="28"/>
          <w:szCs w:val="28"/>
        </w:rPr>
      </w:pPr>
      <w:r>
        <w:rPr>
          <w:spacing w:val="-2"/>
          <w:sz w:val="28"/>
          <w:szCs w:val="28"/>
        </w:rPr>
        <w:t>б)</w:t>
      </w:r>
      <w:r>
        <w:rPr>
          <w:spacing w:val="-2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наглядная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схема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содержания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и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последовательности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 xml:space="preserve">описания; </w:t>
      </w:r>
      <w:r>
        <w:rPr>
          <w:sz w:val="28"/>
          <w:szCs w:val="28"/>
        </w:rPr>
        <w:t>в)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словесная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схема</w:t>
      </w:r>
      <w:r>
        <w:rPr>
          <w:spacing w:val="42"/>
          <w:sz w:val="28"/>
          <w:szCs w:val="28"/>
        </w:rPr>
        <w:t xml:space="preserve"> </w:t>
      </w:r>
      <w:r>
        <w:rPr>
          <w:sz w:val="28"/>
          <w:szCs w:val="28"/>
        </w:rPr>
        <w:t>структуры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(последовательности)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4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содер-</w:t>
      </w:r>
    </w:p>
    <w:p w14:paraId="3F69B67D">
      <w:pPr>
        <w:pStyle w:val="8"/>
        <w:spacing w:line="368" w:lineRule="exact"/>
        <w:ind w:left="282"/>
        <w:jc w:val="both"/>
        <w:rPr>
          <w:sz w:val="28"/>
          <w:szCs w:val="28"/>
        </w:rPr>
      </w:pPr>
      <w:r>
        <w:rPr>
          <w:sz w:val="28"/>
          <w:szCs w:val="28"/>
        </w:rPr>
        <w:t>жания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описания,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выраженная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3–4</w:t>
      </w:r>
      <w:r>
        <w:rPr>
          <w:spacing w:val="-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предложениях;</w:t>
      </w:r>
    </w:p>
    <w:p w14:paraId="299A6E8D">
      <w:pPr>
        <w:pStyle w:val="8"/>
        <w:ind w:left="282" w:right="712" w:firstLine="7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г) основной прием обучения детей составлению описательных </w:t>
      </w:r>
      <w:r>
        <w:rPr>
          <w:spacing w:val="-2"/>
          <w:sz w:val="28"/>
          <w:szCs w:val="28"/>
        </w:rPr>
        <w:t>монологов.</w:t>
      </w:r>
    </w:p>
    <w:p w14:paraId="78AEA4BE">
      <w:pPr>
        <w:pStyle w:val="8"/>
        <w:spacing w:after="0"/>
        <w:jc w:val="both"/>
        <w:rPr>
          <w:sz w:val="28"/>
          <w:szCs w:val="28"/>
        </w:rPr>
        <w:sectPr>
          <w:pgSz w:w="11910" w:h="16840"/>
          <w:pgMar w:top="1060" w:right="708" w:bottom="1200" w:left="850" w:header="0" w:footer="981" w:gutter="0"/>
          <w:cols w:space="720" w:num="1"/>
        </w:sectPr>
      </w:pPr>
    </w:p>
    <w:p w14:paraId="45A4D151">
      <w:pPr>
        <w:pStyle w:val="2"/>
        <w:numPr>
          <w:ilvl w:val="0"/>
          <w:numId w:val="55"/>
        </w:numPr>
        <w:tabs>
          <w:tab w:val="left" w:pos="1414"/>
        </w:tabs>
        <w:spacing w:before="58" w:after="3" w:line="240" w:lineRule="auto"/>
        <w:ind w:left="1414" w:right="0" w:hanging="424"/>
        <w:jc w:val="left"/>
        <w:rPr>
          <w:sz w:val="28"/>
          <w:szCs w:val="28"/>
        </w:rPr>
      </w:pPr>
      <w:bookmarkStart w:id="77" w:name="_bookmark37"/>
      <w:bookmarkEnd w:id="77"/>
      <w:r>
        <w:rPr>
          <w:sz w:val="28"/>
          <w:szCs w:val="28"/>
        </w:rPr>
        <w:t>Какая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модель</w:t>
      </w:r>
      <w:r>
        <w:rPr>
          <w:spacing w:val="-16"/>
          <w:sz w:val="28"/>
          <w:szCs w:val="28"/>
        </w:rPr>
        <w:t xml:space="preserve"> </w:t>
      </w:r>
      <w:r>
        <w:rPr>
          <w:sz w:val="28"/>
          <w:szCs w:val="28"/>
        </w:rPr>
        <w:t>представлена</w:t>
      </w:r>
      <w:r>
        <w:rPr>
          <w:spacing w:val="-14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ниже?</w:t>
      </w:r>
    </w:p>
    <w:p w14:paraId="1597FF20">
      <w:pPr>
        <w:pStyle w:val="8"/>
        <w:ind w:left="2968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2526665" cy="2557145"/>
            <wp:effectExtent l="0" t="0" r="0" b="0"/>
            <wp:docPr id="659" name="Image 6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" name="Image 659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7166" cy="2557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CFDAF7">
      <w:pPr>
        <w:pStyle w:val="8"/>
        <w:spacing w:before="3"/>
        <w:ind w:left="990" w:right="5323"/>
        <w:rPr>
          <w:sz w:val="28"/>
          <w:szCs w:val="28"/>
        </w:rPr>
      </w:pPr>
      <w:r>
        <w:rPr>
          <w:sz w:val="28"/>
          <w:szCs w:val="28"/>
        </w:rPr>
        <w:t>а) модель описания посуды; б)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модель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описания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одежды;</w:t>
      </w:r>
    </w:p>
    <w:p w14:paraId="54AE4370">
      <w:pPr>
        <w:pStyle w:val="8"/>
        <w:ind w:left="990" w:right="4249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модель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построения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предложения; г) модель монологической речи.</w:t>
      </w:r>
    </w:p>
    <w:p w14:paraId="053E670B">
      <w:pPr>
        <w:pStyle w:val="2"/>
        <w:numPr>
          <w:ilvl w:val="0"/>
          <w:numId w:val="55"/>
        </w:numPr>
        <w:tabs>
          <w:tab w:val="left" w:pos="1414"/>
        </w:tabs>
        <w:spacing w:before="0" w:after="0" w:line="368" w:lineRule="exact"/>
        <w:ind w:left="1414" w:right="0" w:hanging="424"/>
        <w:jc w:val="left"/>
        <w:rPr>
          <w:sz w:val="28"/>
          <w:szCs w:val="28"/>
        </w:rPr>
      </w:pPr>
      <w:r>
        <w:rPr>
          <w:sz w:val="28"/>
          <w:szCs w:val="28"/>
        </w:rPr>
        <w:t>Отметить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лишнее:</w:t>
      </w:r>
    </w:p>
    <w:p w14:paraId="59EA8824">
      <w:pPr>
        <w:pStyle w:val="8"/>
        <w:ind w:left="990" w:right="4609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схематические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модели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рассказа; б) образец рассказа воспитателя;</w:t>
      </w:r>
    </w:p>
    <w:p w14:paraId="5987AD0C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рассматривание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объекта</w:t>
      </w:r>
      <w:r>
        <w:rPr>
          <w:spacing w:val="-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описания;</w:t>
      </w:r>
    </w:p>
    <w:p w14:paraId="6BDB758C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модели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повествовательных</w:t>
      </w:r>
      <w:r>
        <w:rPr>
          <w:spacing w:val="-1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монологов.</w:t>
      </w:r>
    </w:p>
    <w:p w14:paraId="0AF438D6">
      <w:pPr>
        <w:pStyle w:val="2"/>
        <w:numPr>
          <w:ilvl w:val="0"/>
          <w:numId w:val="55"/>
        </w:numPr>
        <w:tabs>
          <w:tab w:val="left" w:pos="1414"/>
        </w:tabs>
        <w:spacing w:before="1" w:after="0" w:line="240" w:lineRule="auto"/>
        <w:ind w:left="283" w:right="707" w:firstLine="707"/>
        <w:jc w:val="left"/>
        <w:rPr>
          <w:sz w:val="28"/>
          <w:szCs w:val="28"/>
        </w:rPr>
      </w:pPr>
      <w:r>
        <w:rPr>
          <w:sz w:val="28"/>
          <w:szCs w:val="28"/>
        </w:rPr>
        <w:t>Указать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модели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для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ознакомления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 xml:space="preserve">единицами </w:t>
      </w:r>
      <w:r>
        <w:rPr>
          <w:spacing w:val="-2"/>
          <w:sz w:val="28"/>
          <w:szCs w:val="28"/>
        </w:rPr>
        <w:t>речи:</w:t>
      </w:r>
    </w:p>
    <w:p w14:paraId="37D192FD">
      <w:pPr>
        <w:pStyle w:val="8"/>
        <w:tabs>
          <w:tab w:val="left" w:pos="1886"/>
          <w:tab w:val="left" w:pos="2448"/>
          <w:tab w:val="left" w:pos="3007"/>
        </w:tabs>
        <w:ind w:left="991" w:right="3678"/>
        <w:rPr>
          <w:sz w:val="28"/>
          <w:szCs w:val="28"/>
        </w:rPr>
      </w:pPr>
      <w:r>
        <w:rPr>
          <w:sz w:val="28"/>
          <w:szCs w:val="28"/>
        </w:rPr>
        <w:drawing>
          <wp:anchor distT="0" distB="0" distL="0" distR="0" simplePos="0" relativeHeight="251668480" behindDoc="1" locked="0" layoutInCell="1" allowOverlap="1">
            <wp:simplePos x="0" y="0"/>
            <wp:positionH relativeFrom="page">
              <wp:posOffset>1412875</wp:posOffset>
            </wp:positionH>
            <wp:positionV relativeFrom="paragraph">
              <wp:posOffset>495935</wp:posOffset>
            </wp:positionV>
            <wp:extent cx="923925" cy="257175"/>
            <wp:effectExtent l="0" t="0" r="0" b="0"/>
            <wp:wrapNone/>
            <wp:docPr id="660" name="Image 6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0" name="Image 660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3917" cy="2571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а)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модели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повествовательных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монологов; б) |</w:t>
      </w:r>
      <w:r>
        <w:rPr>
          <w:sz w:val="28"/>
          <w:szCs w:val="28"/>
          <w:u w:val="single"/>
        </w:rPr>
        <w:tab/>
      </w:r>
      <w:r>
        <w:rPr>
          <w:sz w:val="28"/>
          <w:szCs w:val="28"/>
        </w:rPr>
        <w:t xml:space="preserve"> </w:t>
      </w:r>
      <w:r>
        <w:rPr>
          <w:sz w:val="28"/>
          <w:szCs w:val="28"/>
          <w:u w:val="single"/>
        </w:rPr>
        <w:tab/>
      </w:r>
      <w:r>
        <w:rPr>
          <w:sz w:val="28"/>
          <w:szCs w:val="28"/>
        </w:rPr>
        <w:t xml:space="preserve"> </w:t>
      </w:r>
      <w:r>
        <w:rPr>
          <w:sz w:val="28"/>
          <w:szCs w:val="28"/>
          <w:u w:val="single"/>
        </w:rPr>
        <w:tab/>
      </w:r>
      <w:r>
        <w:rPr>
          <w:spacing w:val="-10"/>
          <w:sz w:val="28"/>
          <w:szCs w:val="28"/>
        </w:rPr>
        <w:t>;</w:t>
      </w:r>
    </w:p>
    <w:p w14:paraId="0FF1AA7C">
      <w:pPr>
        <w:pStyle w:val="8"/>
        <w:tabs>
          <w:tab w:val="left" w:pos="2937"/>
        </w:tabs>
        <w:spacing w:before="229" w:line="368" w:lineRule="exact"/>
        <w:ind w:left="991"/>
        <w:jc w:val="both"/>
        <w:rPr>
          <w:sz w:val="28"/>
          <w:szCs w:val="28"/>
        </w:rPr>
      </w:pPr>
      <w:r>
        <w:rPr>
          <w:spacing w:val="-5"/>
          <w:sz w:val="28"/>
          <w:szCs w:val="28"/>
        </w:rPr>
        <w:t>в)</w:t>
      </w:r>
      <w:r>
        <w:rPr>
          <w:sz w:val="28"/>
          <w:szCs w:val="28"/>
        </w:rPr>
        <w:tab/>
      </w:r>
      <w:r>
        <w:rPr>
          <w:spacing w:val="-10"/>
          <w:sz w:val="28"/>
          <w:szCs w:val="28"/>
        </w:rPr>
        <w:t>;</w:t>
      </w:r>
    </w:p>
    <w:p w14:paraId="19DB586A">
      <w:pPr>
        <w:pStyle w:val="8"/>
        <w:spacing w:line="368" w:lineRule="exact"/>
        <w:ind w:left="991"/>
        <w:jc w:val="both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модель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трудового</w:t>
      </w:r>
      <w:r>
        <w:rPr>
          <w:spacing w:val="-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процесса.</w:t>
      </w:r>
    </w:p>
    <w:p w14:paraId="0A48E6E9">
      <w:pPr>
        <w:pStyle w:val="2"/>
        <w:numPr>
          <w:ilvl w:val="0"/>
          <w:numId w:val="55"/>
        </w:numPr>
        <w:tabs>
          <w:tab w:val="left" w:pos="1414"/>
        </w:tabs>
        <w:spacing w:before="0" w:after="0" w:line="240" w:lineRule="auto"/>
        <w:ind w:left="282" w:right="707" w:firstLine="708"/>
        <w:jc w:val="both"/>
        <w:rPr>
          <w:sz w:val="28"/>
          <w:szCs w:val="28"/>
        </w:rPr>
      </w:pPr>
      <w:r>
        <w:rPr>
          <w:sz w:val="28"/>
          <w:szCs w:val="28"/>
        </w:rPr>
        <w:t>С детьми младшего дошкольного возраста можно ис- пользовать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модели,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которых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соблюдаются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принципы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(указать несколько вариантов ответа):</w:t>
      </w:r>
    </w:p>
    <w:p w14:paraId="6051B16E">
      <w:pPr>
        <w:pStyle w:val="8"/>
        <w:ind w:left="990" w:right="6141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сохранения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формы; б) изменение формы;</w:t>
      </w:r>
    </w:p>
    <w:p w14:paraId="000915FB">
      <w:pPr>
        <w:pStyle w:val="8"/>
        <w:spacing w:before="1"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сохранение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цвета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или</w:t>
      </w:r>
      <w:r>
        <w:rPr>
          <w:spacing w:val="-9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размера;</w:t>
      </w:r>
    </w:p>
    <w:p w14:paraId="2D6045ED">
      <w:pPr>
        <w:pStyle w:val="8"/>
        <w:ind w:left="282" w:right="715" w:firstLine="707"/>
        <w:rPr>
          <w:sz w:val="28"/>
          <w:szCs w:val="28"/>
        </w:rPr>
      </w:pPr>
      <w:r>
        <w:rPr>
          <w:sz w:val="28"/>
          <w:szCs w:val="28"/>
        </w:rPr>
        <w:t>г) на занятиях с детьми младшего дошкольного возраста при- ем моделирования не допускается.</w:t>
      </w:r>
    </w:p>
    <w:p w14:paraId="5C170377">
      <w:pPr>
        <w:pStyle w:val="8"/>
        <w:spacing w:after="0"/>
        <w:rPr>
          <w:sz w:val="28"/>
          <w:szCs w:val="28"/>
        </w:rPr>
        <w:sectPr>
          <w:pgSz w:w="11910" w:h="16840"/>
          <w:pgMar w:top="1060" w:right="708" w:bottom="1220" w:left="850" w:header="0" w:footer="981" w:gutter="0"/>
          <w:cols w:space="720" w:num="1"/>
        </w:sectPr>
      </w:pPr>
    </w:p>
    <w:p w14:paraId="5EA9202A">
      <w:pPr>
        <w:pStyle w:val="2"/>
        <w:spacing w:before="58"/>
        <w:ind w:left="998" w:firstLine="0"/>
        <w:rPr>
          <w:sz w:val="28"/>
          <w:szCs w:val="28"/>
        </w:rPr>
      </w:pPr>
      <w:bookmarkStart w:id="78" w:name="Тема 4. Развитие связной диалогической р"/>
      <w:bookmarkEnd w:id="78"/>
      <w:r>
        <w:rPr>
          <w:sz w:val="28"/>
          <w:szCs w:val="28"/>
        </w:rPr>
        <w:t>Тема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4.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Развитие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связной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диалогической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-1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ребенка</w:t>
      </w:r>
    </w:p>
    <w:p w14:paraId="5FEFF490">
      <w:pPr>
        <w:pStyle w:val="8"/>
        <w:rPr>
          <w:b/>
          <w:sz w:val="28"/>
          <w:szCs w:val="28"/>
        </w:rPr>
      </w:pPr>
    </w:p>
    <w:p w14:paraId="1EAF6CE9">
      <w:pPr>
        <w:pStyle w:val="2"/>
        <w:numPr>
          <w:ilvl w:val="1"/>
          <w:numId w:val="56"/>
        </w:numPr>
        <w:tabs>
          <w:tab w:val="left" w:pos="1141"/>
          <w:tab w:val="left" w:pos="4002"/>
        </w:tabs>
        <w:spacing w:before="1" w:after="0" w:line="240" w:lineRule="auto"/>
        <w:ind w:left="4002" w:right="1011" w:hanging="3418"/>
        <w:jc w:val="left"/>
        <w:rPr>
          <w:sz w:val="28"/>
          <w:szCs w:val="28"/>
        </w:rPr>
      </w:pPr>
      <w:bookmarkStart w:id="79" w:name="_bookmark38"/>
      <w:bookmarkEnd w:id="79"/>
      <w:bookmarkStart w:id="80" w:name="речи ребенка"/>
      <w:bookmarkEnd w:id="80"/>
      <w:bookmarkStart w:id="81" w:name="4.1. Теоретические основы развития связн"/>
      <w:bookmarkEnd w:id="81"/>
      <w:r>
        <w:rPr>
          <w:sz w:val="28"/>
          <w:szCs w:val="28"/>
        </w:rPr>
        <w:t>Теоретические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основы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развития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связной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диалогической речи ребенка</w:t>
      </w:r>
    </w:p>
    <w:p w14:paraId="35131CE2">
      <w:pPr>
        <w:pStyle w:val="8"/>
        <w:spacing w:before="367"/>
        <w:ind w:left="282" w:right="706" w:firstLine="707"/>
        <w:jc w:val="both"/>
        <w:rPr>
          <w:sz w:val="28"/>
          <w:szCs w:val="28"/>
        </w:rPr>
      </w:pPr>
      <w:r>
        <w:rPr>
          <w:sz w:val="28"/>
          <w:szCs w:val="28"/>
        </w:rPr>
        <w:t>Тема посвящена развитию связной диалогической речи. Рас- смотрены некоторые функциональные признаки различных диало- гических реплик; методы развития связной диалогической речи де- тей разных возрастных групп.</w:t>
      </w:r>
    </w:p>
    <w:p w14:paraId="5A82D9EF">
      <w:pPr>
        <w:pStyle w:val="8"/>
        <w:spacing w:before="1"/>
        <w:rPr>
          <w:sz w:val="28"/>
          <w:szCs w:val="28"/>
        </w:rPr>
      </w:pPr>
    </w:p>
    <w:p w14:paraId="4C399EFC">
      <w:pPr>
        <w:spacing w:before="0"/>
        <w:ind w:left="282" w:right="703" w:firstLine="70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1. </w:t>
      </w:r>
      <w:r>
        <w:rPr>
          <w:sz w:val="28"/>
          <w:szCs w:val="28"/>
        </w:rPr>
        <w:t>Ф. А. Сохин утверждал, что «</w:t>
      </w:r>
      <w:r>
        <w:rPr>
          <w:i/>
          <w:sz w:val="28"/>
          <w:szCs w:val="28"/>
        </w:rPr>
        <w:t>связность монологи- ческой речи начинает формироваться в недрах диалога</w:t>
      </w:r>
      <w:r>
        <w:rPr>
          <w:sz w:val="28"/>
          <w:szCs w:val="28"/>
        </w:rPr>
        <w:t>», первые диалогические реплики являются основной формой речевого обще- ния,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>
        <w:rPr>
          <w:i/>
          <w:sz w:val="28"/>
          <w:szCs w:val="28"/>
        </w:rPr>
        <w:t>диалог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–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первая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школа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развития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связной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речи</w:t>
      </w:r>
      <w:r>
        <w:rPr>
          <w:i/>
          <w:spacing w:val="80"/>
          <w:sz w:val="28"/>
          <w:szCs w:val="28"/>
        </w:rPr>
        <w:t xml:space="preserve"> </w:t>
      </w:r>
      <w:r>
        <w:rPr>
          <w:i/>
          <w:sz w:val="28"/>
          <w:szCs w:val="28"/>
        </w:rPr>
        <w:t>ребенка</w:t>
      </w:r>
      <w:r>
        <w:rPr>
          <w:sz w:val="28"/>
          <w:szCs w:val="28"/>
        </w:rPr>
        <w:t>» (Ф.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А.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 xml:space="preserve">Сохин). Объяснить, как связаны диалог и монолог. Почему, на Ваш взгляд, Ф. А. Сохин основой развития связной речи считает </w:t>
      </w:r>
      <w:r>
        <w:rPr>
          <w:spacing w:val="-2"/>
          <w:sz w:val="28"/>
          <w:szCs w:val="28"/>
        </w:rPr>
        <w:t>диалог.</w:t>
      </w:r>
    </w:p>
    <w:p w14:paraId="4B49193E">
      <w:pPr>
        <w:pStyle w:val="8"/>
        <w:spacing w:before="106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>:</w:t>
      </w:r>
    </w:p>
    <w:p w14:paraId="6C2806D9">
      <w:pPr>
        <w:pStyle w:val="8"/>
        <w:spacing w:before="106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 xml:space="preserve">Ф. А. Сохин утверждал, что «связность монологической речи начинает формироваться в недрах диалога», и это утверждение подчеркивает тесную взаимосвязь между диалогом и монологом в процессе речевого развития ребенка. </w:t>
      </w:r>
    </w:p>
    <w:p w14:paraId="1EFD0019">
      <w:pPr>
        <w:pStyle w:val="8"/>
        <w:spacing w:before="106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По мере того как ребенок осваивает диалог, он начинает учиться строить более сложные высказывания. Постепенно он переходит от коротких реплик к более длинным и связным высказываниям, что является основой для формирования монологической речи. В диалоге ребенок учится выстраивать логические цепочки, что помогает ему развивать навыки аргументации и анализа. Это важно для формирования связной монологической речи, где необходимо уметь последовательно излагать свои мысли.</w:t>
      </w:r>
    </w:p>
    <w:p w14:paraId="34EE2605">
      <w:pPr>
        <w:pStyle w:val="8"/>
        <w:spacing w:before="1"/>
        <w:rPr>
          <w:sz w:val="28"/>
          <w:szCs w:val="28"/>
        </w:rPr>
      </w:pPr>
    </w:p>
    <w:p w14:paraId="25E2EEFC">
      <w:pPr>
        <w:pStyle w:val="8"/>
        <w:ind w:left="283" w:firstLine="707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2. </w:t>
      </w:r>
      <w:r>
        <w:rPr>
          <w:sz w:val="28"/>
          <w:szCs w:val="28"/>
        </w:rPr>
        <w:t>Привести примеры видов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разговоров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воспитателя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 xml:space="preserve">с </w:t>
      </w:r>
      <w:r>
        <w:rPr>
          <w:spacing w:val="-2"/>
          <w:sz w:val="28"/>
          <w:szCs w:val="28"/>
        </w:rPr>
        <w:t>детьми.</w:t>
      </w:r>
    </w:p>
    <w:p w14:paraId="1E60B2CA">
      <w:pPr>
        <w:pStyle w:val="8"/>
        <w:spacing w:after="0"/>
        <w:rPr>
          <w:sz w:val="28"/>
          <w:szCs w:val="28"/>
        </w:rPr>
        <w:sectPr>
          <w:pgSz w:w="11910" w:h="16840"/>
          <w:pgMar w:top="1060" w:right="708" w:bottom="1220" w:left="850" w:header="0" w:footer="981" w:gutter="0"/>
          <w:cols w:space="720" w:num="1"/>
        </w:sectPr>
      </w:pPr>
    </w:p>
    <w:tbl>
      <w:tblPr>
        <w:tblStyle w:val="7"/>
        <w:tblW w:w="0" w:type="auto"/>
        <w:tblInd w:w="595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520"/>
        <w:gridCol w:w="2923"/>
        <w:gridCol w:w="3456"/>
      </w:tblGrid>
      <w:tr w14:paraId="0C1B4D75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91" w:hRule="atLeast"/>
        </w:trPr>
        <w:tc>
          <w:tcPr>
            <w:tcW w:w="8899" w:type="dxa"/>
            <w:gridSpan w:val="3"/>
          </w:tcPr>
          <w:p w14:paraId="5AEF73EB">
            <w:pPr>
              <w:pStyle w:val="18"/>
              <w:spacing w:before="99"/>
              <w:ind w:left="1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Разговоры</w:t>
            </w:r>
            <w:r>
              <w:rPr>
                <w:spacing w:val="-14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воспитателя</w:t>
            </w:r>
            <w:r>
              <w:rPr>
                <w:spacing w:val="-13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с</w:t>
            </w:r>
            <w:r>
              <w:rPr>
                <w:spacing w:val="-12"/>
                <w:sz w:val="28"/>
                <w:szCs w:val="28"/>
              </w:rPr>
              <w:t xml:space="preserve"> </w:t>
            </w:r>
            <w:r>
              <w:rPr>
                <w:spacing w:val="-2"/>
                <w:sz w:val="28"/>
                <w:szCs w:val="28"/>
              </w:rPr>
              <w:t>детьми</w:t>
            </w:r>
          </w:p>
        </w:tc>
      </w:tr>
      <w:tr w14:paraId="7BFB9B49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80" w:hRule="atLeast"/>
        </w:trPr>
        <w:tc>
          <w:tcPr>
            <w:tcW w:w="5443" w:type="dxa"/>
            <w:gridSpan w:val="2"/>
          </w:tcPr>
          <w:p w14:paraId="18122A13">
            <w:pPr>
              <w:pStyle w:val="18"/>
              <w:spacing w:before="99"/>
              <w:ind w:left="321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Стихийно</w:t>
            </w:r>
            <w:r>
              <w:rPr>
                <w:spacing w:val="-18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возникающие</w:t>
            </w:r>
            <w:r>
              <w:rPr>
                <w:spacing w:val="-19"/>
                <w:sz w:val="28"/>
                <w:szCs w:val="28"/>
              </w:rPr>
              <w:t xml:space="preserve"> </w:t>
            </w:r>
            <w:r>
              <w:rPr>
                <w:spacing w:val="-2"/>
                <w:sz w:val="28"/>
                <w:szCs w:val="28"/>
              </w:rPr>
              <w:t>разговоры</w:t>
            </w:r>
          </w:p>
        </w:tc>
        <w:tc>
          <w:tcPr>
            <w:tcW w:w="3456" w:type="dxa"/>
          </w:tcPr>
          <w:p w14:paraId="166EDACE">
            <w:pPr>
              <w:pStyle w:val="18"/>
              <w:spacing w:before="99"/>
              <w:ind w:left="25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Плановые</w:t>
            </w:r>
            <w:r>
              <w:rPr>
                <w:spacing w:val="-17"/>
                <w:sz w:val="28"/>
                <w:szCs w:val="28"/>
              </w:rPr>
              <w:t xml:space="preserve"> </w:t>
            </w:r>
            <w:r>
              <w:rPr>
                <w:spacing w:val="-2"/>
                <w:sz w:val="28"/>
                <w:szCs w:val="28"/>
              </w:rPr>
              <w:t>разговоры:</w:t>
            </w:r>
          </w:p>
        </w:tc>
      </w:tr>
      <w:tr w14:paraId="71D2E854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35" w:hRule="atLeast"/>
        </w:trPr>
        <w:tc>
          <w:tcPr>
            <w:tcW w:w="2520" w:type="dxa"/>
          </w:tcPr>
          <w:p w14:paraId="52B4250C">
            <w:pPr>
              <w:pStyle w:val="18"/>
              <w:spacing w:before="99"/>
              <w:ind w:left="837" w:right="232" w:hanging="58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инициативе </w:t>
            </w:r>
            <w:r>
              <w:rPr>
                <w:spacing w:val="-2"/>
                <w:sz w:val="28"/>
                <w:szCs w:val="28"/>
              </w:rPr>
              <w:t>детей:</w:t>
            </w:r>
          </w:p>
        </w:tc>
        <w:tc>
          <w:tcPr>
            <w:tcW w:w="2923" w:type="dxa"/>
          </w:tcPr>
          <w:p w14:paraId="59513691">
            <w:pPr>
              <w:pStyle w:val="18"/>
              <w:spacing w:before="99"/>
              <w:ind w:left="825" w:hanging="37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инициативе </w:t>
            </w:r>
            <w:r>
              <w:rPr>
                <w:spacing w:val="-2"/>
                <w:sz w:val="28"/>
                <w:szCs w:val="28"/>
              </w:rPr>
              <w:t>педагога:</w:t>
            </w:r>
          </w:p>
        </w:tc>
        <w:tc>
          <w:tcPr>
            <w:tcW w:w="3456" w:type="dxa"/>
          </w:tcPr>
          <w:p w14:paraId="01008E98">
            <w:pPr>
              <w:pStyle w:val="18"/>
              <w:rPr>
                <w:sz w:val="28"/>
                <w:szCs w:val="28"/>
              </w:rPr>
            </w:pPr>
          </w:p>
        </w:tc>
      </w:tr>
      <w:tr w14:paraId="56109980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82" w:hRule="atLeast"/>
        </w:trPr>
        <w:tc>
          <w:tcPr>
            <w:tcW w:w="2520" w:type="dxa"/>
          </w:tcPr>
          <w:p w14:paraId="75E65D12">
            <w:pPr>
              <w:pStyle w:val="1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Ребенок: "Почему лТема: Животные</w:t>
            </w:r>
            <w:r>
              <w:rPr>
                <w:rFonts w:hint="default"/>
                <w:sz w:val="28"/>
                <w:szCs w:val="28"/>
              </w:rPr>
              <w:t xml:space="preserve"> </w:t>
            </w:r>
          </w:p>
          <w:p w14:paraId="191C9918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 xml:space="preserve">Ребенок: "Почему кошки мяукают?" </w:t>
            </w:r>
          </w:p>
          <w:p w14:paraId="78CB2834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>Воспитатель: "Кошки мяукают, чтобы общаться с людьми. Они могут просить еду, внимание или просто выражать свои эмоции."</w:t>
            </w:r>
          </w:p>
          <w:p w14:paraId="2444D0EF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 xml:space="preserve">Тема: Профессии </w:t>
            </w:r>
          </w:p>
          <w:p w14:paraId="42648524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 xml:space="preserve">Ребенок: "Что делает врач?" </w:t>
            </w:r>
          </w:p>
          <w:p w14:paraId="2D16836D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>Воспитатель: "Врач помогает людям, когда они болеют. Он осматривает пациентов, назначает лекарства и проводит операции."</w:t>
            </w:r>
          </w:p>
          <w:p w14:paraId="35B73652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 xml:space="preserve">Тема: Природа </w:t>
            </w:r>
          </w:p>
          <w:p w14:paraId="7EA9E2EE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 xml:space="preserve">Ребенок: "Почему идет дождь?" </w:t>
            </w:r>
          </w:p>
          <w:p w14:paraId="2B6D0EFD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>Воспитатель: "Дождь идет, когда в облаках собирается много воды. Когда облака становятся слишком тяжелыми, вода падает на землю в виде дождя."</w:t>
            </w:r>
          </w:p>
          <w:p w14:paraId="1C164D9E">
            <w:pPr>
              <w:pStyle w:val="18"/>
              <w:rPr>
                <w:sz w:val="28"/>
                <w:szCs w:val="28"/>
              </w:rPr>
            </w:pPr>
          </w:p>
        </w:tc>
        <w:tc>
          <w:tcPr>
            <w:tcW w:w="2923" w:type="dxa"/>
          </w:tcPr>
          <w:p w14:paraId="0A0FC654">
            <w:pPr>
              <w:pStyle w:val="1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Тема: Правила поведения</w:t>
            </w:r>
            <w:r>
              <w:rPr>
                <w:rFonts w:hint="default"/>
                <w:sz w:val="28"/>
                <w:szCs w:val="28"/>
              </w:rPr>
              <w:t xml:space="preserve"> </w:t>
            </w:r>
          </w:p>
          <w:p w14:paraId="5D56A869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 xml:space="preserve">Воспитатель: "Ребята, давайте поговорим о том, как важно соблюдать правила в группе. Почему это важно?" </w:t>
            </w:r>
          </w:p>
          <w:p w14:paraId="22ED0201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>Дети: "Чтобы не было беспорядка и все могли играть спокойно."</w:t>
            </w:r>
          </w:p>
          <w:p w14:paraId="27E20A9B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 xml:space="preserve">Тема: Правила дорожного движения </w:t>
            </w:r>
          </w:p>
          <w:p w14:paraId="666E0922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 xml:space="preserve">Воспитатель: "Давайте поговорим о том, как важно быть осторожным на дороге. Какие правила дорожного движения вы знаете?" </w:t>
            </w:r>
          </w:p>
          <w:p w14:paraId="2A51F17E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>Дети: "Нужно переходить дорогу на зеленый свет и смотреть по сторонам."</w:t>
            </w:r>
          </w:p>
          <w:p w14:paraId="7E5A2CE8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 xml:space="preserve">Тема: Здоровье и гигиена </w:t>
            </w:r>
          </w:p>
          <w:p w14:paraId="2CB51207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 xml:space="preserve">Воспитатель: "Ребята, давайте поговорим о том, как важно следить за своим здоровьем. Какие правила гигиены вы знаете?" </w:t>
            </w:r>
          </w:p>
          <w:p w14:paraId="03D00DEA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>Дети: "Нужно мыть руки перед едой, чистить зубы и умываться."</w:t>
            </w:r>
          </w:p>
        </w:tc>
        <w:tc>
          <w:tcPr>
            <w:tcW w:w="3456" w:type="dxa"/>
          </w:tcPr>
          <w:p w14:paraId="1133391A">
            <w:pPr>
              <w:pStyle w:val="18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 w:eastAsia="zh-CN"/>
              </w:rPr>
              <w:t>Беседа о правилах поведения</w:t>
            </w:r>
            <w:r>
              <w:rPr>
                <w:rFonts w:hint="default"/>
                <w:sz w:val="28"/>
                <w:szCs w:val="28"/>
                <w:lang w:val="en-US" w:eastAsia="zh-CN"/>
              </w:rPr>
              <w:t>:</w:t>
            </w:r>
          </w:p>
          <w:p w14:paraId="460AA9AB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>Воспитатель: "Ребята, давайте поговорим о том, как важно соблюдать правила в группе. Почему это важно?"</w:t>
            </w:r>
          </w:p>
          <w:p w14:paraId="4835F1CD">
            <w:pPr>
              <w:pStyle w:val="18"/>
              <w:rPr>
                <w:sz w:val="28"/>
                <w:szCs w:val="28"/>
              </w:rPr>
            </w:pPr>
            <w:r>
              <w:rPr>
                <w:rFonts w:hint="default"/>
                <w:sz w:val="28"/>
                <w:szCs w:val="28"/>
              </w:rPr>
              <w:t>Дети: "Чтобы не было беспорядка и все могли играть спокойно."</w:t>
            </w:r>
          </w:p>
          <w:p w14:paraId="032C5CD3">
            <w:pPr>
              <w:pStyle w:val="18"/>
              <w:rPr>
                <w:sz w:val="28"/>
                <w:szCs w:val="28"/>
              </w:rPr>
            </w:pPr>
          </w:p>
        </w:tc>
      </w:tr>
    </w:tbl>
    <w:p w14:paraId="466636A6">
      <w:pPr>
        <w:pStyle w:val="8"/>
        <w:spacing w:before="17"/>
        <w:rPr>
          <w:sz w:val="28"/>
          <w:szCs w:val="28"/>
        </w:rPr>
      </w:pPr>
    </w:p>
    <w:p w14:paraId="10259E29">
      <w:pPr>
        <w:pStyle w:val="8"/>
        <w:spacing w:before="1"/>
        <w:ind w:left="282" w:right="707" w:firstLine="707"/>
        <w:jc w:val="both"/>
        <w:rPr>
          <w:sz w:val="28"/>
          <w:szCs w:val="28"/>
        </w:rPr>
      </w:pPr>
      <w:bookmarkStart w:id="82" w:name="_bookmark39"/>
      <w:bookmarkEnd w:id="82"/>
      <w:r>
        <w:rPr>
          <w:b/>
          <w:sz w:val="28"/>
          <w:szCs w:val="28"/>
        </w:rPr>
        <w:t>Задание 3</w:t>
      </w:r>
      <w:r>
        <w:rPr>
          <w:sz w:val="28"/>
          <w:szCs w:val="28"/>
        </w:rPr>
        <w:t>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Привести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пример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дидактической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игры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по развитию диалогической речи дошкольников. Указать цели, задачи, материа- лы игры, источник.</w:t>
      </w:r>
    </w:p>
    <w:p w14:paraId="7B6A5472">
      <w:pPr>
        <w:pStyle w:val="8"/>
        <w:spacing w:before="1"/>
        <w:ind w:right="707"/>
        <w:jc w:val="both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>:</w:t>
      </w:r>
    </w:p>
    <w:p w14:paraId="7289D4C3">
      <w:pPr>
        <w:pStyle w:val="8"/>
        <w:spacing w:before="106"/>
        <w:rPr>
          <w:sz w:val="28"/>
          <w:szCs w:val="28"/>
        </w:rPr>
      </w:pPr>
      <w:r>
        <w:rPr>
          <w:rFonts w:hint="default"/>
          <w:sz w:val="28"/>
          <w:szCs w:val="28"/>
        </w:rPr>
        <w:t>Пример дидактической игры по развитию диалогической речи дошкольников</w:t>
      </w:r>
    </w:p>
    <w:p w14:paraId="3976AB48">
      <w:pPr>
        <w:pStyle w:val="8"/>
        <w:spacing w:before="106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Название игры: "Магазин"</w:t>
      </w:r>
    </w:p>
    <w:p w14:paraId="0E89380B">
      <w:pPr>
        <w:pStyle w:val="8"/>
        <w:spacing w:before="106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Цели:</w:t>
      </w:r>
    </w:p>
    <w:p w14:paraId="45F1685A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Развитие диалогической речи.</w:t>
      </w:r>
    </w:p>
    <w:p w14:paraId="16C255A3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Обогащение словарного запаса.</w:t>
      </w:r>
    </w:p>
    <w:p w14:paraId="71C3B6BF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Развитие умения вести диалог в игровой форме.</w:t>
      </w:r>
    </w:p>
    <w:p w14:paraId="35D92FBC">
      <w:pPr>
        <w:pStyle w:val="8"/>
        <w:spacing w:before="106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Задачи:</w:t>
      </w:r>
    </w:p>
    <w:p w14:paraId="01092B61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Учить детей задавать вопросы и отвечать на них в контексте игры.</w:t>
      </w:r>
    </w:p>
    <w:p w14:paraId="55C1F218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Развивать умение вести диалог.</w:t>
      </w:r>
    </w:p>
    <w:p w14:paraId="15C69AE8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Обогащать словарный запас детей.</w:t>
      </w:r>
    </w:p>
    <w:p w14:paraId="4AA39E88">
      <w:pPr>
        <w:pStyle w:val="8"/>
        <w:spacing w:before="106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Материалы:</w:t>
      </w:r>
    </w:p>
    <w:p w14:paraId="39676CC2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Игрушечные продукты (фрукты, овощи, хлеб, молоко и т.д.).</w:t>
      </w:r>
    </w:p>
    <w:p w14:paraId="7BAA5CD7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Игрушечные деньги.</w:t>
      </w:r>
    </w:p>
    <w:p w14:paraId="57A2273E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Корзинки для покупок.</w:t>
      </w:r>
    </w:p>
    <w:p w14:paraId="7A9B8378">
      <w:pPr>
        <w:pStyle w:val="8"/>
        <w:spacing w:before="106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Ход игры:</w:t>
      </w:r>
    </w:p>
    <w:p w14:paraId="48AD8106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Введение  </w:t>
      </w:r>
    </w:p>
    <w:p w14:paraId="04E74C41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Воспитатель объясняет детям, что они будут играть в магазин.  </w:t>
      </w:r>
    </w:p>
    <w:p w14:paraId="06AD79EB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Воспитатель распределяет роли: кто-то будет продавцом, кто-то — покупателем.</w:t>
      </w:r>
    </w:p>
    <w:p w14:paraId="299BDADE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Игра  </w:t>
      </w:r>
    </w:p>
    <w:p w14:paraId="4F9C12F3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Продавец стоит за прилавком и предлагает товары.  </w:t>
      </w:r>
    </w:p>
    <w:p w14:paraId="637F157C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Покупатель подходит к продавцу и задает вопросы:  </w:t>
      </w:r>
    </w:p>
    <w:p w14:paraId="51FFDF0D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"Сколько стоит яблоко?"  </w:t>
      </w:r>
    </w:p>
    <w:p w14:paraId="6F77B434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"Какие фрукты у вас есть?"</w:t>
      </w:r>
    </w:p>
    <w:p w14:paraId="02B95498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Продавец отвечает:  </w:t>
      </w:r>
    </w:p>
    <w:p w14:paraId="01C7A1E5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"Яблоко стоит 10 рублей."  </w:t>
      </w:r>
    </w:p>
    <w:p w14:paraId="3DB025A1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"У нас есть яблоки, бананы и груши."</w:t>
      </w:r>
    </w:p>
    <w:p w14:paraId="768660B7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Обсуждение  </w:t>
      </w:r>
    </w:p>
    <w:p w14:paraId="353D8332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Воспитатель обсуждает с детьми, какие вопросы они задавали и какие ответы получали.  </w:t>
      </w:r>
    </w:p>
    <w:p w14:paraId="2C0141C1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Дети предлагают свои варианты вопросов и ответов.</w:t>
      </w:r>
    </w:p>
    <w:p w14:paraId="3D849EBD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 xml:space="preserve">Заключение  </w:t>
      </w:r>
    </w:p>
    <w:p w14:paraId="569CC9DB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Воспитатель подводит итог, повторяя основные моменты игры.</w:t>
      </w:r>
    </w:p>
    <w:p w14:paraId="510A80AE">
      <w:pPr>
        <w:pStyle w:val="8"/>
        <w:spacing w:before="106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Источник:</w:t>
      </w:r>
    </w:p>
    <w:p w14:paraId="01CA7072">
      <w:pPr>
        <w:pStyle w:val="8"/>
        <w:spacing w:before="106"/>
        <w:rPr>
          <w:sz w:val="28"/>
          <w:szCs w:val="28"/>
        </w:rPr>
      </w:pPr>
      <w:r>
        <w:rPr>
          <w:sz w:val="28"/>
          <w:szCs w:val="28"/>
        </w:rPr>
        <w:t>Учебное пособие М. М. Алексеевой, В. И. Яшиной "Методика развития речи и обучения родному языку дошкольников".</w:t>
      </w:r>
    </w:p>
    <w:p w14:paraId="265A26A7">
      <w:pPr>
        <w:pStyle w:val="8"/>
        <w:spacing w:before="106"/>
        <w:rPr>
          <w:sz w:val="28"/>
          <w:szCs w:val="28"/>
        </w:rPr>
      </w:pPr>
    </w:p>
    <w:p w14:paraId="1551AFED">
      <w:pPr>
        <w:pStyle w:val="8"/>
        <w:spacing w:before="106"/>
        <w:rPr>
          <w:sz w:val="28"/>
          <w:szCs w:val="28"/>
        </w:rPr>
      </w:pPr>
    </w:p>
    <w:p w14:paraId="16DBD9D3">
      <w:pPr>
        <w:pStyle w:val="8"/>
        <w:spacing w:before="109"/>
        <w:rPr>
          <w:sz w:val="28"/>
          <w:szCs w:val="28"/>
        </w:rPr>
      </w:pPr>
    </w:p>
    <w:p w14:paraId="5EB2A092">
      <w:pPr>
        <w:pStyle w:val="8"/>
        <w:spacing w:before="106"/>
        <w:rPr>
          <w:sz w:val="28"/>
          <w:szCs w:val="28"/>
        </w:rPr>
      </w:pPr>
    </w:p>
    <w:p w14:paraId="295A8F19">
      <w:pPr>
        <w:pStyle w:val="8"/>
        <w:spacing w:before="106"/>
        <w:rPr>
          <w:sz w:val="28"/>
          <w:szCs w:val="28"/>
        </w:rPr>
      </w:pPr>
    </w:p>
    <w:p w14:paraId="105D8F22">
      <w:pPr>
        <w:pStyle w:val="8"/>
        <w:spacing w:after="0"/>
        <w:rPr>
          <w:sz w:val="28"/>
          <w:szCs w:val="28"/>
        </w:rPr>
        <w:sectPr>
          <w:pgSz w:w="11910" w:h="16840"/>
          <w:pgMar w:top="1100" w:right="708" w:bottom="1220" w:left="850" w:header="0" w:footer="981" w:gutter="0"/>
          <w:cols w:space="720" w:num="1"/>
        </w:sectPr>
      </w:pPr>
    </w:p>
    <w:p w14:paraId="7163A8A6">
      <w:pPr>
        <w:pStyle w:val="2"/>
        <w:spacing w:before="58"/>
        <w:ind w:left="0" w:right="430" w:firstLine="0"/>
        <w:jc w:val="center"/>
        <w:rPr>
          <w:sz w:val="28"/>
          <w:szCs w:val="28"/>
        </w:rPr>
      </w:pPr>
      <w:bookmarkStart w:id="83" w:name="_bookmark40"/>
      <w:bookmarkEnd w:id="83"/>
      <w:bookmarkStart w:id="84" w:name="Тест по теме"/>
      <w:bookmarkEnd w:id="84"/>
      <w:r>
        <w:rPr>
          <w:sz w:val="28"/>
          <w:szCs w:val="28"/>
        </w:rPr>
        <w:t>Тест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теме</w:t>
      </w:r>
    </w:p>
    <w:p w14:paraId="2ABD999E">
      <w:pPr>
        <w:pStyle w:val="8"/>
        <w:spacing w:before="56"/>
        <w:rPr>
          <w:b/>
          <w:sz w:val="28"/>
          <w:szCs w:val="28"/>
        </w:rPr>
      </w:pPr>
    </w:p>
    <w:p w14:paraId="3BA9A111">
      <w:pPr>
        <w:pStyle w:val="17"/>
        <w:numPr>
          <w:ilvl w:val="2"/>
          <w:numId w:val="56"/>
        </w:numPr>
        <w:tabs>
          <w:tab w:val="left" w:pos="1413"/>
        </w:tabs>
        <w:spacing w:before="0" w:after="0" w:line="240" w:lineRule="auto"/>
        <w:ind w:left="282" w:right="706" w:firstLine="707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К методам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обучения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детей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диалогу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не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относят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(исклю- чить лишнее):</w:t>
      </w:r>
    </w:p>
    <w:p w14:paraId="3C3BB732">
      <w:pPr>
        <w:pStyle w:val="8"/>
        <w:spacing w:before="1"/>
        <w:ind w:left="990" w:right="4737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разговор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воспитателя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детьми; б) рассказ по картине;</w:t>
      </w:r>
    </w:p>
    <w:p w14:paraId="31D18726">
      <w:pPr>
        <w:pStyle w:val="8"/>
        <w:spacing w:line="366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5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поручение;</w:t>
      </w:r>
    </w:p>
    <w:p w14:paraId="3C7DEB73">
      <w:pPr>
        <w:pStyle w:val="8"/>
        <w:spacing w:before="1"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6"/>
          <w:sz w:val="28"/>
          <w:szCs w:val="28"/>
        </w:rPr>
        <w:t xml:space="preserve"> </w:t>
      </w:r>
      <w:r>
        <w:rPr>
          <w:sz w:val="28"/>
          <w:szCs w:val="28"/>
        </w:rPr>
        <w:t>театрализованная</w:t>
      </w:r>
      <w:r>
        <w:rPr>
          <w:spacing w:val="-1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игра.</w:t>
      </w:r>
    </w:p>
    <w:p w14:paraId="56E74146">
      <w:pPr>
        <w:pStyle w:val="2"/>
        <w:numPr>
          <w:ilvl w:val="2"/>
          <w:numId w:val="56"/>
        </w:numPr>
        <w:tabs>
          <w:tab w:val="left" w:pos="1413"/>
        </w:tabs>
        <w:spacing w:before="0" w:after="0" w:line="240" w:lineRule="auto"/>
        <w:ind w:left="282" w:right="708" w:firstLine="707"/>
        <w:jc w:val="left"/>
        <w:rPr>
          <w:sz w:val="28"/>
          <w:szCs w:val="28"/>
        </w:rPr>
      </w:pPr>
      <w:r>
        <w:rPr>
          <w:sz w:val="28"/>
          <w:szCs w:val="28"/>
        </w:rPr>
        <w:t>Фраза воспитателя «Помогите мне, пожалуйста, разло- жить салфетки»</w:t>
      </w:r>
      <w:r>
        <w:rPr>
          <w:spacing w:val="4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 xml:space="preserve">– </w:t>
      </w:r>
      <w:r>
        <w:rPr>
          <w:sz w:val="28"/>
          <w:szCs w:val="28"/>
        </w:rPr>
        <w:t>это</w:t>
      </w:r>
    </w:p>
    <w:p w14:paraId="32B9A1E6">
      <w:pPr>
        <w:pStyle w:val="8"/>
        <w:spacing w:before="1"/>
        <w:ind w:left="990" w:right="3796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реплика-побуждение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виде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просьбы; б) запрос информации;</w:t>
      </w:r>
    </w:p>
    <w:p w14:paraId="0BCB1DCD">
      <w:pPr>
        <w:pStyle w:val="8"/>
        <w:spacing w:line="366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информирование</w:t>
      </w:r>
      <w:r>
        <w:rPr>
          <w:spacing w:val="-1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собеседника;</w:t>
      </w:r>
    </w:p>
    <w:p w14:paraId="3C545214">
      <w:pPr>
        <w:pStyle w:val="8"/>
        <w:spacing w:before="1"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реплика-побуждение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виде</w:t>
      </w:r>
      <w:r>
        <w:rPr>
          <w:spacing w:val="-9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предложения.</w:t>
      </w:r>
    </w:p>
    <w:p w14:paraId="182850B5">
      <w:pPr>
        <w:pStyle w:val="2"/>
        <w:numPr>
          <w:ilvl w:val="2"/>
          <w:numId w:val="56"/>
        </w:numPr>
        <w:tabs>
          <w:tab w:val="left" w:pos="1413"/>
        </w:tabs>
        <w:spacing w:before="0" w:after="0" w:line="240" w:lineRule="auto"/>
        <w:ind w:left="282" w:right="704" w:firstLine="707"/>
        <w:jc w:val="both"/>
        <w:rPr>
          <w:sz w:val="28"/>
          <w:szCs w:val="28"/>
        </w:rPr>
      </w:pPr>
      <w:r>
        <w:rPr>
          <w:sz w:val="28"/>
          <w:szCs w:val="28"/>
        </w:rPr>
        <w:t>Ознакомиться с народной русской игрой «Краски». Ка- кие задачи обучения диалогической речи решаются в играх по- добного типа (1 вариант, наиболее полно отражающий ком- плекс задач):</w:t>
      </w:r>
    </w:p>
    <w:p w14:paraId="3647D11E">
      <w:pPr>
        <w:pStyle w:val="8"/>
        <w:spacing w:line="367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развитие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словаря,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грамматической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стороны</w:t>
      </w:r>
      <w:r>
        <w:rPr>
          <w:spacing w:val="-1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речи;</w:t>
      </w:r>
    </w:p>
    <w:p w14:paraId="41DC7A43">
      <w:pPr>
        <w:pStyle w:val="8"/>
        <w:spacing w:before="1"/>
        <w:ind w:left="283" w:right="715" w:firstLine="707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умение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адресовать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речь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собеседнику,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вдумываться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ска- занное партнерами, формулировать вопрос правильно;</w:t>
      </w:r>
    </w:p>
    <w:p w14:paraId="0306351C">
      <w:pPr>
        <w:pStyle w:val="8"/>
        <w:spacing w:line="366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развитие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подвижности</w:t>
      </w:r>
      <w:r>
        <w:rPr>
          <w:spacing w:val="-1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ребенка;</w:t>
      </w:r>
    </w:p>
    <w:p w14:paraId="20B3D895">
      <w:pPr>
        <w:pStyle w:val="8"/>
        <w:spacing w:before="2" w:line="368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ознакомление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окружающей</w:t>
      </w:r>
      <w:r>
        <w:rPr>
          <w:spacing w:val="-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действительностью.</w:t>
      </w:r>
    </w:p>
    <w:p w14:paraId="421D03B5">
      <w:pPr>
        <w:pStyle w:val="2"/>
        <w:numPr>
          <w:ilvl w:val="2"/>
          <w:numId w:val="56"/>
        </w:numPr>
        <w:tabs>
          <w:tab w:val="left" w:pos="1415"/>
        </w:tabs>
        <w:spacing w:before="0" w:after="0" w:line="367" w:lineRule="exact"/>
        <w:ind w:left="1415" w:right="0" w:hanging="424"/>
        <w:jc w:val="left"/>
        <w:rPr>
          <w:sz w:val="28"/>
          <w:szCs w:val="28"/>
        </w:rPr>
      </w:pPr>
      <w:r>
        <w:rPr>
          <w:sz w:val="28"/>
          <w:szCs w:val="28"/>
        </w:rPr>
        <w:t>К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основным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чертам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диалога</w:t>
      </w:r>
      <w:r>
        <w:rPr>
          <w:spacing w:val="-9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относятся...</w:t>
      </w:r>
    </w:p>
    <w:p w14:paraId="2462174C">
      <w:pPr>
        <w:pStyle w:val="8"/>
        <w:spacing w:line="368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неполные</w:t>
      </w:r>
      <w:r>
        <w:rPr>
          <w:spacing w:val="-6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предложения;</w:t>
      </w:r>
    </w:p>
    <w:p w14:paraId="09F44512">
      <w:pPr>
        <w:pStyle w:val="8"/>
        <w:spacing w:before="2"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невербальные</w:t>
      </w:r>
      <w:r>
        <w:rPr>
          <w:spacing w:val="-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характеристики;</w:t>
      </w:r>
    </w:p>
    <w:p w14:paraId="32ED83B3">
      <w:pPr>
        <w:pStyle w:val="8"/>
        <w:ind w:left="990" w:right="2431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восклицания,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интонационная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выразительность; г) все варианты ответов правильные.</w:t>
      </w:r>
    </w:p>
    <w:p w14:paraId="50BB2DF0">
      <w:pPr>
        <w:pStyle w:val="2"/>
        <w:numPr>
          <w:ilvl w:val="2"/>
          <w:numId w:val="56"/>
        </w:numPr>
        <w:tabs>
          <w:tab w:val="left" w:pos="1413"/>
        </w:tabs>
        <w:spacing w:before="0" w:after="0" w:line="240" w:lineRule="auto"/>
        <w:ind w:left="282" w:right="707" w:firstLine="707"/>
        <w:jc w:val="left"/>
        <w:rPr>
          <w:sz w:val="28"/>
          <w:szCs w:val="28"/>
        </w:rPr>
      </w:pPr>
      <w:r>
        <w:rPr>
          <w:sz w:val="28"/>
          <w:szCs w:val="28"/>
        </w:rPr>
        <w:t>Какую ошибку допускает воспитатель, произносят фра- зу: «Машенька, ты ведешь себя плохо. Так делать нельзя!»</w:t>
      </w:r>
    </w:p>
    <w:p w14:paraId="27F5B180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фраза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>
        <w:rPr>
          <w:spacing w:val="-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этична;</w:t>
      </w:r>
    </w:p>
    <w:p w14:paraId="795D7AA4">
      <w:pPr>
        <w:pStyle w:val="8"/>
        <w:ind w:left="990" w:right="3254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содержание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соответствует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форме; в) нельзя делать замечания дошкольникам; г) ошибок в данной фразе нет.</w:t>
      </w:r>
    </w:p>
    <w:p w14:paraId="66188332">
      <w:pPr>
        <w:pStyle w:val="8"/>
        <w:spacing w:after="0"/>
        <w:rPr>
          <w:sz w:val="28"/>
          <w:szCs w:val="28"/>
        </w:rPr>
        <w:sectPr>
          <w:pgSz w:w="11910" w:h="16840"/>
          <w:pgMar w:top="1060" w:right="708" w:bottom="1220" w:left="850" w:header="0" w:footer="981" w:gutter="0"/>
          <w:cols w:space="720" w:num="1"/>
        </w:sectPr>
      </w:pPr>
    </w:p>
    <w:p w14:paraId="4E6625B5">
      <w:pPr>
        <w:pStyle w:val="2"/>
        <w:numPr>
          <w:ilvl w:val="1"/>
          <w:numId w:val="56"/>
        </w:numPr>
        <w:tabs>
          <w:tab w:val="left" w:pos="1775"/>
        </w:tabs>
        <w:spacing w:before="58" w:after="0" w:line="240" w:lineRule="auto"/>
        <w:ind w:left="1775" w:right="0" w:hanging="557"/>
        <w:jc w:val="left"/>
        <w:rPr>
          <w:sz w:val="28"/>
          <w:szCs w:val="28"/>
        </w:rPr>
      </w:pPr>
      <w:bookmarkStart w:id="85" w:name="4.2. Беседа как метод обучения диалогиче"/>
      <w:bookmarkEnd w:id="85"/>
      <w:r>
        <w:rPr>
          <w:sz w:val="28"/>
          <w:szCs w:val="28"/>
        </w:rPr>
        <w:t>Беседа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как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метод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обучения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диалогической</w:t>
      </w:r>
      <w:r>
        <w:rPr>
          <w:spacing w:val="-11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речи</w:t>
      </w:r>
    </w:p>
    <w:p w14:paraId="23FCEA04">
      <w:pPr>
        <w:pStyle w:val="8"/>
        <w:spacing w:before="56"/>
        <w:rPr>
          <w:b/>
          <w:sz w:val="28"/>
          <w:szCs w:val="28"/>
        </w:rPr>
      </w:pPr>
    </w:p>
    <w:p w14:paraId="79FE58E9">
      <w:pPr>
        <w:pStyle w:val="8"/>
        <w:ind w:left="282" w:right="706" w:firstLine="707"/>
        <w:jc w:val="both"/>
        <w:rPr>
          <w:sz w:val="28"/>
          <w:szCs w:val="28"/>
        </w:rPr>
      </w:pPr>
      <w:r>
        <w:rPr>
          <w:sz w:val="28"/>
          <w:szCs w:val="28"/>
        </w:rPr>
        <w:t>Тема посвящена беседе как методическому приему целена- правленного и организованного обсуждения вопросов заранее вы- бранной темы. Рассмотрены виды бесед; алгоритм проведения обобщающей беседы; правила при проведении беседы. Описаны типы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вопросов; требования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к вопросам,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которые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задает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 xml:space="preserve">воспитатель </w:t>
      </w:r>
      <w:r>
        <w:rPr>
          <w:spacing w:val="-2"/>
          <w:sz w:val="28"/>
          <w:szCs w:val="28"/>
        </w:rPr>
        <w:t>детям.</w:t>
      </w:r>
    </w:p>
    <w:p w14:paraId="763D0DAC">
      <w:pPr>
        <w:pStyle w:val="8"/>
        <w:spacing w:before="367"/>
        <w:ind w:left="282" w:right="711" w:firstLine="708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1. </w:t>
      </w:r>
      <w:r>
        <w:rPr>
          <w:sz w:val="28"/>
          <w:szCs w:val="28"/>
        </w:rPr>
        <w:t>Указать задачи каждого типа беседы. Заполнить таблицу [Бизикова 2011: 18].</w:t>
      </w:r>
    </w:p>
    <w:p w14:paraId="3CAFC15A">
      <w:pPr>
        <w:pStyle w:val="8"/>
        <w:spacing w:before="139"/>
        <w:rPr>
          <w:sz w:val="28"/>
          <w:szCs w:val="28"/>
        </w:rPr>
      </w:pPr>
    </w:p>
    <w:tbl>
      <w:tblPr>
        <w:tblStyle w:val="7"/>
        <w:tblW w:w="0" w:type="auto"/>
        <w:tblInd w:w="254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441"/>
        <w:gridCol w:w="2254"/>
        <w:gridCol w:w="2489"/>
        <w:gridCol w:w="2206"/>
      </w:tblGrid>
      <w:tr w14:paraId="2F754D01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80" w:hRule="atLeast"/>
        </w:trPr>
        <w:tc>
          <w:tcPr>
            <w:tcW w:w="9390" w:type="dxa"/>
            <w:gridSpan w:val="4"/>
          </w:tcPr>
          <w:p w14:paraId="23001CB6">
            <w:pPr>
              <w:pStyle w:val="18"/>
              <w:spacing w:before="99"/>
              <w:ind w:left="12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Виды</w:t>
            </w:r>
            <w:r>
              <w:rPr>
                <w:b/>
                <w:spacing w:val="-9"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>беседы</w:t>
            </w:r>
            <w:r>
              <w:rPr>
                <w:b/>
                <w:spacing w:val="-7"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>с</w:t>
            </w:r>
            <w:r>
              <w:rPr>
                <w:b/>
                <w:spacing w:val="-7"/>
                <w:sz w:val="28"/>
                <w:szCs w:val="28"/>
              </w:rPr>
              <w:t xml:space="preserve"> </w:t>
            </w:r>
            <w:r>
              <w:rPr>
                <w:b/>
                <w:spacing w:val="-2"/>
                <w:sz w:val="28"/>
                <w:szCs w:val="28"/>
              </w:rPr>
              <w:t>детьми</w:t>
            </w:r>
          </w:p>
        </w:tc>
      </w:tr>
      <w:tr w14:paraId="023EAA37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35" w:hRule="atLeast"/>
        </w:trPr>
        <w:tc>
          <w:tcPr>
            <w:tcW w:w="4695" w:type="dxa"/>
            <w:gridSpan w:val="2"/>
          </w:tcPr>
          <w:p w14:paraId="1042B00A">
            <w:pPr>
              <w:pStyle w:val="18"/>
              <w:spacing w:before="99"/>
              <w:ind w:left="1768" w:hanging="1289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Беседы</w:t>
            </w:r>
            <w:r>
              <w:rPr>
                <w:b/>
                <w:spacing w:val="-20"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>как</w:t>
            </w:r>
            <w:r>
              <w:rPr>
                <w:b/>
                <w:spacing w:val="-20"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 xml:space="preserve">методические </w:t>
            </w:r>
            <w:r>
              <w:rPr>
                <w:b/>
                <w:spacing w:val="-2"/>
                <w:sz w:val="28"/>
                <w:szCs w:val="28"/>
              </w:rPr>
              <w:t>приемы</w:t>
            </w:r>
          </w:p>
        </w:tc>
        <w:tc>
          <w:tcPr>
            <w:tcW w:w="4695" w:type="dxa"/>
            <w:gridSpan w:val="2"/>
          </w:tcPr>
          <w:p w14:paraId="41BE7B8D">
            <w:pPr>
              <w:pStyle w:val="18"/>
              <w:spacing w:before="99"/>
              <w:ind w:left="747" w:hanging="401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Беседы</w:t>
            </w:r>
            <w:r>
              <w:rPr>
                <w:b/>
                <w:spacing w:val="-12"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>как</w:t>
            </w:r>
            <w:r>
              <w:rPr>
                <w:b/>
                <w:spacing w:val="-12"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>метод</w:t>
            </w:r>
            <w:r>
              <w:rPr>
                <w:b/>
                <w:spacing w:val="-14"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>обучения или воспитания детей</w:t>
            </w:r>
          </w:p>
        </w:tc>
      </w:tr>
      <w:tr w14:paraId="7B1DD57E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80" w:hRule="atLeast"/>
        </w:trPr>
        <w:tc>
          <w:tcPr>
            <w:tcW w:w="2441" w:type="dxa"/>
            <w:vMerge w:val="restart"/>
          </w:tcPr>
          <w:p w14:paraId="324E1209">
            <w:pPr>
              <w:pStyle w:val="18"/>
              <w:spacing w:before="99"/>
              <w:ind w:left="100" w:right="13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Беседы с деть- ми по поводу какой-либо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дея- </w:t>
            </w:r>
            <w:r>
              <w:rPr>
                <w:spacing w:val="-2"/>
                <w:sz w:val="28"/>
                <w:szCs w:val="28"/>
              </w:rPr>
              <w:t xml:space="preserve">тельности: предваритель- </w:t>
            </w:r>
            <w:r>
              <w:rPr>
                <w:spacing w:val="-4"/>
                <w:sz w:val="28"/>
                <w:szCs w:val="28"/>
              </w:rPr>
              <w:t>ные:</w:t>
            </w:r>
          </w:p>
        </w:tc>
        <w:tc>
          <w:tcPr>
            <w:tcW w:w="2254" w:type="dxa"/>
          </w:tcPr>
          <w:p w14:paraId="62B61951">
            <w:pPr>
              <w:pStyle w:val="18"/>
              <w:spacing w:before="99"/>
              <w:ind w:left="100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Задачи:</w:t>
            </w:r>
          </w:p>
        </w:tc>
        <w:tc>
          <w:tcPr>
            <w:tcW w:w="2489" w:type="dxa"/>
            <w:vMerge w:val="restart"/>
          </w:tcPr>
          <w:p w14:paraId="3AA5FDBE">
            <w:pPr>
              <w:pStyle w:val="18"/>
              <w:spacing w:before="100"/>
              <w:rPr>
                <w:sz w:val="28"/>
                <w:szCs w:val="28"/>
              </w:rPr>
            </w:pPr>
          </w:p>
          <w:p w14:paraId="01CED0BB">
            <w:pPr>
              <w:pStyle w:val="18"/>
              <w:spacing w:before="1"/>
              <w:ind w:left="99" w:right="393"/>
              <w:jc w:val="both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 xml:space="preserve">Обобщающие </w:t>
            </w:r>
            <w:r>
              <w:rPr>
                <w:sz w:val="28"/>
                <w:szCs w:val="28"/>
              </w:rPr>
              <w:t>(итоговые)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бе- </w:t>
            </w:r>
            <w:r>
              <w:rPr>
                <w:spacing w:val="-4"/>
                <w:sz w:val="28"/>
                <w:szCs w:val="28"/>
              </w:rPr>
              <w:t>седы</w:t>
            </w:r>
          </w:p>
        </w:tc>
        <w:tc>
          <w:tcPr>
            <w:tcW w:w="2206" w:type="dxa"/>
          </w:tcPr>
          <w:p w14:paraId="56D84F27">
            <w:pPr>
              <w:pStyle w:val="18"/>
              <w:spacing w:before="99"/>
              <w:ind w:left="99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Задачи:</w:t>
            </w:r>
          </w:p>
        </w:tc>
      </w:tr>
      <w:tr w14:paraId="48CC3EA0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07" w:hRule="atLeast"/>
        </w:trPr>
        <w:tc>
          <w:tcPr>
            <w:tcW w:w="2441" w:type="dxa"/>
            <w:vMerge w:val="continue"/>
            <w:tcBorders>
              <w:top w:val="nil"/>
            </w:tcBorders>
          </w:tcPr>
          <w:p w14:paraId="41B8CD07">
            <w:pPr>
              <w:rPr>
                <w:sz w:val="28"/>
                <w:szCs w:val="28"/>
              </w:rPr>
            </w:pPr>
          </w:p>
        </w:tc>
        <w:tc>
          <w:tcPr>
            <w:tcW w:w="2254" w:type="dxa"/>
          </w:tcPr>
          <w:p w14:paraId="141AEC81">
            <w:pPr>
              <w:pStyle w:val="1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Подготовка детей к предстоящей деятельности, формирование интереса и мотивации.</w:t>
            </w:r>
          </w:p>
        </w:tc>
        <w:tc>
          <w:tcPr>
            <w:tcW w:w="2489" w:type="dxa"/>
            <w:vMerge w:val="continue"/>
            <w:tcBorders>
              <w:top w:val="nil"/>
            </w:tcBorders>
          </w:tcPr>
          <w:p w14:paraId="60509BFB">
            <w:pPr>
              <w:rPr>
                <w:sz w:val="28"/>
                <w:szCs w:val="28"/>
              </w:rPr>
            </w:pPr>
          </w:p>
        </w:tc>
        <w:tc>
          <w:tcPr>
            <w:tcW w:w="2206" w:type="dxa"/>
          </w:tcPr>
          <w:p w14:paraId="45772B4B">
            <w:pPr>
              <w:pStyle w:val="1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Закрепление и систематизация знаний, полученных в процессе деятельности</w:t>
            </w:r>
          </w:p>
        </w:tc>
      </w:tr>
      <w:tr w14:paraId="7304FCD6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04" w:hRule="atLeast"/>
        </w:trPr>
        <w:tc>
          <w:tcPr>
            <w:tcW w:w="2441" w:type="dxa"/>
          </w:tcPr>
          <w:p w14:paraId="4EE63ED1">
            <w:pPr>
              <w:pStyle w:val="18"/>
              <w:spacing w:before="99"/>
              <w:ind w:left="100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 xml:space="preserve">заключитель- </w:t>
            </w:r>
            <w:r>
              <w:rPr>
                <w:spacing w:val="-4"/>
                <w:sz w:val="28"/>
                <w:szCs w:val="28"/>
              </w:rPr>
              <w:t>ные:</w:t>
            </w:r>
          </w:p>
        </w:tc>
        <w:tc>
          <w:tcPr>
            <w:tcW w:w="2254" w:type="dxa"/>
          </w:tcPr>
          <w:p w14:paraId="023F398E">
            <w:pPr>
              <w:pStyle w:val="1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Подведение итогов деятельности, обсуждение результатов и достижений.</w:t>
            </w:r>
          </w:p>
        </w:tc>
        <w:tc>
          <w:tcPr>
            <w:tcW w:w="2489" w:type="dxa"/>
          </w:tcPr>
          <w:p w14:paraId="19939087">
            <w:pPr>
              <w:pStyle w:val="18"/>
              <w:rPr>
                <w:sz w:val="28"/>
                <w:szCs w:val="28"/>
              </w:rPr>
            </w:pPr>
          </w:p>
        </w:tc>
        <w:tc>
          <w:tcPr>
            <w:tcW w:w="2206" w:type="dxa"/>
          </w:tcPr>
          <w:p w14:paraId="401EDAE7">
            <w:pPr>
              <w:pStyle w:val="18"/>
              <w:rPr>
                <w:sz w:val="28"/>
                <w:szCs w:val="28"/>
              </w:rPr>
            </w:pPr>
          </w:p>
        </w:tc>
      </w:tr>
      <w:tr w14:paraId="3A69D48F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06" w:hRule="atLeast"/>
        </w:trPr>
        <w:tc>
          <w:tcPr>
            <w:tcW w:w="2441" w:type="dxa"/>
          </w:tcPr>
          <w:p w14:paraId="4E3ED92C">
            <w:pPr>
              <w:pStyle w:val="18"/>
              <w:spacing w:before="99"/>
              <w:ind w:left="100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 xml:space="preserve">сопровождаю- </w:t>
            </w:r>
            <w:r>
              <w:rPr>
                <w:sz w:val="28"/>
                <w:szCs w:val="28"/>
              </w:rPr>
              <w:t>щие (рассмат- ривание</w:t>
            </w:r>
            <w:r>
              <w:rPr>
                <w:spacing w:val="-2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картин, </w:t>
            </w:r>
            <w:r>
              <w:rPr>
                <w:spacing w:val="-2"/>
                <w:sz w:val="28"/>
                <w:szCs w:val="28"/>
              </w:rPr>
              <w:t>проведение наблюдений</w:t>
            </w:r>
          </w:p>
          <w:p w14:paraId="19F1E0F4">
            <w:pPr>
              <w:pStyle w:val="18"/>
              <w:spacing w:line="367" w:lineRule="exact"/>
              <w:ind w:left="1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</w:t>
            </w:r>
            <w:r>
              <w:rPr>
                <w:spacing w:val="-5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т.</w:t>
            </w:r>
            <w:r>
              <w:rPr>
                <w:spacing w:val="-1"/>
                <w:sz w:val="28"/>
                <w:szCs w:val="28"/>
              </w:rPr>
              <w:t xml:space="preserve"> </w:t>
            </w:r>
            <w:r>
              <w:rPr>
                <w:spacing w:val="-4"/>
                <w:sz w:val="28"/>
                <w:szCs w:val="28"/>
              </w:rPr>
              <w:t>п.):</w:t>
            </w:r>
          </w:p>
        </w:tc>
        <w:tc>
          <w:tcPr>
            <w:tcW w:w="2254" w:type="dxa"/>
          </w:tcPr>
          <w:p w14:paraId="10EA047B">
            <w:pPr>
              <w:pStyle w:val="1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Развитие наблюдательности, формирование умения анализировать и делать выводы.</w:t>
            </w:r>
          </w:p>
        </w:tc>
        <w:tc>
          <w:tcPr>
            <w:tcW w:w="2489" w:type="dxa"/>
          </w:tcPr>
          <w:p w14:paraId="03170CFE">
            <w:pPr>
              <w:pStyle w:val="18"/>
              <w:rPr>
                <w:sz w:val="28"/>
                <w:szCs w:val="28"/>
              </w:rPr>
            </w:pPr>
          </w:p>
        </w:tc>
        <w:tc>
          <w:tcPr>
            <w:tcW w:w="2206" w:type="dxa"/>
          </w:tcPr>
          <w:p w14:paraId="37FA529D">
            <w:pPr>
              <w:pStyle w:val="18"/>
              <w:rPr>
                <w:sz w:val="28"/>
                <w:szCs w:val="28"/>
              </w:rPr>
            </w:pPr>
          </w:p>
        </w:tc>
      </w:tr>
      <w:tr w14:paraId="0BA66E64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41" w:hRule="atLeast"/>
        </w:trPr>
        <w:tc>
          <w:tcPr>
            <w:tcW w:w="2441" w:type="dxa"/>
          </w:tcPr>
          <w:p w14:paraId="542DB41D">
            <w:pPr>
              <w:pStyle w:val="18"/>
              <w:spacing w:before="99"/>
              <w:ind w:left="100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 xml:space="preserve">воспроизводя- </w:t>
            </w:r>
            <w:r>
              <w:rPr>
                <w:spacing w:val="-4"/>
                <w:sz w:val="28"/>
                <w:szCs w:val="28"/>
              </w:rPr>
              <w:t>щие:</w:t>
            </w:r>
          </w:p>
        </w:tc>
        <w:tc>
          <w:tcPr>
            <w:tcW w:w="2254" w:type="dxa"/>
          </w:tcPr>
          <w:p w14:paraId="3C229F99">
            <w:pPr>
              <w:pStyle w:val="1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Повторение и закрепление ранее изученного материала, развитие памяти и внимания</w:t>
            </w:r>
          </w:p>
        </w:tc>
        <w:tc>
          <w:tcPr>
            <w:tcW w:w="2489" w:type="dxa"/>
          </w:tcPr>
          <w:p w14:paraId="6846C74C">
            <w:pPr>
              <w:pStyle w:val="18"/>
              <w:rPr>
                <w:sz w:val="28"/>
                <w:szCs w:val="28"/>
              </w:rPr>
            </w:pPr>
          </w:p>
        </w:tc>
        <w:tc>
          <w:tcPr>
            <w:tcW w:w="2206" w:type="dxa"/>
          </w:tcPr>
          <w:p w14:paraId="155887E8">
            <w:pPr>
              <w:pStyle w:val="18"/>
              <w:rPr>
                <w:sz w:val="28"/>
                <w:szCs w:val="28"/>
              </w:rPr>
            </w:pPr>
          </w:p>
        </w:tc>
      </w:tr>
    </w:tbl>
    <w:p w14:paraId="4D73AFB1">
      <w:pPr>
        <w:pStyle w:val="18"/>
        <w:spacing w:after="0"/>
        <w:rPr>
          <w:sz w:val="28"/>
          <w:szCs w:val="28"/>
        </w:rPr>
        <w:sectPr>
          <w:pgSz w:w="11910" w:h="16840"/>
          <w:pgMar w:top="1060" w:right="708" w:bottom="1220" w:left="850" w:header="0" w:footer="981" w:gutter="0"/>
          <w:cols w:space="720" w:num="1"/>
        </w:sectPr>
      </w:pPr>
    </w:p>
    <w:p w14:paraId="4C2A1DBB">
      <w:pPr>
        <w:pStyle w:val="8"/>
        <w:spacing w:before="106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2. </w:t>
      </w:r>
      <w:r>
        <w:rPr>
          <w:sz w:val="28"/>
          <w:szCs w:val="28"/>
        </w:rPr>
        <w:t xml:space="preserve">Составить алгоритм проведения </w:t>
      </w:r>
      <w:r>
        <w:rPr>
          <w:i/>
          <w:sz w:val="28"/>
          <w:szCs w:val="28"/>
        </w:rPr>
        <w:t xml:space="preserve">обобщающей бе- седы </w:t>
      </w:r>
      <w:r>
        <w:rPr>
          <w:sz w:val="28"/>
          <w:szCs w:val="28"/>
        </w:rPr>
        <w:t>на тему «Для чего нужно спать». Цель беседы – формирова- ние представлений о том, что с помощью сна восстанавливают си- лы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(образец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алгоритма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представлен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в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учебном</w:t>
      </w:r>
      <w:r>
        <w:rPr>
          <w:spacing w:val="80"/>
          <w:sz w:val="28"/>
          <w:szCs w:val="28"/>
        </w:rPr>
        <w:t xml:space="preserve">  </w:t>
      </w:r>
      <w:r>
        <w:rPr>
          <w:sz w:val="28"/>
          <w:szCs w:val="28"/>
        </w:rPr>
        <w:t>пособии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О. А. Бизиковой [Бизикова 2011: 19]).</w:t>
      </w:r>
    </w:p>
    <w:p w14:paraId="3466ECCC">
      <w:pPr>
        <w:pStyle w:val="8"/>
        <w:spacing w:before="106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>:</w:t>
      </w:r>
    </w:p>
    <w:p w14:paraId="7B390110">
      <w:pPr>
        <w:pStyle w:val="8"/>
        <w:ind w:right="703"/>
        <w:jc w:val="both"/>
        <w:rPr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Алгоритм проведения обобщающей беседы на тему «Для чего нужно спать»</w:t>
      </w:r>
    </w:p>
    <w:p w14:paraId="77EB3717">
      <w:pPr>
        <w:pStyle w:val="8"/>
        <w:ind w:right="703"/>
        <w:jc w:val="both"/>
        <w:rPr>
          <w:rFonts w:hint="default"/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Цель беседы:</w:t>
      </w:r>
    </w:p>
    <w:p w14:paraId="0C80A32A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Формирование представлений о том, что с помощью сна восстанавливают силы.</w:t>
      </w:r>
    </w:p>
    <w:p w14:paraId="55F064D8">
      <w:pPr>
        <w:pStyle w:val="8"/>
        <w:ind w:right="703"/>
        <w:jc w:val="both"/>
        <w:rPr>
          <w:rFonts w:hint="default"/>
          <w:b/>
          <w:sz w:val="28"/>
          <w:szCs w:val="28"/>
        </w:rPr>
      </w:pPr>
      <w:r>
        <w:rPr>
          <w:rFonts w:hint="default"/>
          <w:b/>
          <w:sz w:val="28"/>
          <w:szCs w:val="28"/>
        </w:rPr>
        <w:t>Ход беседы:</w:t>
      </w:r>
    </w:p>
    <w:p w14:paraId="72B8E7DB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Введение  </w:t>
      </w:r>
    </w:p>
    <w:p w14:paraId="31AE3D6C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Воспитатель задает вопрос: "Ребята, кто из вас любит спать?"  </w:t>
      </w:r>
    </w:p>
    <w:p w14:paraId="084363E6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Дети отвечают: "Я люблю спать."</w:t>
      </w:r>
    </w:p>
    <w:p w14:paraId="163B240C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Основная часть  </w:t>
      </w:r>
    </w:p>
    <w:p w14:paraId="0C7A5D6A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Воспитатель объясняет, что сон важен для восстановления сил.  </w:t>
      </w:r>
    </w:p>
    <w:p w14:paraId="77A3DE93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Воспитатель задает вопросы:  </w:t>
      </w:r>
    </w:p>
    <w:p w14:paraId="443A2073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"Почему мы устаем?"  </w:t>
      </w:r>
    </w:p>
    <w:p w14:paraId="555766B6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"Что происходит с нашим телом, когда мы спим?"</w:t>
      </w:r>
    </w:p>
    <w:p w14:paraId="1A386EB7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Дети отвечают:  </w:t>
      </w:r>
    </w:p>
    <w:p w14:paraId="6E585CF6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"Мы устаем, когда много играем или работаем."  </w:t>
      </w:r>
    </w:p>
    <w:p w14:paraId="15E70F3B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"Когда мы спим, наше тело отдыхает и набирается сил."</w:t>
      </w:r>
    </w:p>
    <w:p w14:paraId="0E8B6C16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Обсуждение  </w:t>
      </w:r>
    </w:p>
    <w:p w14:paraId="60DE43A2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Воспитатель обсуждает с детьми, как важно спать достаточно времени.  </w:t>
      </w:r>
    </w:p>
    <w:p w14:paraId="4E20E76B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Дети предлагают свои варианты:  </w:t>
      </w:r>
    </w:p>
    <w:p w14:paraId="235B3756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"Нужно спать 8-10 часов в сутки."  </w:t>
      </w:r>
    </w:p>
    <w:p w14:paraId="268D8475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"Сон помогает нам быть здоровыми и сильными."</w:t>
      </w:r>
    </w:p>
    <w:p w14:paraId="09BF5315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Заключение  </w:t>
      </w:r>
    </w:p>
    <w:p w14:paraId="1EE5C0CB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Воспитатель подводит итог, повторяя основные моменты беседы.  </w:t>
      </w:r>
    </w:p>
    <w:p w14:paraId="493CD321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Дети делают выводы:  </w:t>
      </w:r>
    </w:p>
    <w:p w14:paraId="3DA5E0FB">
      <w:pPr>
        <w:pStyle w:val="8"/>
        <w:ind w:right="70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"Сон важен для восстановления сил."  </w:t>
      </w:r>
    </w:p>
    <w:p w14:paraId="19B8FE16">
      <w:pPr>
        <w:pStyle w:val="8"/>
        <w:ind w:right="703"/>
        <w:jc w:val="both"/>
        <w:rPr>
          <w:b/>
          <w:sz w:val="28"/>
          <w:szCs w:val="28"/>
        </w:rPr>
      </w:pPr>
    </w:p>
    <w:p w14:paraId="29268189">
      <w:pPr>
        <w:pStyle w:val="8"/>
        <w:ind w:left="282" w:right="703" w:firstLine="70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3. </w:t>
      </w:r>
      <w:r>
        <w:rPr>
          <w:sz w:val="28"/>
          <w:szCs w:val="28"/>
        </w:rPr>
        <w:t>Прочитать статью: Крылова Н. М. Влияние беседы на умственное и речевое развитие детей // Хрестоматия по теории и методике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развития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речи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дошкольного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возраста.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М.,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1999.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С. 403–409.</w:t>
      </w:r>
    </w:p>
    <w:p w14:paraId="742D1BC7">
      <w:pPr>
        <w:pStyle w:val="8"/>
        <w:ind w:left="282" w:right="706" w:firstLine="707"/>
        <w:jc w:val="both"/>
        <w:rPr>
          <w:sz w:val="28"/>
          <w:szCs w:val="28"/>
        </w:rPr>
      </w:pPr>
      <w:r>
        <w:rPr>
          <w:sz w:val="28"/>
          <w:szCs w:val="28"/>
        </w:rPr>
        <w:t>Разработать текст беседы с детьми по любой из перечислен- ных тем: «Наш детский сад», «Работа родителей», «Что мы вырас- тили</w:t>
      </w:r>
      <w:r>
        <w:rPr>
          <w:spacing w:val="26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28"/>
          <w:sz w:val="28"/>
          <w:szCs w:val="28"/>
        </w:rPr>
        <w:t xml:space="preserve"> </w:t>
      </w:r>
      <w:r>
        <w:rPr>
          <w:sz w:val="28"/>
          <w:szCs w:val="28"/>
        </w:rPr>
        <w:t>нашем</w:t>
      </w:r>
      <w:r>
        <w:rPr>
          <w:spacing w:val="27"/>
          <w:sz w:val="28"/>
          <w:szCs w:val="28"/>
        </w:rPr>
        <w:t xml:space="preserve"> </w:t>
      </w:r>
      <w:r>
        <w:rPr>
          <w:sz w:val="28"/>
          <w:szCs w:val="28"/>
        </w:rPr>
        <w:t>огороде»,</w:t>
      </w:r>
      <w:r>
        <w:rPr>
          <w:spacing w:val="27"/>
          <w:sz w:val="28"/>
          <w:szCs w:val="28"/>
        </w:rPr>
        <w:t xml:space="preserve"> </w:t>
      </w:r>
      <w:r>
        <w:rPr>
          <w:sz w:val="28"/>
          <w:szCs w:val="28"/>
        </w:rPr>
        <w:t>«На</w:t>
      </w:r>
      <w:r>
        <w:rPr>
          <w:spacing w:val="28"/>
          <w:sz w:val="28"/>
          <w:szCs w:val="28"/>
        </w:rPr>
        <w:t xml:space="preserve"> </w:t>
      </w:r>
      <w:r>
        <w:rPr>
          <w:sz w:val="28"/>
          <w:szCs w:val="28"/>
        </w:rPr>
        <w:t>чем</w:t>
      </w:r>
      <w:r>
        <w:rPr>
          <w:spacing w:val="27"/>
          <w:sz w:val="28"/>
          <w:szCs w:val="28"/>
        </w:rPr>
        <w:t xml:space="preserve"> </w:t>
      </w:r>
      <w:r>
        <w:rPr>
          <w:sz w:val="28"/>
          <w:szCs w:val="28"/>
        </w:rPr>
        <w:t>ездят</w:t>
      </w:r>
      <w:r>
        <w:rPr>
          <w:spacing w:val="27"/>
          <w:sz w:val="28"/>
          <w:szCs w:val="28"/>
        </w:rPr>
        <w:t xml:space="preserve"> </w:t>
      </w:r>
      <w:r>
        <w:rPr>
          <w:sz w:val="28"/>
          <w:szCs w:val="28"/>
        </w:rPr>
        <w:t>люди</w:t>
      </w:r>
      <w:r>
        <w:rPr>
          <w:spacing w:val="3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27"/>
          <w:sz w:val="28"/>
          <w:szCs w:val="28"/>
        </w:rPr>
        <w:t xml:space="preserve"> </w:t>
      </w:r>
      <w:r>
        <w:rPr>
          <w:sz w:val="28"/>
          <w:szCs w:val="28"/>
        </w:rPr>
        <w:t>перевозят</w:t>
      </w:r>
      <w:r>
        <w:rPr>
          <w:spacing w:val="2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грузы»,</w:t>
      </w:r>
    </w:p>
    <w:p w14:paraId="46D475F0">
      <w:pPr>
        <w:pStyle w:val="8"/>
        <w:ind w:left="282"/>
        <w:jc w:val="both"/>
        <w:rPr>
          <w:sz w:val="28"/>
          <w:szCs w:val="28"/>
        </w:rPr>
      </w:pPr>
      <w:r>
        <w:rPr>
          <w:sz w:val="28"/>
          <w:szCs w:val="28"/>
        </w:rPr>
        <w:t>«Игрушки»,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«Наша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одежда»,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«Как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мы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умываемся»,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 xml:space="preserve">«Времена </w:t>
      </w:r>
      <w:r>
        <w:rPr>
          <w:spacing w:val="-2"/>
          <w:sz w:val="28"/>
          <w:szCs w:val="28"/>
        </w:rPr>
        <w:t>года»,</w:t>
      </w:r>
    </w:p>
    <w:p w14:paraId="568FF5A9">
      <w:pPr>
        <w:pStyle w:val="8"/>
        <w:spacing w:line="368" w:lineRule="exact"/>
        <w:ind w:left="282"/>
        <w:jc w:val="both"/>
        <w:rPr>
          <w:sz w:val="28"/>
          <w:szCs w:val="28"/>
        </w:rPr>
      </w:pPr>
      <w:r>
        <w:rPr>
          <w:sz w:val="28"/>
          <w:szCs w:val="28"/>
        </w:rPr>
        <w:t>«Фрукты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овощи»,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«Будь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хорошим</w:t>
      </w:r>
      <w:r>
        <w:rPr>
          <w:spacing w:val="-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товарищем».</w:t>
      </w:r>
    </w:p>
    <w:p w14:paraId="104705FB">
      <w:pPr>
        <w:pStyle w:val="8"/>
        <w:spacing w:line="367" w:lineRule="exact"/>
        <w:ind w:left="990"/>
        <w:jc w:val="both"/>
        <w:rPr>
          <w:sz w:val="28"/>
          <w:szCs w:val="28"/>
        </w:rPr>
      </w:pPr>
      <w:r>
        <w:rPr>
          <w:sz w:val="28"/>
          <w:szCs w:val="28"/>
        </w:rPr>
        <w:t>Определить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тему</w:t>
      </w:r>
      <w:r>
        <w:rPr>
          <w:spacing w:val="-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беседы.</w:t>
      </w:r>
    </w:p>
    <w:p w14:paraId="270A4ED2">
      <w:pPr>
        <w:pStyle w:val="8"/>
        <w:spacing w:line="367" w:lineRule="exact"/>
        <w:ind w:left="990"/>
        <w:jc w:val="both"/>
        <w:rPr>
          <w:sz w:val="28"/>
          <w:szCs w:val="28"/>
        </w:rPr>
      </w:pPr>
      <w:r>
        <w:rPr>
          <w:sz w:val="28"/>
          <w:szCs w:val="28"/>
        </w:rPr>
        <w:t>Разработать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программное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>содержание</w:t>
      </w:r>
      <w:r>
        <w:rPr>
          <w:spacing w:val="-1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беседы.</w:t>
      </w:r>
    </w:p>
    <w:p w14:paraId="47AB9DD3">
      <w:pPr>
        <w:pStyle w:val="8"/>
        <w:ind w:left="282" w:right="771" w:firstLine="707"/>
        <w:rPr>
          <w:sz w:val="28"/>
          <w:szCs w:val="28"/>
        </w:rPr>
      </w:pPr>
      <w:r>
        <w:rPr>
          <w:sz w:val="28"/>
          <w:szCs w:val="28"/>
        </w:rPr>
        <w:t>Определить методику и содержание предварительной работы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к беседе.</w:t>
      </w:r>
    </w:p>
    <w:p w14:paraId="32A1A2D9">
      <w:pPr>
        <w:pStyle w:val="8"/>
        <w:spacing w:before="1"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Продумать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организацию</w:t>
      </w:r>
      <w:r>
        <w:rPr>
          <w:spacing w:val="-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занятия.</w:t>
      </w:r>
    </w:p>
    <w:p w14:paraId="745AF41B">
      <w:pPr>
        <w:pStyle w:val="8"/>
        <w:ind w:left="282" w:right="715" w:firstLine="707"/>
        <w:rPr>
          <w:sz w:val="28"/>
          <w:szCs w:val="28"/>
        </w:rPr>
      </w:pPr>
      <w:r>
        <w:rPr>
          <w:sz w:val="28"/>
          <w:szCs w:val="28"/>
        </w:rPr>
        <w:t>Составить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ход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занятия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соответствии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требованиями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 xml:space="preserve">мето- </w:t>
      </w:r>
      <w:r>
        <w:rPr>
          <w:spacing w:val="-2"/>
          <w:sz w:val="28"/>
          <w:szCs w:val="28"/>
        </w:rPr>
        <w:t>дики.</w:t>
      </w:r>
    </w:p>
    <w:p w14:paraId="34324E3A">
      <w:pPr>
        <w:pStyle w:val="8"/>
        <w:spacing w:before="106"/>
        <w:rPr>
          <w:rFonts w:hint="default"/>
          <w:sz w:val="28"/>
          <w:szCs w:val="28"/>
          <w:lang w:val="ru-RU"/>
        </w:rPr>
      </w:pPr>
      <w:r>
        <w:rPr>
          <w:rFonts w:hint="default"/>
          <w:sz w:val="28"/>
          <w:szCs w:val="28"/>
          <w:lang w:val="ru-RU"/>
        </w:rPr>
        <w:t>Ответ:</w:t>
      </w:r>
    </w:p>
    <w:p w14:paraId="1E1BC829">
      <w:pPr>
        <w:pStyle w:val="8"/>
        <w:spacing w:before="106"/>
        <w:rPr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Пример беседы с детьми на тему "Фрукты и овощи"</w:t>
      </w:r>
    </w:p>
    <w:p w14:paraId="79D8AB2E">
      <w:pPr>
        <w:pStyle w:val="8"/>
        <w:spacing w:before="106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Тема беседы:</w:t>
      </w:r>
    </w:p>
    <w:p w14:paraId="166822DA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Фрукты и овощи</w:t>
      </w:r>
    </w:p>
    <w:p w14:paraId="011363AA">
      <w:pPr>
        <w:pStyle w:val="8"/>
        <w:spacing w:before="106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Программное содержание беседы:</w:t>
      </w:r>
    </w:p>
    <w:p w14:paraId="4D5E71A4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Формирование представлений о фруктах и овощах, их пользе и разнообразии.</w:t>
      </w:r>
    </w:p>
    <w:p w14:paraId="317DDE6A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Развитие умения вести диалог, задавать вопросы и отвечать на них.</w:t>
      </w:r>
    </w:p>
    <w:p w14:paraId="39156B55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Обогащение словарного запаса детей.</w:t>
      </w:r>
    </w:p>
    <w:p w14:paraId="3964E98E">
      <w:pPr>
        <w:pStyle w:val="8"/>
        <w:spacing w:before="106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Методика и содержание предварительной работы к беседе:</w:t>
      </w:r>
    </w:p>
    <w:p w14:paraId="2BD0794E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Чтение книг и рассказов о фруктах и овощах.</w:t>
      </w:r>
    </w:p>
    <w:p w14:paraId="62F8049F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Рассматривание иллюстраций и фотографий фруктов и овощей.</w:t>
      </w:r>
    </w:p>
    <w:p w14:paraId="4D9E4906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Беседа о том, какие фрукты и овощи дети любят.</w:t>
      </w:r>
    </w:p>
    <w:p w14:paraId="1EEABCDB">
      <w:pPr>
        <w:pStyle w:val="8"/>
        <w:spacing w:before="106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Организация занятия:</w:t>
      </w:r>
    </w:p>
    <w:p w14:paraId="29300F02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Воспитатель организует детей в круг.</w:t>
      </w:r>
    </w:p>
    <w:p w14:paraId="7A302994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Воспитатель задает вопросы и помогает детям отвечать на них.</w:t>
      </w:r>
    </w:p>
    <w:p w14:paraId="7703E98C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Воспитатель использует наглядные материалы (картинки, фотографии).</w:t>
      </w:r>
    </w:p>
    <w:p w14:paraId="453600A4">
      <w:pPr>
        <w:pStyle w:val="8"/>
        <w:spacing w:before="106"/>
        <w:rPr>
          <w:rFonts w:hint="default"/>
          <w:b w:val="0"/>
          <w:bCs/>
          <w:sz w:val="28"/>
          <w:szCs w:val="28"/>
        </w:rPr>
      </w:pPr>
      <w:r>
        <w:rPr>
          <w:rFonts w:hint="default"/>
          <w:b w:val="0"/>
          <w:bCs/>
          <w:sz w:val="28"/>
          <w:szCs w:val="28"/>
        </w:rPr>
        <w:t>Ход занятия:</w:t>
      </w:r>
    </w:p>
    <w:p w14:paraId="604EC2CF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Введение  </w:t>
      </w:r>
    </w:p>
    <w:p w14:paraId="634F4770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Воспитатель задает вопрос: "Ребята, кто из вас любит фрукты и овощи?"  </w:t>
      </w:r>
    </w:p>
    <w:p w14:paraId="15149B11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Дети отвечают: "Я люблю фрукты и овощи."</w:t>
      </w:r>
    </w:p>
    <w:p w14:paraId="48C9FE7D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Основная часть  </w:t>
      </w:r>
    </w:p>
    <w:p w14:paraId="78F1A418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Воспитатель объясняет, что фрукты и овощи полезны для здоровья.  </w:t>
      </w:r>
    </w:p>
    <w:p w14:paraId="728813FA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Воспитатель задает вопросы:  </w:t>
      </w:r>
    </w:p>
    <w:p w14:paraId="3B093D57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"Какие фрукты вы знаете?"  </w:t>
      </w:r>
    </w:p>
    <w:p w14:paraId="278E0C76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"Какие овощи вы знаете?"</w:t>
      </w:r>
    </w:p>
    <w:p w14:paraId="0C0B78F2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Дети отвечают:  </w:t>
      </w:r>
    </w:p>
    <w:p w14:paraId="7168A13F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"Я знаю яблоки, бананы, груши."  </w:t>
      </w:r>
    </w:p>
    <w:p w14:paraId="2AE9027E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"Я знаю морковь, картофель, капусту."</w:t>
      </w:r>
    </w:p>
    <w:p w14:paraId="746F1A4D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Обсуждение  </w:t>
      </w:r>
    </w:p>
    <w:p w14:paraId="4E046957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Воспитатель обсуждает с детьми, какие фрукты и овощи они любят.  </w:t>
      </w:r>
    </w:p>
    <w:p w14:paraId="7ACE5991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Дети предлагают свои варианты:  </w:t>
      </w:r>
    </w:p>
    <w:p w14:paraId="4786EC1B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"Мне нравится есть яблоки."  </w:t>
      </w:r>
    </w:p>
    <w:p w14:paraId="58CAA40E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"Мне нравится есть морковь."</w:t>
      </w:r>
    </w:p>
    <w:p w14:paraId="583AEA1B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Заключение  </w:t>
      </w:r>
    </w:p>
    <w:p w14:paraId="7C514CA2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Воспитатель подводит итог, повторяя основные моменты беседы.  </w:t>
      </w:r>
    </w:p>
    <w:p w14:paraId="5AF95015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Дети делают выводы:  </w:t>
      </w:r>
    </w:p>
    <w:p w14:paraId="4642AAA1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 xml:space="preserve">"Фрукты и овощи полезны для здоровья."  </w:t>
      </w:r>
    </w:p>
    <w:p w14:paraId="413CF008">
      <w:pPr>
        <w:pStyle w:val="8"/>
        <w:spacing w:before="106"/>
        <w:rPr>
          <w:b w:val="0"/>
          <w:bCs/>
          <w:sz w:val="28"/>
          <w:szCs w:val="28"/>
        </w:rPr>
      </w:pPr>
      <w:r>
        <w:rPr>
          <w:b w:val="0"/>
          <w:bCs/>
          <w:sz w:val="28"/>
          <w:szCs w:val="28"/>
        </w:rPr>
        <w:t>"Мне нравится есть фрукты и овощи."</w:t>
      </w:r>
    </w:p>
    <w:p w14:paraId="61D643B1">
      <w:pPr>
        <w:pStyle w:val="8"/>
        <w:spacing w:before="106"/>
        <w:rPr>
          <w:b/>
          <w:sz w:val="28"/>
          <w:szCs w:val="28"/>
        </w:rPr>
      </w:pPr>
    </w:p>
    <w:p w14:paraId="55CE82AC">
      <w:pPr>
        <w:pStyle w:val="8"/>
        <w:spacing w:before="106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4. </w:t>
      </w:r>
      <w:r>
        <w:rPr>
          <w:sz w:val="28"/>
          <w:szCs w:val="28"/>
        </w:rPr>
        <w:t>Составить все типы вопросов по одной из следую- щих тем беседы: «Домашние или дикие животные», «Садовые или полевые цветы», «Фрукты и овощи» (типы вопросов представлены в лекции).</w:t>
      </w:r>
    </w:p>
    <w:p w14:paraId="7BD71D43">
      <w:pPr>
        <w:pStyle w:val="8"/>
        <w:spacing w:before="106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Ответ</w:t>
      </w:r>
      <w:r>
        <w:rPr>
          <w:rFonts w:hint="default"/>
          <w:sz w:val="28"/>
          <w:szCs w:val="28"/>
          <w:lang w:val="ru-RU"/>
        </w:rPr>
        <w:t>:</w:t>
      </w:r>
    </w:p>
    <w:p w14:paraId="40E75889">
      <w:pPr>
        <w:pStyle w:val="8"/>
        <w:spacing w:before="1"/>
        <w:rPr>
          <w:sz w:val="28"/>
          <w:szCs w:val="28"/>
        </w:rPr>
      </w:pPr>
      <w:r>
        <w:rPr>
          <w:rFonts w:hint="default"/>
          <w:sz w:val="28"/>
          <w:szCs w:val="28"/>
        </w:rPr>
        <w:t>Типы вопросов по теме "Фрукты и овощи"</w:t>
      </w:r>
    </w:p>
    <w:p w14:paraId="021606C2">
      <w:pPr>
        <w:pStyle w:val="8"/>
        <w:spacing w:before="1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1. **Вопросы, требующие ответа "да" или "нет"</w:t>
      </w:r>
    </w:p>
    <w:p w14:paraId="54F13DA6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Ты любишь есть фрукты?</w:t>
      </w:r>
    </w:p>
    <w:p w14:paraId="3C53EFFB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Ты любишь есть овощи?</w:t>
      </w:r>
    </w:p>
    <w:p w14:paraId="1E862674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Ты ешь фрукты каждый день?</w:t>
      </w:r>
    </w:p>
    <w:p w14:paraId="067FD33B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Ты ешь овощи каждый день?</w:t>
      </w:r>
    </w:p>
    <w:p w14:paraId="3E46CDC1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Ты знаешь, что фрукты и овощи полезны для здоровья?</w:t>
      </w:r>
    </w:p>
    <w:p w14:paraId="6C72E0E4">
      <w:pPr>
        <w:pStyle w:val="8"/>
        <w:spacing w:before="1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2. **Вопросы, требующие выбора из предложенных вариантов</w:t>
      </w:r>
    </w:p>
    <w:p w14:paraId="7CE79833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Какие фрукты ты любишь больше: яблоки или бананы?</w:t>
      </w:r>
    </w:p>
    <w:p w14:paraId="04FCD6B8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Какие овощи ты любишь больше: морковь или картофель?</w:t>
      </w:r>
    </w:p>
    <w:p w14:paraId="7AD78176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Ты предпочитаешь есть фрукты или овощи?</w:t>
      </w:r>
    </w:p>
    <w:p w14:paraId="5A6C4731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Ты любишь есть фрукты и овощи вместе или по отдельности?</w:t>
      </w:r>
    </w:p>
    <w:p w14:paraId="1C6909B4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Ты предпочитаешь есть свежие фрукты или консервированные?</w:t>
      </w:r>
    </w:p>
    <w:p w14:paraId="2115FCFB">
      <w:pPr>
        <w:pStyle w:val="8"/>
        <w:spacing w:before="1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3. **Вопросы, требующие краткого ответа</w:t>
      </w:r>
    </w:p>
    <w:p w14:paraId="10B4E56D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Какие фрукты ты знаешь?</w:t>
      </w:r>
    </w:p>
    <w:p w14:paraId="7956BBBC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Какие овощи ты знаешь?</w:t>
      </w:r>
    </w:p>
    <w:p w14:paraId="66547343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Какой твой любимый фрукт?</w:t>
      </w:r>
    </w:p>
    <w:p w14:paraId="6C879898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Какой твой любимый овощ?</w:t>
      </w:r>
    </w:p>
    <w:p w14:paraId="5E114AE1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Какой фрукт или овощ ты не любишь?</w:t>
      </w:r>
    </w:p>
    <w:p w14:paraId="47EBF6C4">
      <w:pPr>
        <w:pStyle w:val="8"/>
        <w:spacing w:before="1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4. **Вопросы, требующие развернутого ответа</w:t>
      </w:r>
    </w:p>
    <w:p w14:paraId="65FE8E7E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Почему фрукты и овощи полезны для здоровья?</w:t>
      </w:r>
    </w:p>
    <w:p w14:paraId="3CBB5806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Как ты думаешь, какие фрукты и овощи самые полезные?</w:t>
      </w:r>
    </w:p>
    <w:p w14:paraId="73E16EC4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Как ты готовишь фрукты и овощи?</w:t>
      </w:r>
    </w:p>
    <w:p w14:paraId="07E4D893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Какие блюда ты можешь приготовить из фруктов и овощей?</w:t>
      </w:r>
    </w:p>
    <w:p w14:paraId="2E8742E5">
      <w:pPr>
        <w:pStyle w:val="8"/>
        <w:spacing w:before="1"/>
        <w:rPr>
          <w:sz w:val="28"/>
          <w:szCs w:val="28"/>
        </w:rPr>
      </w:pPr>
      <w:r>
        <w:rPr>
          <w:sz w:val="28"/>
          <w:szCs w:val="28"/>
        </w:rPr>
        <w:t>Как ты думаешь, почему важно есть фрукты и овощи каждый день?</w:t>
      </w:r>
    </w:p>
    <w:p w14:paraId="3A83FD88">
      <w:pPr>
        <w:pStyle w:val="8"/>
        <w:spacing w:before="1"/>
        <w:rPr>
          <w:sz w:val="28"/>
          <w:szCs w:val="28"/>
        </w:rPr>
      </w:pPr>
    </w:p>
    <w:p w14:paraId="52320457">
      <w:pPr>
        <w:pStyle w:val="8"/>
        <w:spacing w:before="1"/>
        <w:rPr>
          <w:sz w:val="28"/>
          <w:szCs w:val="28"/>
        </w:rPr>
      </w:pPr>
    </w:p>
    <w:p w14:paraId="4EE4C970">
      <w:pPr>
        <w:pStyle w:val="8"/>
        <w:spacing w:before="1"/>
        <w:rPr>
          <w:sz w:val="28"/>
          <w:szCs w:val="28"/>
        </w:rPr>
      </w:pPr>
      <w:bookmarkStart w:id="90" w:name="_GoBack"/>
      <w:bookmarkEnd w:id="90"/>
    </w:p>
    <w:p w14:paraId="5E00BEA4">
      <w:pPr>
        <w:pStyle w:val="2"/>
        <w:ind w:left="0" w:right="430" w:firstLine="0"/>
        <w:jc w:val="center"/>
        <w:rPr>
          <w:sz w:val="28"/>
          <w:szCs w:val="28"/>
        </w:rPr>
      </w:pPr>
      <w:bookmarkStart w:id="86" w:name="_bookmark41"/>
      <w:bookmarkEnd w:id="86"/>
      <w:bookmarkStart w:id="87" w:name="Тест по теме"/>
      <w:bookmarkEnd w:id="87"/>
      <w:r>
        <w:rPr>
          <w:sz w:val="28"/>
          <w:szCs w:val="28"/>
        </w:rPr>
        <w:t>Тест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теме</w:t>
      </w:r>
    </w:p>
    <w:p w14:paraId="3642E26F">
      <w:pPr>
        <w:pStyle w:val="8"/>
        <w:spacing w:before="53"/>
        <w:rPr>
          <w:b/>
          <w:sz w:val="28"/>
          <w:szCs w:val="28"/>
        </w:rPr>
      </w:pPr>
    </w:p>
    <w:p w14:paraId="23651257">
      <w:pPr>
        <w:pStyle w:val="17"/>
        <w:numPr>
          <w:ilvl w:val="0"/>
          <w:numId w:val="57"/>
        </w:numPr>
        <w:tabs>
          <w:tab w:val="left" w:pos="1414"/>
        </w:tabs>
        <w:spacing w:before="0" w:after="0" w:line="240" w:lineRule="auto"/>
        <w:ind w:left="1414" w:right="0" w:hanging="424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Вопрос</w:t>
      </w:r>
      <w:r>
        <w:rPr>
          <w:b/>
          <w:spacing w:val="-13"/>
          <w:sz w:val="28"/>
          <w:szCs w:val="28"/>
        </w:rPr>
        <w:t xml:space="preserve"> </w:t>
      </w:r>
      <w:r>
        <w:rPr>
          <w:b/>
          <w:sz w:val="28"/>
          <w:szCs w:val="28"/>
        </w:rPr>
        <w:t>«Почему</w:t>
      </w:r>
      <w:r>
        <w:rPr>
          <w:b/>
          <w:spacing w:val="-12"/>
          <w:sz w:val="28"/>
          <w:szCs w:val="28"/>
        </w:rPr>
        <w:t xml:space="preserve"> </w:t>
      </w:r>
      <w:r>
        <w:rPr>
          <w:b/>
          <w:sz w:val="28"/>
          <w:szCs w:val="28"/>
        </w:rPr>
        <w:t>осенью</w:t>
      </w:r>
      <w:r>
        <w:rPr>
          <w:b/>
          <w:spacing w:val="-12"/>
          <w:sz w:val="28"/>
          <w:szCs w:val="28"/>
        </w:rPr>
        <w:t xml:space="preserve"> </w:t>
      </w:r>
      <w:r>
        <w:rPr>
          <w:b/>
          <w:sz w:val="28"/>
          <w:szCs w:val="28"/>
        </w:rPr>
        <w:t>птицы</w:t>
      </w:r>
      <w:r>
        <w:rPr>
          <w:b/>
          <w:spacing w:val="-13"/>
          <w:sz w:val="28"/>
          <w:szCs w:val="28"/>
        </w:rPr>
        <w:t xml:space="preserve"> </w:t>
      </w:r>
      <w:r>
        <w:rPr>
          <w:b/>
          <w:sz w:val="28"/>
          <w:szCs w:val="28"/>
        </w:rPr>
        <w:t>улетают?»</w:t>
      </w:r>
      <w:r>
        <w:rPr>
          <w:b/>
          <w:spacing w:val="-12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является</w:t>
      </w:r>
    </w:p>
    <w:p w14:paraId="4F0E3F23">
      <w:pPr>
        <w:pStyle w:val="8"/>
        <w:spacing w:before="2"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6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репродуктивным;</w:t>
      </w:r>
    </w:p>
    <w:p w14:paraId="37123508">
      <w:pPr>
        <w:pStyle w:val="8"/>
        <w:spacing w:line="367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побуждающим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>
        <w:rPr>
          <w:spacing w:val="-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выводам;</w:t>
      </w:r>
    </w:p>
    <w:p w14:paraId="68DAD018">
      <w:pPr>
        <w:pStyle w:val="8"/>
        <w:ind w:left="990" w:right="4609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требующим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обобщения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слове; г) поисковым.</w:t>
      </w:r>
    </w:p>
    <w:p w14:paraId="4B347952">
      <w:pPr>
        <w:pStyle w:val="17"/>
        <w:numPr>
          <w:ilvl w:val="0"/>
          <w:numId w:val="57"/>
        </w:numPr>
        <w:tabs>
          <w:tab w:val="left" w:pos="1414"/>
        </w:tabs>
        <w:spacing w:before="0" w:after="0" w:line="240" w:lineRule="auto"/>
        <w:ind w:left="990" w:right="1230" w:firstLine="0"/>
        <w:jc w:val="left"/>
        <w:rPr>
          <w:sz w:val="28"/>
          <w:szCs w:val="28"/>
        </w:rPr>
      </w:pPr>
      <w:r>
        <w:rPr>
          <w:b/>
          <w:sz w:val="28"/>
          <w:szCs w:val="28"/>
        </w:rPr>
        <w:t>Вопрос, подводящий к формулированию выводов:</w:t>
      </w:r>
      <w:r>
        <w:rPr>
          <w:b/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а)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«Так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для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чего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же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нужны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правила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дорожного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движения?» б) «Где спит кот?»</w:t>
      </w:r>
    </w:p>
    <w:p w14:paraId="3800D0A1">
      <w:pPr>
        <w:pStyle w:val="8"/>
        <w:spacing w:line="367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«Когда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падает</w:t>
      </w:r>
      <w:r>
        <w:rPr>
          <w:spacing w:val="-6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снег?»</w:t>
      </w:r>
    </w:p>
    <w:p w14:paraId="6C64B1F2">
      <w:pPr>
        <w:pStyle w:val="8"/>
        <w:spacing w:line="367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«Чем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отличаются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ворона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6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сорока?»</w:t>
      </w:r>
    </w:p>
    <w:p w14:paraId="7051FB97">
      <w:pPr>
        <w:pStyle w:val="2"/>
        <w:numPr>
          <w:ilvl w:val="0"/>
          <w:numId w:val="57"/>
        </w:numPr>
        <w:tabs>
          <w:tab w:val="left" w:pos="1414"/>
        </w:tabs>
        <w:spacing w:before="0" w:after="0" w:line="368" w:lineRule="exact"/>
        <w:ind w:left="1414" w:right="0" w:hanging="424"/>
        <w:jc w:val="left"/>
        <w:rPr>
          <w:sz w:val="28"/>
          <w:szCs w:val="28"/>
        </w:rPr>
      </w:pPr>
      <w:r>
        <w:rPr>
          <w:sz w:val="28"/>
          <w:szCs w:val="28"/>
        </w:rPr>
        <w:t>По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назначению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беседы</w:t>
      </w:r>
      <w:r>
        <w:rPr>
          <w:spacing w:val="-1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бывают...</w:t>
      </w:r>
    </w:p>
    <w:p w14:paraId="52C062DE">
      <w:pPr>
        <w:pStyle w:val="8"/>
        <w:spacing w:before="2"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все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варианты</w:t>
      </w:r>
      <w:r>
        <w:rPr>
          <w:spacing w:val="-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верные;</w:t>
      </w:r>
    </w:p>
    <w:p w14:paraId="251526E3">
      <w:pPr>
        <w:pStyle w:val="8"/>
        <w:spacing w:line="367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вводные</w:t>
      </w:r>
      <w:r>
        <w:rPr>
          <w:spacing w:val="-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(предваряющие);</w:t>
      </w:r>
    </w:p>
    <w:p w14:paraId="5C333503">
      <w:pPr>
        <w:pStyle w:val="8"/>
        <w:spacing w:line="368" w:lineRule="exact"/>
        <w:ind w:left="990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сопутствующие</w:t>
      </w:r>
      <w:r>
        <w:rPr>
          <w:spacing w:val="-1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(сопровождающие);</w:t>
      </w:r>
    </w:p>
    <w:p w14:paraId="2D6812A4">
      <w:pPr>
        <w:pStyle w:val="8"/>
        <w:spacing w:before="2"/>
        <w:ind w:left="990"/>
        <w:rPr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заключительные</w:t>
      </w:r>
      <w:r>
        <w:rPr>
          <w:spacing w:val="-15"/>
          <w:sz w:val="28"/>
          <w:szCs w:val="28"/>
        </w:rPr>
        <w:t xml:space="preserve"> </w:t>
      </w:r>
      <w:r>
        <w:rPr>
          <w:sz w:val="28"/>
          <w:szCs w:val="28"/>
        </w:rPr>
        <w:t>беседы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(итоговые,</w:t>
      </w:r>
      <w:r>
        <w:rPr>
          <w:spacing w:val="-15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обобщающие).</w:t>
      </w:r>
    </w:p>
    <w:p w14:paraId="411EB583">
      <w:pPr>
        <w:pStyle w:val="8"/>
        <w:spacing w:after="0"/>
        <w:rPr>
          <w:sz w:val="28"/>
          <w:szCs w:val="28"/>
        </w:rPr>
        <w:sectPr>
          <w:pgSz w:w="11910" w:h="16840"/>
          <w:pgMar w:top="1480" w:right="708" w:bottom="1200" w:left="850" w:header="0" w:footer="981" w:gutter="0"/>
          <w:cols w:space="720" w:num="1"/>
        </w:sectPr>
      </w:pPr>
    </w:p>
    <w:p w14:paraId="621E54EC">
      <w:pPr>
        <w:pStyle w:val="2"/>
        <w:numPr>
          <w:ilvl w:val="0"/>
          <w:numId w:val="57"/>
        </w:numPr>
        <w:tabs>
          <w:tab w:val="left" w:pos="1413"/>
        </w:tabs>
        <w:spacing w:before="58" w:after="0" w:line="240" w:lineRule="auto"/>
        <w:ind w:left="282" w:right="709" w:firstLine="707"/>
        <w:jc w:val="left"/>
        <w:rPr>
          <w:sz w:val="28"/>
          <w:szCs w:val="28"/>
        </w:rPr>
      </w:pPr>
      <w:r>
        <w:rPr>
          <w:sz w:val="28"/>
          <w:szCs w:val="28"/>
        </w:rPr>
        <w:t>Какой прием считается ведущим при организации бесе- ды? (выбрать один правильный ответ)</w:t>
      </w:r>
    </w:p>
    <w:p w14:paraId="63D0975C">
      <w:pPr>
        <w:pStyle w:val="8"/>
        <w:spacing w:before="1"/>
        <w:ind w:left="990" w:right="7844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20"/>
          <w:sz w:val="28"/>
          <w:szCs w:val="28"/>
        </w:rPr>
        <w:t xml:space="preserve"> </w:t>
      </w:r>
      <w:r>
        <w:rPr>
          <w:sz w:val="28"/>
          <w:szCs w:val="28"/>
        </w:rPr>
        <w:t>вопрос; б) ответ;</w:t>
      </w:r>
    </w:p>
    <w:p w14:paraId="0A106EF4">
      <w:pPr>
        <w:pStyle w:val="8"/>
        <w:ind w:left="991" w:right="5912" w:hanging="1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9"/>
          <w:sz w:val="28"/>
          <w:szCs w:val="28"/>
        </w:rPr>
        <w:t xml:space="preserve"> </w:t>
      </w:r>
      <w:r>
        <w:rPr>
          <w:sz w:val="28"/>
          <w:szCs w:val="28"/>
        </w:rPr>
        <w:t>постановка</w:t>
      </w:r>
      <w:r>
        <w:rPr>
          <w:spacing w:val="-19"/>
          <w:sz w:val="28"/>
          <w:szCs w:val="28"/>
        </w:rPr>
        <w:t xml:space="preserve"> </w:t>
      </w:r>
      <w:r>
        <w:rPr>
          <w:sz w:val="28"/>
          <w:szCs w:val="28"/>
        </w:rPr>
        <w:t>проблемы; г) все ответы верны.</w:t>
      </w:r>
    </w:p>
    <w:p w14:paraId="6E87BD7F">
      <w:pPr>
        <w:pStyle w:val="2"/>
        <w:numPr>
          <w:ilvl w:val="0"/>
          <w:numId w:val="57"/>
        </w:numPr>
        <w:tabs>
          <w:tab w:val="left" w:pos="1415"/>
        </w:tabs>
        <w:spacing w:before="0" w:after="0" w:line="366" w:lineRule="exact"/>
        <w:ind w:left="1415" w:right="0" w:hanging="424"/>
        <w:jc w:val="left"/>
        <w:rPr>
          <w:sz w:val="28"/>
          <w:szCs w:val="28"/>
        </w:rPr>
      </w:pPr>
      <w:r>
        <w:rPr>
          <w:sz w:val="28"/>
          <w:szCs w:val="28"/>
        </w:rPr>
        <w:t>«А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вы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знаете,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как</w:t>
      </w:r>
      <w:r>
        <w:rPr>
          <w:spacing w:val="-6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называется?»</w:t>
      </w:r>
    </w:p>
    <w:p w14:paraId="31783066">
      <w:pPr>
        <w:spacing w:before="2"/>
        <w:ind w:left="283" w:right="0" w:firstLine="707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Указать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верную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характеристику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формулировки</w:t>
      </w:r>
      <w:r>
        <w:rPr>
          <w:b/>
          <w:spacing w:val="40"/>
          <w:sz w:val="28"/>
          <w:szCs w:val="28"/>
        </w:rPr>
        <w:t xml:space="preserve"> </w:t>
      </w:r>
      <w:r>
        <w:rPr>
          <w:b/>
          <w:sz w:val="28"/>
          <w:szCs w:val="28"/>
        </w:rPr>
        <w:t>вопроса воспитателя, обращенного к детям:</w:t>
      </w:r>
    </w:p>
    <w:p w14:paraId="0DE7E33E">
      <w:pPr>
        <w:pStyle w:val="8"/>
        <w:ind w:left="283" w:firstLine="707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отрицательная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формулировка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провоцируют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отри- цательный ответ;</w:t>
      </w:r>
    </w:p>
    <w:p w14:paraId="5B6479DC">
      <w:pPr>
        <w:pStyle w:val="8"/>
        <w:spacing w:line="368" w:lineRule="exact"/>
        <w:ind w:left="991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неточная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формулировка</w:t>
      </w:r>
      <w:r>
        <w:rPr>
          <w:spacing w:val="-1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вопроса;</w:t>
      </w:r>
    </w:p>
    <w:p w14:paraId="722CE959">
      <w:pPr>
        <w:pStyle w:val="8"/>
        <w:ind w:left="991" w:right="3092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вопрос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содержит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грамматические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ошибки; г) ошибок нет.</w:t>
      </w:r>
    </w:p>
    <w:p w14:paraId="14F0297F">
      <w:pPr>
        <w:pStyle w:val="8"/>
        <w:ind w:left="991" w:right="3092"/>
        <w:rPr>
          <w:sz w:val="28"/>
          <w:szCs w:val="28"/>
        </w:rPr>
      </w:pPr>
    </w:p>
    <w:p w14:paraId="69223CE3">
      <w:pPr>
        <w:pStyle w:val="8"/>
        <w:ind w:left="991" w:right="3092"/>
        <w:rPr>
          <w:sz w:val="28"/>
          <w:szCs w:val="28"/>
        </w:rPr>
      </w:pPr>
    </w:p>
    <w:p w14:paraId="14D04ED9">
      <w:pPr>
        <w:pStyle w:val="8"/>
        <w:ind w:left="991" w:right="3092"/>
        <w:rPr>
          <w:sz w:val="28"/>
          <w:szCs w:val="28"/>
        </w:rPr>
      </w:pPr>
    </w:p>
    <w:p w14:paraId="54170777">
      <w:pPr>
        <w:pStyle w:val="8"/>
        <w:ind w:left="991" w:right="3092"/>
        <w:rPr>
          <w:sz w:val="28"/>
          <w:szCs w:val="28"/>
        </w:rPr>
      </w:pPr>
    </w:p>
    <w:p w14:paraId="5E0E1A67">
      <w:pPr>
        <w:pStyle w:val="8"/>
        <w:ind w:left="991" w:right="3092"/>
        <w:rPr>
          <w:sz w:val="28"/>
          <w:szCs w:val="28"/>
        </w:rPr>
      </w:pPr>
    </w:p>
    <w:p w14:paraId="2AE88F88">
      <w:pPr>
        <w:pStyle w:val="8"/>
        <w:ind w:left="991" w:right="3092"/>
        <w:rPr>
          <w:sz w:val="28"/>
          <w:szCs w:val="28"/>
        </w:rPr>
      </w:pPr>
    </w:p>
    <w:p w14:paraId="3E19C134">
      <w:pPr>
        <w:pStyle w:val="8"/>
        <w:ind w:left="991" w:right="3092"/>
        <w:rPr>
          <w:sz w:val="28"/>
          <w:szCs w:val="28"/>
        </w:rPr>
      </w:pPr>
    </w:p>
    <w:p w14:paraId="30950F1D">
      <w:pPr>
        <w:pStyle w:val="8"/>
        <w:ind w:left="991" w:right="3092"/>
        <w:rPr>
          <w:sz w:val="28"/>
          <w:szCs w:val="28"/>
        </w:rPr>
      </w:pPr>
    </w:p>
    <w:p w14:paraId="30C0E8BF">
      <w:pPr>
        <w:pStyle w:val="8"/>
        <w:ind w:left="991" w:right="3092"/>
        <w:rPr>
          <w:sz w:val="28"/>
          <w:szCs w:val="28"/>
        </w:rPr>
      </w:pPr>
    </w:p>
    <w:p w14:paraId="292E32D1">
      <w:pPr>
        <w:pStyle w:val="8"/>
        <w:ind w:left="991" w:right="3092"/>
        <w:rPr>
          <w:sz w:val="28"/>
          <w:szCs w:val="28"/>
        </w:rPr>
      </w:pPr>
    </w:p>
    <w:p w14:paraId="4D89B054">
      <w:pPr>
        <w:pStyle w:val="8"/>
        <w:ind w:left="991" w:right="3092"/>
        <w:rPr>
          <w:sz w:val="28"/>
          <w:szCs w:val="28"/>
        </w:rPr>
      </w:pPr>
    </w:p>
    <w:p w14:paraId="31C8E855">
      <w:pPr>
        <w:pStyle w:val="8"/>
        <w:ind w:left="991" w:right="3092"/>
        <w:rPr>
          <w:sz w:val="28"/>
          <w:szCs w:val="28"/>
        </w:rPr>
      </w:pPr>
    </w:p>
    <w:p w14:paraId="36A46CBE">
      <w:pPr>
        <w:pStyle w:val="8"/>
        <w:ind w:left="991" w:right="3092"/>
        <w:rPr>
          <w:sz w:val="28"/>
          <w:szCs w:val="28"/>
        </w:rPr>
      </w:pPr>
    </w:p>
    <w:p w14:paraId="27CAB7BB">
      <w:pPr>
        <w:pStyle w:val="8"/>
        <w:ind w:left="991" w:right="3092"/>
        <w:rPr>
          <w:sz w:val="28"/>
          <w:szCs w:val="28"/>
        </w:rPr>
      </w:pPr>
    </w:p>
    <w:p w14:paraId="40D82778">
      <w:pPr>
        <w:pStyle w:val="8"/>
        <w:ind w:left="991" w:right="3092"/>
        <w:rPr>
          <w:sz w:val="28"/>
          <w:szCs w:val="28"/>
        </w:rPr>
      </w:pPr>
    </w:p>
    <w:p w14:paraId="315CA95E">
      <w:pPr>
        <w:pStyle w:val="8"/>
        <w:ind w:left="991" w:right="3092"/>
        <w:rPr>
          <w:sz w:val="28"/>
          <w:szCs w:val="28"/>
        </w:rPr>
      </w:pPr>
    </w:p>
    <w:p w14:paraId="7BA8A5D4">
      <w:pPr>
        <w:pStyle w:val="8"/>
        <w:ind w:left="991" w:right="3092"/>
        <w:rPr>
          <w:sz w:val="28"/>
          <w:szCs w:val="28"/>
        </w:rPr>
      </w:pPr>
    </w:p>
    <w:p w14:paraId="6D781CD7">
      <w:pPr>
        <w:pStyle w:val="8"/>
        <w:ind w:left="991" w:right="3092"/>
        <w:rPr>
          <w:sz w:val="28"/>
          <w:szCs w:val="28"/>
        </w:rPr>
      </w:pPr>
    </w:p>
    <w:p w14:paraId="763090A5">
      <w:pPr>
        <w:pStyle w:val="8"/>
        <w:ind w:left="991" w:right="3092"/>
        <w:rPr>
          <w:sz w:val="28"/>
          <w:szCs w:val="28"/>
        </w:rPr>
      </w:pPr>
    </w:p>
    <w:p w14:paraId="604B738B">
      <w:pPr>
        <w:pStyle w:val="8"/>
        <w:ind w:left="991" w:right="3092"/>
        <w:rPr>
          <w:sz w:val="28"/>
          <w:szCs w:val="28"/>
        </w:rPr>
      </w:pPr>
    </w:p>
    <w:p w14:paraId="26716EB6">
      <w:pPr>
        <w:pStyle w:val="8"/>
        <w:ind w:left="991" w:right="3092"/>
        <w:rPr>
          <w:sz w:val="28"/>
          <w:szCs w:val="28"/>
        </w:rPr>
      </w:pPr>
    </w:p>
    <w:p w14:paraId="3827A27C">
      <w:pPr>
        <w:pStyle w:val="8"/>
        <w:ind w:left="991" w:right="3092"/>
        <w:rPr>
          <w:sz w:val="28"/>
          <w:szCs w:val="28"/>
        </w:rPr>
      </w:pPr>
    </w:p>
    <w:p w14:paraId="31ADDAFF">
      <w:pPr>
        <w:pStyle w:val="8"/>
        <w:ind w:left="991" w:right="3092"/>
        <w:rPr>
          <w:sz w:val="28"/>
          <w:szCs w:val="28"/>
        </w:rPr>
      </w:pPr>
    </w:p>
    <w:p w14:paraId="4ECAF409">
      <w:pPr>
        <w:pStyle w:val="8"/>
        <w:ind w:left="991" w:right="3092"/>
        <w:rPr>
          <w:sz w:val="28"/>
          <w:szCs w:val="28"/>
        </w:rPr>
      </w:pPr>
    </w:p>
    <w:p w14:paraId="00A07EE6">
      <w:pPr>
        <w:pStyle w:val="8"/>
        <w:ind w:left="991" w:right="3092"/>
        <w:rPr>
          <w:sz w:val="28"/>
          <w:szCs w:val="28"/>
        </w:rPr>
      </w:pPr>
    </w:p>
    <w:p w14:paraId="11077EE3">
      <w:pPr>
        <w:pStyle w:val="8"/>
        <w:ind w:left="991" w:right="3092"/>
        <w:rPr>
          <w:sz w:val="28"/>
          <w:szCs w:val="28"/>
        </w:rPr>
      </w:pPr>
    </w:p>
    <w:p w14:paraId="5C79A7E1">
      <w:pPr>
        <w:pStyle w:val="8"/>
        <w:ind w:left="991" w:right="3092"/>
        <w:rPr>
          <w:sz w:val="28"/>
          <w:szCs w:val="28"/>
        </w:rPr>
      </w:pPr>
    </w:p>
    <w:p w14:paraId="7AE8626E">
      <w:pPr>
        <w:pStyle w:val="8"/>
        <w:ind w:left="991" w:right="3092"/>
        <w:rPr>
          <w:sz w:val="28"/>
          <w:szCs w:val="28"/>
        </w:rPr>
      </w:pPr>
    </w:p>
    <w:p w14:paraId="30B8998C">
      <w:pPr>
        <w:pStyle w:val="8"/>
        <w:ind w:left="991" w:right="3092"/>
        <w:rPr>
          <w:sz w:val="28"/>
          <w:szCs w:val="28"/>
        </w:rPr>
      </w:pPr>
    </w:p>
    <w:p w14:paraId="4FAA915F">
      <w:pPr>
        <w:spacing w:before="0"/>
        <w:ind w:left="2291" w:right="2716" w:firstLine="0"/>
        <w:jc w:val="center"/>
        <w:rPr>
          <w:sz w:val="28"/>
          <w:szCs w:val="28"/>
        </w:rPr>
      </w:pPr>
      <w:bookmarkStart w:id="88" w:name="_bookmark42"/>
      <w:bookmarkEnd w:id="88"/>
      <w:bookmarkStart w:id="89" w:name="Тема 5. Подготовка детей к обучению пись"/>
      <w:bookmarkEnd w:id="89"/>
    </w:p>
    <w:sectPr>
      <w:footerReference r:id="rId8" w:type="default"/>
      <w:pgSz w:w="11910" w:h="16840"/>
      <w:pgMar w:top="1060" w:right="708" w:bottom="280" w:left="850" w:header="0" w:footer="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sans-serif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SB Sans Display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B50C099">
    <w:pPr>
      <w:pStyle w:val="8"/>
      <w:spacing w:line="14" w:lineRule="auto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simplePos="0" relativeHeight="251661312" behindDoc="1" locked="0" layoutInCell="1" allowOverlap="1">
              <wp:simplePos x="0" y="0"/>
              <wp:positionH relativeFrom="page">
                <wp:posOffset>3600450</wp:posOffset>
              </wp:positionH>
              <wp:positionV relativeFrom="page">
                <wp:posOffset>9889490</wp:posOffset>
              </wp:positionV>
              <wp:extent cx="177800" cy="194310"/>
              <wp:effectExtent l="0" t="0" r="0" b="0"/>
              <wp:wrapNone/>
              <wp:docPr id="2" name="Text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7800" cy="1943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4A14107">
                          <w:pPr>
                            <w:spacing w:before="10"/>
                            <w:ind w:left="20" w:right="0" w:firstLine="0"/>
                            <w:jc w:val="left"/>
                            <w:rPr>
                              <w:sz w:val="24"/>
                            </w:rPr>
                          </w:pPr>
                          <w:r>
                            <w:rPr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24"/>
                            </w:rPr>
                            <w:t>10</w: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box 2" o:spid="_x0000_s1026" o:spt="202" type="#_x0000_t202" style="position:absolute;left:0pt;margin-left:283.5pt;margin-top:778.7pt;height:15.3pt;width:14pt;mso-position-horizontal-relative:page;mso-position-vertical-relative:page;z-index:-251655168;mso-width-relative:page;mso-height-relative:page;" filled="f" stroked="f" coordsize="21600,21600" o:gfxdata="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 w14:paraId="04A14107">
                    <w:pPr>
                      <w:spacing w:before="10"/>
                      <w:ind w:left="2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spacing w:val="-5"/>
                        <w:sz w:val="24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4"/>
                      </w:rPr>
                      <w:fldChar w:fldCharType="separate"/>
                    </w:r>
                    <w:r>
                      <w:rPr>
                        <w:spacing w:val="-5"/>
                        <w:sz w:val="24"/>
                      </w:rPr>
                      <w:t>10</w:t>
                    </w:r>
                    <w:r>
                      <w:rPr>
                        <w:spacing w:val="-5"/>
                        <w:sz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DFBDAE1">
    <w:pPr>
      <w:pStyle w:val="8"/>
      <w:spacing w:line="14" w:lineRule="auto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simplePos="0" relativeHeight="251662336" behindDoc="1" locked="0" layoutInCell="1" allowOverlap="1">
              <wp:simplePos x="0" y="0"/>
              <wp:positionH relativeFrom="page">
                <wp:posOffset>3575050</wp:posOffset>
              </wp:positionH>
              <wp:positionV relativeFrom="page">
                <wp:posOffset>9889490</wp:posOffset>
              </wp:positionV>
              <wp:extent cx="241300" cy="194310"/>
              <wp:effectExtent l="0" t="0" r="0" b="0"/>
              <wp:wrapNone/>
              <wp:docPr id="419" name="Textbox 4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1300" cy="1943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6B7DC46">
                          <w:pPr>
                            <w:spacing w:before="10"/>
                            <w:ind w:left="60" w:right="0" w:firstLine="0"/>
                            <w:jc w:val="left"/>
                            <w:rPr>
                              <w:sz w:val="24"/>
                            </w:rPr>
                          </w:pPr>
                          <w:r>
                            <w:rPr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24"/>
                            </w:rPr>
                            <w:t>49</w: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box 419" o:spid="_x0000_s1026" o:spt="202" type="#_x0000_t202" style="position:absolute;left:0pt;margin-left:281.5pt;margin-top:778.7pt;height:15.3pt;width:19pt;mso-position-horizontal-relative:page;mso-position-vertical-relative:page;z-index:-251654144;mso-width-relative:page;mso-height-relative:page;" filled="f" stroked="f" coordsize="21600,21600" o:gfxdata="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 w14:paraId="56B7DC46">
                    <w:pPr>
                      <w:spacing w:before="10"/>
                      <w:ind w:left="6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spacing w:val="-5"/>
                        <w:sz w:val="24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4"/>
                      </w:rPr>
                      <w:fldChar w:fldCharType="separate"/>
                    </w:r>
                    <w:r>
                      <w:rPr>
                        <w:spacing w:val="-5"/>
                        <w:sz w:val="24"/>
                      </w:rPr>
                      <w:t>49</w:t>
                    </w:r>
                    <w:r>
                      <w:rPr>
                        <w:spacing w:val="-5"/>
                        <w:sz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C3AC10D">
    <w:pPr>
      <w:pStyle w:val="8"/>
      <w:spacing w:line="14" w:lineRule="auto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simplePos="0" relativeHeight="251663360" behindDoc="1" locked="0" layoutInCell="1" allowOverlap="1">
              <wp:simplePos x="0" y="0"/>
              <wp:positionH relativeFrom="page">
                <wp:posOffset>3562350</wp:posOffset>
              </wp:positionH>
              <wp:positionV relativeFrom="page">
                <wp:posOffset>9889490</wp:posOffset>
              </wp:positionV>
              <wp:extent cx="254000" cy="194310"/>
              <wp:effectExtent l="0" t="0" r="0" b="0"/>
              <wp:wrapNone/>
              <wp:docPr id="511" name="Textbox 5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4000" cy="1943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1DBAD03">
                          <w:pPr>
                            <w:spacing w:before="10"/>
                            <w:ind w:left="20" w:right="0" w:firstLine="0"/>
                            <w:jc w:val="left"/>
                            <w:rPr>
                              <w:sz w:val="24"/>
                            </w:rPr>
                          </w:pPr>
                          <w:r>
                            <w:rPr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24"/>
                            </w:rPr>
                            <w:t>100</w: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box 511" o:spid="_x0000_s1026" o:spt="202" type="#_x0000_t202" style="position:absolute;left:0pt;margin-left:280.5pt;margin-top:778.7pt;height:15.3pt;width:20pt;mso-position-horizontal-relative:page;mso-position-vertical-relative:page;z-index:-251653120;mso-width-relative:page;mso-height-relative:page;" filled="f" stroked="f" coordsize="21600,21600" o:gfxdata="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O6hUQTZAAAADQEAAA8AAAAAAAAAAQAgAAAAIgAAAGRycy9kb3ducmV2LnhtbFBLAQIUABQAAAAI&#10;AIdO4kDQSiU+swEAAHcDAAAOAAAAAAAAAAEAIAAAACgBAABkcnMvZTJvRG9jLnhtbFBLBQYAAAAA&#10;BgAGAFkBAABN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 w14:paraId="51DBAD03">
                    <w:pPr>
                      <w:spacing w:before="10"/>
                      <w:ind w:left="2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spacing w:val="-5"/>
                        <w:sz w:val="24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4"/>
                      </w:rPr>
                      <w:fldChar w:fldCharType="separate"/>
                    </w:r>
                    <w:r>
                      <w:rPr>
                        <w:spacing w:val="-5"/>
                        <w:sz w:val="24"/>
                      </w:rPr>
                      <w:t>100</w:t>
                    </w:r>
                    <w:r>
                      <w:rPr>
                        <w:spacing w:val="-5"/>
                        <w:sz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893A32F">
    <w:pPr>
      <w:pStyle w:val="8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12A73A7"/>
    <w:multiLevelType w:val="multilevel"/>
    <w:tmpl w:val="812A73A7"/>
    <w:lvl w:ilvl="0" w:tentative="0">
      <w:start w:val="1"/>
      <w:numFmt w:val="decimal"/>
      <w:lvlText w:val="%1)"/>
      <w:lvlJc w:val="left"/>
      <w:pPr>
        <w:ind w:left="1414" w:hanging="425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–"/>
      <w:lvlJc w:val="left"/>
      <w:pPr>
        <w:ind w:left="1230" w:hanging="241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412" w:hanging="241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404" w:hanging="241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96" w:hanging="241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89" w:hanging="241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81" w:hanging="241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73" w:hanging="241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66" w:hanging="241"/>
      </w:pPr>
      <w:rPr>
        <w:rFonts w:hint="default"/>
        <w:lang w:val="ru-RU" w:eastAsia="en-US" w:bidi="ar-SA"/>
      </w:rPr>
    </w:lvl>
  </w:abstractNum>
  <w:abstractNum w:abstractNumId="1">
    <w:nsid w:val="8492254E"/>
    <w:multiLevelType w:val="multilevel"/>
    <w:tmpl w:val="8492254E"/>
    <w:lvl w:ilvl="0" w:tentative="0">
      <w:start w:val="1"/>
      <w:numFmt w:val="decimal"/>
      <w:lvlText w:val="%1."/>
      <w:lvlJc w:val="left"/>
      <w:pPr>
        <w:ind w:left="1415" w:hanging="425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1"/>
      <w:numFmt w:val="decimal"/>
      <w:lvlText w:val="%1.%2."/>
      <w:lvlJc w:val="left"/>
      <w:pPr>
        <w:ind w:left="2450" w:hanging="560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-1"/>
        <w:w w:val="99"/>
        <w:sz w:val="32"/>
        <w:szCs w:val="32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336" w:hanging="5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213" w:hanging="5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090" w:hanging="5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967" w:hanging="5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843" w:hanging="5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720" w:hanging="5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597" w:hanging="560"/>
      </w:pPr>
      <w:rPr>
        <w:rFonts w:hint="default"/>
        <w:lang w:val="ru-RU" w:eastAsia="en-US" w:bidi="ar-SA"/>
      </w:rPr>
    </w:lvl>
  </w:abstractNum>
  <w:abstractNum w:abstractNumId="2">
    <w:nsid w:val="89AF773D"/>
    <w:multiLevelType w:val="singleLevel"/>
    <w:tmpl w:val="89AF773D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abstractNum w:abstractNumId="3">
    <w:nsid w:val="8D2914A0"/>
    <w:multiLevelType w:val="multilevel"/>
    <w:tmpl w:val="8D2914A0"/>
    <w:lvl w:ilvl="0" w:tentative="0">
      <w:start w:val="1"/>
      <w:numFmt w:val="decimal"/>
      <w:lvlText w:val="%1."/>
      <w:lvlJc w:val="left"/>
      <w:pPr>
        <w:ind w:left="282" w:hanging="425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287" w:hanging="425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94" w:hanging="425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301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08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15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22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29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36" w:hanging="425"/>
      </w:pPr>
      <w:rPr>
        <w:rFonts w:hint="default"/>
        <w:lang w:val="ru-RU" w:eastAsia="en-US" w:bidi="ar-SA"/>
      </w:rPr>
    </w:lvl>
  </w:abstractNum>
  <w:abstractNum w:abstractNumId="4">
    <w:nsid w:val="92EC4CAE"/>
    <w:multiLevelType w:val="multilevel"/>
    <w:tmpl w:val="92EC4CAE"/>
    <w:lvl w:ilvl="0" w:tentative="0">
      <w:start w:val="1"/>
      <w:numFmt w:val="decimal"/>
      <w:lvlText w:val="%1"/>
      <w:lvlJc w:val="left"/>
      <w:pPr>
        <w:ind w:left="522" w:hanging="241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1"/>
      <w:numFmt w:val="decimal"/>
      <w:lvlText w:val="%2."/>
      <w:lvlJc w:val="left"/>
      <w:pPr>
        <w:ind w:left="1415" w:hanging="425"/>
        <w:jc w:val="left"/>
      </w:pPr>
      <w:rPr>
        <w:rFonts w:hint="default"/>
        <w:spacing w:val="0"/>
        <w:w w:val="99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412" w:hanging="425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404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96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89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81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73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66" w:hanging="425"/>
      </w:pPr>
      <w:rPr>
        <w:rFonts w:hint="default"/>
        <w:lang w:val="ru-RU" w:eastAsia="en-US" w:bidi="ar-SA"/>
      </w:rPr>
    </w:lvl>
  </w:abstractNum>
  <w:abstractNum w:abstractNumId="5">
    <w:nsid w:val="97389005"/>
    <w:multiLevelType w:val="singleLevel"/>
    <w:tmpl w:val="97389005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abstractNum w:abstractNumId="6">
    <w:nsid w:val="9808BE3D"/>
    <w:multiLevelType w:val="multilevel"/>
    <w:tmpl w:val="9808BE3D"/>
    <w:lvl w:ilvl="0" w:tentative="0">
      <w:start w:val="1"/>
      <w:numFmt w:val="decimal"/>
      <w:lvlText w:val="%1."/>
      <w:lvlJc w:val="left"/>
      <w:pPr>
        <w:ind w:left="1415" w:hanging="425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313" w:hanging="425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206" w:hanging="425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099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992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885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778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71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564" w:hanging="425"/>
      </w:pPr>
      <w:rPr>
        <w:rFonts w:hint="default"/>
        <w:lang w:val="ru-RU" w:eastAsia="en-US" w:bidi="ar-SA"/>
      </w:rPr>
    </w:lvl>
  </w:abstractNum>
  <w:abstractNum w:abstractNumId="7">
    <w:nsid w:val="9A893055"/>
    <w:multiLevelType w:val="multilevel"/>
    <w:tmpl w:val="9A893055"/>
    <w:lvl w:ilvl="0" w:tentative="0">
      <w:start w:val="3"/>
      <w:numFmt w:val="decimal"/>
      <w:lvlText w:val="%1"/>
      <w:lvlJc w:val="left"/>
      <w:pPr>
        <w:ind w:left="398" w:hanging="560"/>
        <w:jc w:val="left"/>
      </w:pPr>
      <w:rPr>
        <w:rFonts w:hint="default"/>
        <w:lang w:val="ru-RU" w:eastAsia="en-US" w:bidi="ar-SA"/>
      </w:rPr>
    </w:lvl>
    <w:lvl w:ilvl="1" w:tentative="0">
      <w:start w:val="1"/>
      <w:numFmt w:val="decimal"/>
      <w:lvlText w:val="%1.%2."/>
      <w:lvlJc w:val="left"/>
      <w:pPr>
        <w:ind w:left="398" w:hanging="560"/>
        <w:jc w:val="righ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-1"/>
        <w:w w:val="99"/>
        <w:sz w:val="32"/>
        <w:szCs w:val="32"/>
        <w:lang w:val="ru-RU" w:eastAsia="en-US" w:bidi="ar-SA"/>
      </w:rPr>
    </w:lvl>
    <w:lvl w:ilvl="2" w:tentative="0">
      <w:start w:val="1"/>
      <w:numFmt w:val="decimal"/>
      <w:lvlText w:val="%3."/>
      <w:lvlJc w:val="left"/>
      <w:pPr>
        <w:ind w:left="282" w:hanging="425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611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3716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4822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5928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033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139" w:hanging="425"/>
      </w:pPr>
      <w:rPr>
        <w:rFonts w:hint="default"/>
        <w:lang w:val="ru-RU" w:eastAsia="en-US" w:bidi="ar-SA"/>
      </w:rPr>
    </w:lvl>
  </w:abstractNum>
  <w:abstractNum w:abstractNumId="8">
    <w:nsid w:val="A3D33033"/>
    <w:multiLevelType w:val="singleLevel"/>
    <w:tmpl w:val="A3D33033"/>
    <w:lvl w:ilvl="0" w:tentative="0">
      <w:start w:val="1"/>
      <w:numFmt w:val="decimal"/>
      <w:suff w:val="space"/>
      <w:lvlText w:val="%1)"/>
      <w:lvlJc w:val="left"/>
    </w:lvl>
  </w:abstractNum>
  <w:abstractNum w:abstractNumId="9">
    <w:nsid w:val="A4833D5E"/>
    <w:multiLevelType w:val="multilevel"/>
    <w:tmpl w:val="A4833D5E"/>
    <w:lvl w:ilvl="0" w:tentative="0">
      <w:start w:val="1"/>
      <w:numFmt w:val="decimal"/>
      <w:lvlText w:val="%1)"/>
      <w:lvlJc w:val="left"/>
      <w:pPr>
        <w:ind w:left="1415" w:hanging="425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313" w:hanging="425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206" w:hanging="425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099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992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885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778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71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564" w:hanging="425"/>
      </w:pPr>
      <w:rPr>
        <w:rFonts w:hint="default"/>
        <w:lang w:val="ru-RU" w:eastAsia="en-US" w:bidi="ar-SA"/>
      </w:rPr>
    </w:lvl>
  </w:abstractNum>
  <w:abstractNum w:abstractNumId="10">
    <w:nsid w:val="AE58933B"/>
    <w:multiLevelType w:val="multilevel"/>
    <w:tmpl w:val="AE58933B"/>
    <w:lvl w:ilvl="0" w:tentative="0">
      <w:start w:val="1"/>
      <w:numFmt w:val="decimal"/>
      <w:lvlText w:val="%1."/>
      <w:lvlJc w:val="left"/>
      <w:pPr>
        <w:ind w:left="283" w:hanging="425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287" w:hanging="425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94" w:hanging="425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301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08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15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22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29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36" w:hanging="425"/>
      </w:pPr>
      <w:rPr>
        <w:rFonts w:hint="default"/>
        <w:lang w:val="ru-RU" w:eastAsia="en-US" w:bidi="ar-SA"/>
      </w:rPr>
    </w:lvl>
  </w:abstractNum>
  <w:abstractNum w:abstractNumId="11">
    <w:nsid w:val="AF988D66"/>
    <w:multiLevelType w:val="multilevel"/>
    <w:tmpl w:val="AF988D66"/>
    <w:lvl w:ilvl="0" w:tentative="0">
      <w:start w:val="3"/>
      <w:numFmt w:val="decimal"/>
      <w:lvlText w:val="%1"/>
      <w:lvlJc w:val="left"/>
      <w:pPr>
        <w:ind w:left="4003" w:hanging="560"/>
        <w:jc w:val="left"/>
      </w:pPr>
      <w:rPr>
        <w:rFonts w:hint="default"/>
        <w:lang w:val="ru-RU" w:eastAsia="en-US" w:bidi="ar-SA"/>
      </w:rPr>
    </w:lvl>
    <w:lvl w:ilvl="1" w:tentative="0">
      <w:start w:val="1"/>
      <w:numFmt w:val="decimal"/>
      <w:lvlText w:val="%1.%2."/>
      <w:lvlJc w:val="left"/>
      <w:pPr>
        <w:ind w:left="4003" w:hanging="560"/>
        <w:jc w:val="righ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-1"/>
        <w:w w:val="99"/>
        <w:sz w:val="32"/>
        <w:szCs w:val="32"/>
        <w:lang w:val="ru-RU" w:eastAsia="en-US" w:bidi="ar-SA"/>
      </w:rPr>
    </w:lvl>
    <w:lvl w:ilvl="2" w:tentative="0">
      <w:start w:val="1"/>
      <w:numFmt w:val="decimal"/>
      <w:lvlText w:val="%3)"/>
      <w:lvlJc w:val="left"/>
      <w:pPr>
        <w:ind w:left="283" w:hanging="425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5411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6116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822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528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233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939" w:hanging="425"/>
      </w:pPr>
      <w:rPr>
        <w:rFonts w:hint="default"/>
        <w:lang w:val="ru-RU" w:eastAsia="en-US" w:bidi="ar-SA"/>
      </w:rPr>
    </w:lvl>
  </w:abstractNum>
  <w:abstractNum w:abstractNumId="12">
    <w:nsid w:val="B2ABE1DC"/>
    <w:multiLevelType w:val="multilevel"/>
    <w:tmpl w:val="B2ABE1DC"/>
    <w:lvl w:ilvl="0" w:tentative="0">
      <w:start w:val="1"/>
      <w:numFmt w:val="decimal"/>
      <w:lvlText w:val="%1."/>
      <w:lvlJc w:val="left"/>
      <w:pPr>
        <w:ind w:left="282" w:hanging="425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287" w:hanging="425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94" w:hanging="425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301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08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15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22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29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36" w:hanging="425"/>
      </w:pPr>
      <w:rPr>
        <w:rFonts w:hint="default"/>
        <w:lang w:val="ru-RU" w:eastAsia="en-US" w:bidi="ar-SA"/>
      </w:rPr>
    </w:lvl>
  </w:abstractNum>
  <w:abstractNum w:abstractNumId="13">
    <w:nsid w:val="B5956446"/>
    <w:multiLevelType w:val="singleLevel"/>
    <w:tmpl w:val="B5956446"/>
    <w:lvl w:ilvl="0" w:tentative="0">
      <w:start w:val="1"/>
      <w:numFmt w:val="decimal"/>
      <w:suff w:val="space"/>
      <w:lvlText w:val="%1."/>
      <w:lvlJc w:val="left"/>
    </w:lvl>
  </w:abstractNum>
  <w:abstractNum w:abstractNumId="14">
    <w:nsid w:val="B5E306ED"/>
    <w:multiLevelType w:val="multilevel"/>
    <w:tmpl w:val="B5E306ED"/>
    <w:lvl w:ilvl="0" w:tentative="0">
      <w:start w:val="4"/>
      <w:numFmt w:val="decimal"/>
      <w:lvlText w:val="%1"/>
      <w:lvlJc w:val="left"/>
      <w:pPr>
        <w:ind w:left="282" w:hanging="560"/>
        <w:jc w:val="left"/>
      </w:pPr>
      <w:rPr>
        <w:rFonts w:hint="default"/>
        <w:lang w:val="ru-RU" w:eastAsia="en-US" w:bidi="ar-SA"/>
      </w:rPr>
    </w:lvl>
    <w:lvl w:ilvl="1" w:tentative="0">
      <w:start w:val="1"/>
      <w:numFmt w:val="decimal"/>
      <w:lvlText w:val="%1.%2."/>
      <w:lvlJc w:val="left"/>
      <w:pPr>
        <w:ind w:left="282" w:hanging="5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-1"/>
        <w:w w:val="99"/>
        <w:sz w:val="32"/>
        <w:szCs w:val="32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94" w:hanging="5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301" w:hanging="5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08" w:hanging="5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15" w:hanging="5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22" w:hanging="5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29" w:hanging="5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36" w:hanging="560"/>
      </w:pPr>
      <w:rPr>
        <w:rFonts w:hint="default"/>
        <w:lang w:val="ru-RU" w:eastAsia="en-US" w:bidi="ar-SA"/>
      </w:rPr>
    </w:lvl>
  </w:abstractNum>
  <w:abstractNum w:abstractNumId="15">
    <w:nsid w:val="BAE1603C"/>
    <w:multiLevelType w:val="multilevel"/>
    <w:tmpl w:val="BAE1603C"/>
    <w:lvl w:ilvl="0" w:tentative="0">
      <w:start w:val="4"/>
      <w:numFmt w:val="decimal"/>
      <w:lvlText w:val="%1"/>
      <w:lvlJc w:val="left"/>
      <w:pPr>
        <w:ind w:left="4002" w:hanging="560"/>
        <w:jc w:val="left"/>
      </w:pPr>
      <w:rPr>
        <w:rFonts w:hint="default"/>
        <w:lang w:val="ru-RU" w:eastAsia="en-US" w:bidi="ar-SA"/>
      </w:rPr>
    </w:lvl>
    <w:lvl w:ilvl="1" w:tentative="0">
      <w:start w:val="1"/>
      <w:numFmt w:val="decimal"/>
      <w:lvlText w:val="%1.%2."/>
      <w:lvlJc w:val="left"/>
      <w:pPr>
        <w:ind w:left="4002" w:hanging="560"/>
        <w:jc w:val="righ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-1"/>
        <w:w w:val="99"/>
        <w:sz w:val="32"/>
        <w:szCs w:val="32"/>
        <w:lang w:val="ru-RU" w:eastAsia="en-US" w:bidi="ar-SA"/>
      </w:rPr>
    </w:lvl>
    <w:lvl w:ilvl="2" w:tentative="0">
      <w:start w:val="1"/>
      <w:numFmt w:val="decimal"/>
      <w:lvlText w:val="%3."/>
      <w:lvlJc w:val="left"/>
      <w:pPr>
        <w:ind w:left="282" w:hanging="425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5411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6116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822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528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233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939" w:hanging="425"/>
      </w:pPr>
      <w:rPr>
        <w:rFonts w:hint="default"/>
        <w:lang w:val="ru-RU" w:eastAsia="en-US" w:bidi="ar-SA"/>
      </w:rPr>
    </w:lvl>
  </w:abstractNum>
  <w:abstractNum w:abstractNumId="16">
    <w:nsid w:val="BE07B112"/>
    <w:multiLevelType w:val="singleLevel"/>
    <w:tmpl w:val="BE07B112"/>
    <w:lvl w:ilvl="0" w:tentative="0">
      <w:start w:val="1"/>
      <w:numFmt w:val="decimal"/>
      <w:suff w:val="space"/>
      <w:lvlText w:val="%1."/>
      <w:lvlJc w:val="left"/>
    </w:lvl>
  </w:abstractNum>
  <w:abstractNum w:abstractNumId="17">
    <w:nsid w:val="BEEA72F3"/>
    <w:multiLevelType w:val="singleLevel"/>
    <w:tmpl w:val="BEEA72F3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abstractNum w:abstractNumId="18">
    <w:nsid w:val="BF205925"/>
    <w:multiLevelType w:val="multilevel"/>
    <w:tmpl w:val="BF205925"/>
    <w:lvl w:ilvl="0" w:tentative="0">
      <w:start w:val="3"/>
      <w:numFmt w:val="decimal"/>
      <w:lvlText w:val="%1"/>
      <w:lvlJc w:val="left"/>
      <w:pPr>
        <w:ind w:left="282" w:hanging="560"/>
        <w:jc w:val="left"/>
      </w:pPr>
      <w:rPr>
        <w:rFonts w:hint="default"/>
        <w:lang w:val="ru-RU" w:eastAsia="en-US" w:bidi="ar-SA"/>
      </w:rPr>
    </w:lvl>
    <w:lvl w:ilvl="1" w:tentative="0">
      <w:start w:val="1"/>
      <w:numFmt w:val="decimal"/>
      <w:lvlText w:val="%1.%2."/>
      <w:lvlJc w:val="left"/>
      <w:pPr>
        <w:ind w:left="282" w:hanging="5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-1"/>
        <w:w w:val="99"/>
        <w:sz w:val="32"/>
        <w:szCs w:val="32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94" w:hanging="5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301" w:hanging="5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08" w:hanging="5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15" w:hanging="5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22" w:hanging="5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29" w:hanging="5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36" w:hanging="560"/>
      </w:pPr>
      <w:rPr>
        <w:rFonts w:hint="default"/>
        <w:lang w:val="ru-RU" w:eastAsia="en-US" w:bidi="ar-SA"/>
      </w:rPr>
    </w:lvl>
  </w:abstractNum>
  <w:abstractNum w:abstractNumId="19">
    <w:nsid w:val="BFE4CA1A"/>
    <w:multiLevelType w:val="multilevel"/>
    <w:tmpl w:val="BFE4CA1A"/>
    <w:lvl w:ilvl="0" w:tentative="0">
      <w:start w:val="1"/>
      <w:numFmt w:val="decimal"/>
      <w:lvlText w:val="%1."/>
      <w:lvlJc w:val="left"/>
      <w:pPr>
        <w:ind w:left="282" w:hanging="425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287" w:hanging="425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94" w:hanging="425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301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08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15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22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29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36" w:hanging="425"/>
      </w:pPr>
      <w:rPr>
        <w:rFonts w:hint="default"/>
        <w:lang w:val="ru-RU" w:eastAsia="en-US" w:bidi="ar-SA"/>
      </w:rPr>
    </w:lvl>
  </w:abstractNum>
  <w:abstractNum w:abstractNumId="20">
    <w:nsid w:val="C4AD0A75"/>
    <w:multiLevelType w:val="singleLevel"/>
    <w:tmpl w:val="C4AD0A75"/>
    <w:lvl w:ilvl="0" w:tentative="0">
      <w:start w:val="1"/>
      <w:numFmt w:val="decimal"/>
      <w:suff w:val="space"/>
      <w:lvlText w:val="%1."/>
      <w:lvlJc w:val="left"/>
    </w:lvl>
  </w:abstractNum>
  <w:abstractNum w:abstractNumId="21">
    <w:nsid w:val="CED453C5"/>
    <w:multiLevelType w:val="singleLevel"/>
    <w:tmpl w:val="CED453C5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abstractNum w:abstractNumId="22">
    <w:nsid w:val="CF092B84"/>
    <w:multiLevelType w:val="multilevel"/>
    <w:tmpl w:val="CF092B84"/>
    <w:lvl w:ilvl="0" w:tentative="0">
      <w:start w:val="1"/>
      <w:numFmt w:val="decimal"/>
      <w:lvlText w:val="%1"/>
      <w:lvlJc w:val="left"/>
      <w:pPr>
        <w:ind w:left="283" w:hanging="560"/>
        <w:jc w:val="left"/>
      </w:pPr>
      <w:rPr>
        <w:rFonts w:hint="default"/>
        <w:lang w:val="ru-RU" w:eastAsia="en-US" w:bidi="ar-SA"/>
      </w:rPr>
    </w:lvl>
    <w:lvl w:ilvl="1" w:tentative="0">
      <w:start w:val="1"/>
      <w:numFmt w:val="decimal"/>
      <w:lvlText w:val="%1.%2."/>
      <w:lvlJc w:val="left"/>
      <w:pPr>
        <w:ind w:left="283" w:hanging="5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-1"/>
        <w:w w:val="99"/>
        <w:sz w:val="32"/>
        <w:szCs w:val="32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94" w:hanging="5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301" w:hanging="5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08" w:hanging="5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15" w:hanging="5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22" w:hanging="5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29" w:hanging="5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36" w:hanging="560"/>
      </w:pPr>
      <w:rPr>
        <w:rFonts w:hint="default"/>
        <w:lang w:val="ru-RU" w:eastAsia="en-US" w:bidi="ar-SA"/>
      </w:rPr>
    </w:lvl>
  </w:abstractNum>
  <w:abstractNum w:abstractNumId="23">
    <w:nsid w:val="D1560D60"/>
    <w:multiLevelType w:val="multilevel"/>
    <w:tmpl w:val="D1560D60"/>
    <w:lvl w:ilvl="0" w:tentative="0">
      <w:start w:val="1"/>
      <w:numFmt w:val="decimal"/>
      <w:lvlText w:val="%1."/>
      <w:lvlJc w:val="left"/>
      <w:pPr>
        <w:ind w:left="282" w:hanging="425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287" w:hanging="425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94" w:hanging="425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301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08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15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22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29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36" w:hanging="425"/>
      </w:pPr>
      <w:rPr>
        <w:rFonts w:hint="default"/>
        <w:lang w:val="ru-RU" w:eastAsia="en-US" w:bidi="ar-SA"/>
      </w:rPr>
    </w:lvl>
  </w:abstractNum>
  <w:abstractNum w:abstractNumId="24">
    <w:nsid w:val="DF28C863"/>
    <w:multiLevelType w:val="singleLevel"/>
    <w:tmpl w:val="DF28C863"/>
    <w:lvl w:ilvl="0" w:tentative="0">
      <w:start w:val="1"/>
      <w:numFmt w:val="decimal"/>
      <w:suff w:val="space"/>
      <w:lvlText w:val="%1."/>
      <w:lvlJc w:val="left"/>
    </w:lvl>
  </w:abstractNum>
  <w:abstractNum w:abstractNumId="25">
    <w:nsid w:val="DFC61A41"/>
    <w:multiLevelType w:val="singleLevel"/>
    <w:tmpl w:val="DFC61A41"/>
    <w:lvl w:ilvl="0" w:tentative="0">
      <w:start w:val="1"/>
      <w:numFmt w:val="decimal"/>
      <w:suff w:val="space"/>
      <w:lvlText w:val="%1."/>
      <w:lvlJc w:val="left"/>
    </w:lvl>
  </w:abstractNum>
  <w:abstractNum w:abstractNumId="26">
    <w:nsid w:val="E125613F"/>
    <w:multiLevelType w:val="multilevel"/>
    <w:tmpl w:val="E125613F"/>
    <w:lvl w:ilvl="0" w:tentative="0">
      <w:start w:val="1"/>
      <w:numFmt w:val="decimal"/>
      <w:lvlText w:val="%1."/>
      <w:lvlJc w:val="left"/>
      <w:pPr>
        <w:ind w:left="282" w:hanging="461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287" w:hanging="461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94" w:hanging="461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301" w:hanging="461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08" w:hanging="461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15" w:hanging="461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22" w:hanging="461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29" w:hanging="461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36" w:hanging="461"/>
      </w:pPr>
      <w:rPr>
        <w:rFonts w:hint="default"/>
        <w:lang w:val="ru-RU" w:eastAsia="en-US" w:bidi="ar-SA"/>
      </w:rPr>
    </w:lvl>
  </w:abstractNum>
  <w:abstractNum w:abstractNumId="27">
    <w:nsid w:val="E8C13BBA"/>
    <w:multiLevelType w:val="singleLevel"/>
    <w:tmpl w:val="E8C13BBA"/>
    <w:lvl w:ilvl="0" w:tentative="0">
      <w:start w:val="1"/>
      <w:numFmt w:val="decimal"/>
      <w:suff w:val="space"/>
      <w:lvlText w:val="%1."/>
      <w:lvlJc w:val="left"/>
    </w:lvl>
  </w:abstractNum>
  <w:abstractNum w:abstractNumId="28">
    <w:nsid w:val="F16F3F64"/>
    <w:multiLevelType w:val="multilevel"/>
    <w:tmpl w:val="F16F3F64"/>
    <w:lvl w:ilvl="0" w:tentative="0">
      <w:start w:val="1"/>
      <w:numFmt w:val="decimal"/>
      <w:lvlText w:val="%1)"/>
      <w:lvlJc w:val="left"/>
      <w:pPr>
        <w:ind w:left="282" w:hanging="346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1"/>
      <w:numFmt w:val="decimal"/>
      <w:lvlText w:val="%2."/>
      <w:lvlJc w:val="left"/>
      <w:pPr>
        <w:ind w:left="1309" w:hanging="32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2" w:tentative="0">
      <w:start w:val="1"/>
      <w:numFmt w:val="decimal"/>
      <w:lvlText w:val="%3)"/>
      <w:lvlJc w:val="left"/>
      <w:pPr>
        <w:ind w:left="1415" w:hanging="425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536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3652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4769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5885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001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118" w:hanging="425"/>
      </w:pPr>
      <w:rPr>
        <w:rFonts w:hint="default"/>
        <w:lang w:val="ru-RU" w:eastAsia="en-US" w:bidi="ar-SA"/>
      </w:rPr>
    </w:lvl>
  </w:abstractNum>
  <w:abstractNum w:abstractNumId="29">
    <w:nsid w:val="F54768E0"/>
    <w:multiLevelType w:val="singleLevel"/>
    <w:tmpl w:val="F54768E0"/>
    <w:lvl w:ilvl="0" w:tentative="0">
      <w:start w:val="1"/>
      <w:numFmt w:val="decimal"/>
      <w:suff w:val="space"/>
      <w:lvlText w:val="%1."/>
      <w:lvlJc w:val="left"/>
    </w:lvl>
  </w:abstractNum>
  <w:abstractNum w:abstractNumId="30">
    <w:nsid w:val="F6C0AB48"/>
    <w:multiLevelType w:val="singleLevel"/>
    <w:tmpl w:val="F6C0AB48"/>
    <w:lvl w:ilvl="0" w:tentative="0">
      <w:start w:val="1"/>
      <w:numFmt w:val="decimal"/>
      <w:suff w:val="space"/>
      <w:lvlText w:val="%1."/>
      <w:lvlJc w:val="left"/>
    </w:lvl>
  </w:abstractNum>
  <w:abstractNum w:abstractNumId="31">
    <w:nsid w:val="F70A7B80"/>
    <w:multiLevelType w:val="multilevel"/>
    <w:tmpl w:val="F70A7B80"/>
    <w:lvl w:ilvl="0" w:tentative="0">
      <w:start w:val="1"/>
      <w:numFmt w:val="decimal"/>
      <w:lvlText w:val="%1."/>
      <w:lvlJc w:val="left"/>
      <w:pPr>
        <w:ind w:left="282" w:hanging="425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287" w:hanging="425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94" w:hanging="425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301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08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15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22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29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36" w:hanging="425"/>
      </w:pPr>
      <w:rPr>
        <w:rFonts w:hint="default"/>
        <w:lang w:val="ru-RU" w:eastAsia="en-US" w:bidi="ar-SA"/>
      </w:rPr>
    </w:lvl>
  </w:abstractNum>
  <w:abstractNum w:abstractNumId="32">
    <w:nsid w:val="F8D096F9"/>
    <w:multiLevelType w:val="singleLevel"/>
    <w:tmpl w:val="F8D096F9"/>
    <w:lvl w:ilvl="0" w:tentative="0">
      <w:start w:val="1"/>
      <w:numFmt w:val="decimal"/>
      <w:suff w:val="space"/>
      <w:lvlText w:val="%1."/>
      <w:lvlJc w:val="left"/>
    </w:lvl>
  </w:abstractNum>
  <w:abstractNum w:abstractNumId="33">
    <w:nsid w:val="0053208E"/>
    <w:multiLevelType w:val="multilevel"/>
    <w:tmpl w:val="0053208E"/>
    <w:lvl w:ilvl="0" w:tentative="0">
      <w:start w:val="3"/>
      <w:numFmt w:val="decimal"/>
      <w:lvlText w:val="%1"/>
      <w:lvlJc w:val="left"/>
      <w:pPr>
        <w:ind w:left="283" w:hanging="560"/>
        <w:jc w:val="left"/>
      </w:pPr>
      <w:rPr>
        <w:rFonts w:hint="default"/>
        <w:lang w:val="ru-RU" w:eastAsia="en-US" w:bidi="ar-SA"/>
      </w:rPr>
    </w:lvl>
    <w:lvl w:ilvl="1" w:tentative="0">
      <w:start w:val="1"/>
      <w:numFmt w:val="decimal"/>
      <w:lvlText w:val="%1.%2."/>
      <w:lvlJc w:val="left"/>
      <w:pPr>
        <w:ind w:left="283" w:hanging="5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-1"/>
        <w:w w:val="99"/>
        <w:sz w:val="32"/>
        <w:szCs w:val="32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94" w:hanging="5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301" w:hanging="5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08" w:hanging="5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15" w:hanging="5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22" w:hanging="5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29" w:hanging="5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36" w:hanging="560"/>
      </w:pPr>
      <w:rPr>
        <w:rFonts w:hint="default"/>
        <w:lang w:val="ru-RU" w:eastAsia="en-US" w:bidi="ar-SA"/>
      </w:rPr>
    </w:lvl>
  </w:abstractNum>
  <w:abstractNum w:abstractNumId="34">
    <w:nsid w:val="023318D7"/>
    <w:multiLevelType w:val="multilevel"/>
    <w:tmpl w:val="023318D7"/>
    <w:lvl w:ilvl="0" w:tentative="0">
      <w:start w:val="1"/>
      <w:numFmt w:val="decimal"/>
      <w:lvlText w:val="%1."/>
      <w:lvlJc w:val="left"/>
      <w:pPr>
        <w:ind w:left="282" w:hanging="425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287" w:hanging="425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94" w:hanging="425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301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08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15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22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29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36" w:hanging="425"/>
      </w:pPr>
      <w:rPr>
        <w:rFonts w:hint="default"/>
        <w:lang w:val="ru-RU" w:eastAsia="en-US" w:bidi="ar-SA"/>
      </w:rPr>
    </w:lvl>
  </w:abstractNum>
  <w:abstractNum w:abstractNumId="35">
    <w:nsid w:val="03D62ECE"/>
    <w:multiLevelType w:val="multilevel"/>
    <w:tmpl w:val="03D62ECE"/>
    <w:lvl w:ilvl="0" w:tentative="0">
      <w:start w:val="5"/>
      <w:numFmt w:val="decimal"/>
      <w:lvlText w:val="%1"/>
      <w:lvlJc w:val="left"/>
      <w:pPr>
        <w:ind w:left="842" w:hanging="560"/>
        <w:jc w:val="left"/>
      </w:pPr>
      <w:rPr>
        <w:rFonts w:hint="default"/>
        <w:lang w:val="ru-RU" w:eastAsia="en-US" w:bidi="ar-SA"/>
      </w:rPr>
    </w:lvl>
    <w:lvl w:ilvl="1" w:tentative="0">
      <w:start w:val="1"/>
      <w:numFmt w:val="decimal"/>
      <w:lvlText w:val="%1.%2."/>
      <w:lvlJc w:val="left"/>
      <w:pPr>
        <w:ind w:left="842" w:hanging="5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-1"/>
        <w:w w:val="99"/>
        <w:sz w:val="32"/>
        <w:szCs w:val="32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742" w:hanging="5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693" w:hanging="5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644" w:hanging="5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5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546" w:hanging="5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497" w:hanging="5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448" w:hanging="560"/>
      </w:pPr>
      <w:rPr>
        <w:rFonts w:hint="default"/>
        <w:lang w:val="ru-RU" w:eastAsia="en-US" w:bidi="ar-SA"/>
      </w:rPr>
    </w:lvl>
  </w:abstractNum>
  <w:abstractNum w:abstractNumId="36">
    <w:nsid w:val="0600B5F5"/>
    <w:multiLevelType w:val="singleLevel"/>
    <w:tmpl w:val="0600B5F5"/>
    <w:lvl w:ilvl="0" w:tentative="0">
      <w:start w:val="1"/>
      <w:numFmt w:val="decimal"/>
      <w:suff w:val="space"/>
      <w:lvlText w:val="%1."/>
      <w:lvlJc w:val="left"/>
    </w:lvl>
  </w:abstractNum>
  <w:abstractNum w:abstractNumId="37">
    <w:nsid w:val="0C5D444B"/>
    <w:multiLevelType w:val="singleLevel"/>
    <w:tmpl w:val="0C5D444B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abstractNum w:abstractNumId="38">
    <w:nsid w:val="0D7A36B6"/>
    <w:multiLevelType w:val="multilevel"/>
    <w:tmpl w:val="0D7A36B6"/>
    <w:lvl w:ilvl="0" w:tentative="0">
      <w:start w:val="1"/>
      <w:numFmt w:val="decimal"/>
      <w:lvlText w:val="%1."/>
      <w:lvlJc w:val="left"/>
      <w:pPr>
        <w:ind w:left="282" w:hanging="425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287" w:hanging="425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94" w:hanging="425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301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08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15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22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29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36" w:hanging="425"/>
      </w:pPr>
      <w:rPr>
        <w:rFonts w:hint="default"/>
        <w:lang w:val="ru-RU" w:eastAsia="en-US" w:bidi="ar-SA"/>
      </w:rPr>
    </w:lvl>
  </w:abstractNum>
  <w:abstractNum w:abstractNumId="39">
    <w:nsid w:val="157413A0"/>
    <w:multiLevelType w:val="singleLevel"/>
    <w:tmpl w:val="157413A0"/>
    <w:lvl w:ilvl="0" w:tentative="0">
      <w:start w:val="1"/>
      <w:numFmt w:val="decimal"/>
      <w:suff w:val="space"/>
      <w:lvlText w:val="%1."/>
      <w:lvlJc w:val="left"/>
    </w:lvl>
  </w:abstractNum>
  <w:abstractNum w:abstractNumId="40">
    <w:nsid w:val="1874595F"/>
    <w:multiLevelType w:val="singleLevel"/>
    <w:tmpl w:val="1874595F"/>
    <w:lvl w:ilvl="0" w:tentative="0">
      <w:start w:val="1"/>
      <w:numFmt w:val="decimal"/>
      <w:suff w:val="space"/>
      <w:lvlText w:val="%1."/>
      <w:lvlJc w:val="left"/>
    </w:lvl>
  </w:abstractNum>
  <w:abstractNum w:abstractNumId="41">
    <w:nsid w:val="20D93AA5"/>
    <w:multiLevelType w:val="singleLevel"/>
    <w:tmpl w:val="20D93AA5"/>
    <w:lvl w:ilvl="0" w:tentative="0">
      <w:start w:val="1"/>
      <w:numFmt w:val="decimal"/>
      <w:suff w:val="space"/>
      <w:lvlText w:val="%1."/>
      <w:lvlJc w:val="left"/>
    </w:lvl>
  </w:abstractNum>
  <w:abstractNum w:abstractNumId="42">
    <w:nsid w:val="25B654F3"/>
    <w:multiLevelType w:val="multilevel"/>
    <w:tmpl w:val="25B654F3"/>
    <w:lvl w:ilvl="0" w:tentative="0">
      <w:start w:val="6"/>
      <w:numFmt w:val="decimal"/>
      <w:lvlText w:val="%1"/>
      <w:lvlJc w:val="left"/>
      <w:pPr>
        <w:ind w:left="841" w:hanging="560"/>
        <w:jc w:val="left"/>
      </w:pPr>
      <w:rPr>
        <w:rFonts w:hint="default"/>
        <w:lang w:val="ru-RU" w:eastAsia="en-US" w:bidi="ar-SA"/>
      </w:rPr>
    </w:lvl>
    <w:lvl w:ilvl="1" w:tentative="0">
      <w:start w:val="1"/>
      <w:numFmt w:val="decimal"/>
      <w:lvlText w:val="%1.%2."/>
      <w:lvlJc w:val="left"/>
      <w:pPr>
        <w:ind w:left="841" w:hanging="5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-1"/>
        <w:w w:val="99"/>
        <w:sz w:val="32"/>
        <w:szCs w:val="32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742" w:hanging="5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693" w:hanging="5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644" w:hanging="5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5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546" w:hanging="5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497" w:hanging="5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448" w:hanging="560"/>
      </w:pPr>
      <w:rPr>
        <w:rFonts w:hint="default"/>
        <w:lang w:val="ru-RU" w:eastAsia="en-US" w:bidi="ar-SA"/>
      </w:rPr>
    </w:lvl>
  </w:abstractNum>
  <w:abstractNum w:abstractNumId="43">
    <w:nsid w:val="36CB9456"/>
    <w:multiLevelType w:val="singleLevel"/>
    <w:tmpl w:val="36CB9456"/>
    <w:lvl w:ilvl="0" w:tentative="0">
      <w:start w:val="1"/>
      <w:numFmt w:val="decimal"/>
      <w:suff w:val="space"/>
      <w:lvlText w:val="%1."/>
      <w:lvlJc w:val="left"/>
    </w:lvl>
  </w:abstractNum>
  <w:abstractNum w:abstractNumId="44">
    <w:nsid w:val="4735A64C"/>
    <w:multiLevelType w:val="multilevel"/>
    <w:tmpl w:val="4735A64C"/>
    <w:lvl w:ilvl="0" w:tentative="0">
      <w:start w:val="1"/>
      <w:numFmt w:val="decimal"/>
      <w:lvlText w:val="%1)"/>
      <w:lvlJc w:val="left"/>
      <w:pPr>
        <w:ind w:left="282" w:hanging="409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287" w:hanging="409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94" w:hanging="409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301" w:hanging="409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08" w:hanging="409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15" w:hanging="409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22" w:hanging="409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29" w:hanging="409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36" w:hanging="409"/>
      </w:pPr>
      <w:rPr>
        <w:rFonts w:hint="default"/>
        <w:lang w:val="ru-RU" w:eastAsia="en-US" w:bidi="ar-SA"/>
      </w:rPr>
    </w:lvl>
  </w:abstractNum>
  <w:abstractNum w:abstractNumId="45">
    <w:nsid w:val="491C0DDA"/>
    <w:multiLevelType w:val="multilevel"/>
    <w:tmpl w:val="491C0DDA"/>
    <w:lvl w:ilvl="0" w:tentative="0">
      <w:start w:val="1"/>
      <w:numFmt w:val="decimal"/>
      <w:lvlText w:val="%1)"/>
      <w:lvlJc w:val="left"/>
      <w:pPr>
        <w:ind w:left="1336" w:hanging="346"/>
        <w:jc w:val="righ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–"/>
      <w:lvlJc w:val="left"/>
      <w:pPr>
        <w:ind w:left="282" w:hanging="269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1340" w:hanging="269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466" w:hanging="269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3592" w:hanging="269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4719" w:hanging="269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5845" w:hanging="269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6971" w:hanging="269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098" w:hanging="269"/>
      </w:pPr>
      <w:rPr>
        <w:rFonts w:hint="default"/>
        <w:lang w:val="ru-RU" w:eastAsia="en-US" w:bidi="ar-SA"/>
      </w:rPr>
    </w:lvl>
  </w:abstractNum>
  <w:abstractNum w:abstractNumId="46">
    <w:nsid w:val="5489FE37"/>
    <w:multiLevelType w:val="multilevel"/>
    <w:tmpl w:val="5489FE37"/>
    <w:lvl w:ilvl="0" w:tentative="0">
      <w:start w:val="1"/>
      <w:numFmt w:val="decimal"/>
      <w:lvlText w:val="%1)"/>
      <w:lvlJc w:val="left"/>
      <w:pPr>
        <w:ind w:left="1415" w:hanging="425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313" w:hanging="425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206" w:hanging="425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099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992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885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778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71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564" w:hanging="425"/>
      </w:pPr>
      <w:rPr>
        <w:rFonts w:hint="default"/>
        <w:lang w:val="ru-RU" w:eastAsia="en-US" w:bidi="ar-SA"/>
      </w:rPr>
    </w:lvl>
  </w:abstractNum>
  <w:abstractNum w:abstractNumId="47">
    <w:nsid w:val="59ADCABA"/>
    <w:multiLevelType w:val="multilevel"/>
    <w:tmpl w:val="59ADCABA"/>
    <w:lvl w:ilvl="0" w:tentative="0">
      <w:start w:val="2"/>
      <w:numFmt w:val="decimal"/>
      <w:lvlText w:val="%1"/>
      <w:lvlJc w:val="left"/>
      <w:pPr>
        <w:ind w:left="282" w:hanging="560"/>
        <w:jc w:val="left"/>
      </w:pPr>
      <w:rPr>
        <w:rFonts w:hint="default"/>
        <w:lang w:val="ru-RU" w:eastAsia="en-US" w:bidi="ar-SA"/>
      </w:rPr>
    </w:lvl>
    <w:lvl w:ilvl="1" w:tentative="0">
      <w:start w:val="1"/>
      <w:numFmt w:val="decimal"/>
      <w:lvlText w:val="%1.%2."/>
      <w:lvlJc w:val="left"/>
      <w:pPr>
        <w:ind w:left="282" w:hanging="5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-1"/>
        <w:w w:val="99"/>
        <w:sz w:val="32"/>
        <w:szCs w:val="32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94" w:hanging="5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301" w:hanging="5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08" w:hanging="5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15" w:hanging="5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22" w:hanging="5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29" w:hanging="5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36" w:hanging="560"/>
      </w:pPr>
      <w:rPr>
        <w:rFonts w:hint="default"/>
        <w:lang w:val="ru-RU" w:eastAsia="en-US" w:bidi="ar-SA"/>
      </w:rPr>
    </w:lvl>
  </w:abstractNum>
  <w:abstractNum w:abstractNumId="48">
    <w:nsid w:val="5B41E7B1"/>
    <w:multiLevelType w:val="multilevel"/>
    <w:tmpl w:val="5B41E7B1"/>
    <w:lvl w:ilvl="0" w:tentative="0">
      <w:start w:val="2"/>
      <w:numFmt w:val="decimal"/>
      <w:lvlText w:val="%1"/>
      <w:lvlJc w:val="left"/>
      <w:pPr>
        <w:ind w:left="875" w:hanging="560"/>
        <w:jc w:val="left"/>
      </w:pPr>
      <w:rPr>
        <w:rFonts w:hint="default"/>
        <w:lang w:val="ru-RU" w:eastAsia="en-US" w:bidi="ar-SA"/>
      </w:rPr>
    </w:lvl>
    <w:lvl w:ilvl="1" w:tentative="0">
      <w:start w:val="1"/>
      <w:numFmt w:val="decimal"/>
      <w:lvlText w:val="%1.%2."/>
      <w:lvlJc w:val="left"/>
      <w:pPr>
        <w:ind w:left="875" w:hanging="560"/>
        <w:jc w:val="righ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-1"/>
        <w:w w:val="99"/>
        <w:sz w:val="32"/>
        <w:szCs w:val="32"/>
        <w:lang w:val="ru-RU" w:eastAsia="en-US" w:bidi="ar-SA"/>
      </w:rPr>
    </w:lvl>
    <w:lvl w:ilvl="2" w:tentative="0">
      <w:start w:val="1"/>
      <w:numFmt w:val="decimal"/>
      <w:lvlText w:val="%3)"/>
      <w:lvlJc w:val="left"/>
      <w:pPr>
        <w:ind w:left="283" w:hanging="375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-4"/>
        <w:w w:val="99"/>
        <w:sz w:val="32"/>
        <w:szCs w:val="32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984" w:hanging="37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036" w:hanging="37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089" w:hanging="37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141" w:hanging="37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193" w:hanging="37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246" w:hanging="375"/>
      </w:pPr>
      <w:rPr>
        <w:rFonts w:hint="default"/>
        <w:lang w:val="ru-RU" w:eastAsia="en-US" w:bidi="ar-SA"/>
      </w:rPr>
    </w:lvl>
  </w:abstractNum>
  <w:abstractNum w:abstractNumId="49">
    <w:nsid w:val="5B67A744"/>
    <w:multiLevelType w:val="singleLevel"/>
    <w:tmpl w:val="5B67A744"/>
    <w:lvl w:ilvl="0" w:tentative="0">
      <w:start w:val="1"/>
      <w:numFmt w:val="decimal"/>
      <w:suff w:val="space"/>
      <w:lvlText w:val="%1."/>
      <w:lvlJc w:val="left"/>
    </w:lvl>
  </w:abstractNum>
  <w:abstractNum w:abstractNumId="50">
    <w:nsid w:val="5C15DF6E"/>
    <w:multiLevelType w:val="multilevel"/>
    <w:tmpl w:val="5C15DF6E"/>
    <w:lvl w:ilvl="0" w:tentative="0">
      <w:start w:val="1"/>
      <w:numFmt w:val="decimal"/>
      <w:lvlText w:val="%1."/>
      <w:lvlJc w:val="left"/>
      <w:pPr>
        <w:ind w:left="282" w:hanging="425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287" w:hanging="425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94" w:hanging="425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301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08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15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22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29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36" w:hanging="425"/>
      </w:pPr>
      <w:rPr>
        <w:rFonts w:hint="default"/>
        <w:lang w:val="ru-RU" w:eastAsia="en-US" w:bidi="ar-SA"/>
      </w:rPr>
    </w:lvl>
  </w:abstractNum>
  <w:abstractNum w:abstractNumId="51">
    <w:nsid w:val="64733B9E"/>
    <w:multiLevelType w:val="multilevel"/>
    <w:tmpl w:val="64733B9E"/>
    <w:lvl w:ilvl="0" w:tentative="0">
      <w:start w:val="1"/>
      <w:numFmt w:val="decimal"/>
      <w:lvlText w:val="%1)"/>
      <w:lvlJc w:val="left"/>
      <w:pPr>
        <w:ind w:left="283" w:hanging="358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287" w:hanging="358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94" w:hanging="358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301" w:hanging="358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08" w:hanging="358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315" w:hanging="358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22" w:hanging="358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29" w:hanging="358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36" w:hanging="358"/>
      </w:pPr>
      <w:rPr>
        <w:rFonts w:hint="default"/>
        <w:lang w:val="ru-RU" w:eastAsia="en-US" w:bidi="ar-SA"/>
      </w:rPr>
    </w:lvl>
  </w:abstractNum>
  <w:abstractNum w:abstractNumId="52">
    <w:nsid w:val="72183CF9"/>
    <w:multiLevelType w:val="multilevel"/>
    <w:tmpl w:val="72183CF9"/>
    <w:lvl w:ilvl="0" w:tentative="0">
      <w:start w:val="7"/>
      <w:numFmt w:val="decimal"/>
      <w:lvlText w:val="%1"/>
      <w:lvlJc w:val="left"/>
      <w:pPr>
        <w:ind w:left="841" w:hanging="560"/>
        <w:jc w:val="left"/>
      </w:pPr>
      <w:rPr>
        <w:rFonts w:hint="default"/>
        <w:lang w:val="ru-RU" w:eastAsia="en-US" w:bidi="ar-SA"/>
      </w:rPr>
    </w:lvl>
    <w:lvl w:ilvl="1" w:tentative="0">
      <w:start w:val="1"/>
      <w:numFmt w:val="decimal"/>
      <w:lvlText w:val="%1.%2."/>
      <w:lvlJc w:val="left"/>
      <w:pPr>
        <w:ind w:left="841" w:hanging="5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-1"/>
        <w:w w:val="99"/>
        <w:sz w:val="32"/>
        <w:szCs w:val="32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742" w:hanging="5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693" w:hanging="5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644" w:hanging="5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5" w:hanging="5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546" w:hanging="5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497" w:hanging="5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448" w:hanging="560"/>
      </w:pPr>
      <w:rPr>
        <w:rFonts w:hint="default"/>
        <w:lang w:val="ru-RU" w:eastAsia="en-US" w:bidi="ar-SA"/>
      </w:rPr>
    </w:lvl>
  </w:abstractNum>
  <w:abstractNum w:abstractNumId="53">
    <w:nsid w:val="72DF441F"/>
    <w:multiLevelType w:val="singleLevel"/>
    <w:tmpl w:val="72DF441F"/>
    <w:lvl w:ilvl="0" w:tentative="0">
      <w:start w:val="1"/>
      <w:numFmt w:val="decimal"/>
      <w:suff w:val="space"/>
      <w:lvlText w:val="%1."/>
      <w:lvlJc w:val="left"/>
    </w:lvl>
  </w:abstractNum>
  <w:abstractNum w:abstractNumId="54">
    <w:nsid w:val="7315B3D8"/>
    <w:multiLevelType w:val="multilevel"/>
    <w:tmpl w:val="7315B3D8"/>
    <w:lvl w:ilvl="0" w:tentative="0">
      <w:start w:val="1"/>
      <w:numFmt w:val="decimal"/>
      <w:lvlText w:val="%1"/>
      <w:lvlJc w:val="left"/>
      <w:pPr>
        <w:ind w:left="4384" w:hanging="721"/>
        <w:jc w:val="left"/>
      </w:pPr>
      <w:rPr>
        <w:rFonts w:hint="default"/>
        <w:lang w:val="ru-RU" w:eastAsia="en-US" w:bidi="ar-SA"/>
      </w:rPr>
    </w:lvl>
    <w:lvl w:ilvl="1" w:tentative="0">
      <w:start w:val="1"/>
      <w:numFmt w:val="decimal"/>
      <w:lvlText w:val="%1.%2."/>
      <w:lvlJc w:val="left"/>
      <w:pPr>
        <w:ind w:left="4384" w:hanging="721"/>
        <w:jc w:val="righ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-1"/>
        <w:w w:val="99"/>
        <w:sz w:val="32"/>
        <w:szCs w:val="32"/>
        <w:lang w:val="ru-RU" w:eastAsia="en-US" w:bidi="ar-SA"/>
      </w:rPr>
    </w:lvl>
    <w:lvl w:ilvl="2" w:tentative="0">
      <w:start w:val="1"/>
      <w:numFmt w:val="decimal"/>
      <w:lvlText w:val="%3."/>
      <w:lvlJc w:val="left"/>
      <w:pPr>
        <w:ind w:left="282" w:hanging="425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5706" w:hanging="42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6370" w:hanging="42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7033" w:hanging="42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697" w:hanging="42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360" w:hanging="42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023" w:hanging="425"/>
      </w:pPr>
      <w:rPr>
        <w:rFonts w:hint="default"/>
        <w:lang w:val="ru-RU" w:eastAsia="en-US" w:bidi="ar-SA"/>
      </w:rPr>
    </w:lvl>
  </w:abstractNum>
  <w:abstractNum w:abstractNumId="55">
    <w:nsid w:val="7B069119"/>
    <w:multiLevelType w:val="multilevel"/>
    <w:tmpl w:val="7B069119"/>
    <w:lvl w:ilvl="0" w:tentative="0">
      <w:start w:val="1"/>
      <w:numFmt w:val="decimal"/>
      <w:lvlText w:val="%1."/>
      <w:lvlJc w:val="left"/>
      <w:pPr>
        <w:ind w:left="282" w:hanging="425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1" w:tentative="0">
      <w:start w:val="0"/>
      <w:numFmt w:val="bullet"/>
      <w:lvlText w:val="–"/>
      <w:lvlJc w:val="left"/>
      <w:pPr>
        <w:ind w:left="1230" w:hanging="241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9"/>
        <w:sz w:val="32"/>
        <w:szCs w:val="32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52" w:hanging="241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264" w:hanging="241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276" w:hanging="241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289" w:hanging="241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301" w:hanging="241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313" w:hanging="241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326" w:hanging="241"/>
      </w:pPr>
      <w:rPr>
        <w:rFonts w:hint="default"/>
        <w:lang w:val="ru-RU" w:eastAsia="en-US" w:bidi="ar-SA"/>
      </w:rPr>
    </w:lvl>
  </w:abstractNum>
  <w:abstractNum w:abstractNumId="56">
    <w:nsid w:val="7B760CCB"/>
    <w:multiLevelType w:val="singleLevel"/>
    <w:tmpl w:val="7B760CCB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num w:numId="1">
    <w:abstractNumId w:val="33"/>
  </w:num>
  <w:num w:numId="2">
    <w:abstractNumId w:val="22"/>
  </w:num>
  <w:num w:numId="3">
    <w:abstractNumId w:val="47"/>
  </w:num>
  <w:num w:numId="4">
    <w:abstractNumId w:val="18"/>
  </w:num>
  <w:num w:numId="5">
    <w:abstractNumId w:val="14"/>
  </w:num>
  <w:num w:numId="6">
    <w:abstractNumId w:val="35"/>
  </w:num>
  <w:num w:numId="7">
    <w:abstractNumId w:val="42"/>
  </w:num>
  <w:num w:numId="8">
    <w:abstractNumId w:val="52"/>
  </w:num>
  <w:num w:numId="9">
    <w:abstractNumId w:val="37"/>
  </w:num>
  <w:num w:numId="10">
    <w:abstractNumId w:val="27"/>
  </w:num>
  <w:num w:numId="11">
    <w:abstractNumId w:val="24"/>
  </w:num>
  <w:num w:numId="12">
    <w:abstractNumId w:val="13"/>
  </w:num>
  <w:num w:numId="13">
    <w:abstractNumId w:val="36"/>
  </w:num>
  <w:num w:numId="14">
    <w:abstractNumId w:val="30"/>
  </w:num>
  <w:num w:numId="15">
    <w:abstractNumId w:val="40"/>
  </w:num>
  <w:num w:numId="16">
    <w:abstractNumId w:val="50"/>
  </w:num>
  <w:num w:numId="17">
    <w:abstractNumId w:val="32"/>
  </w:num>
  <w:num w:numId="18">
    <w:abstractNumId w:val="25"/>
  </w:num>
  <w:num w:numId="19">
    <w:abstractNumId w:val="34"/>
  </w:num>
  <w:num w:numId="20">
    <w:abstractNumId w:val="7"/>
  </w:num>
  <w:num w:numId="21">
    <w:abstractNumId w:val="43"/>
  </w:num>
  <w:num w:numId="22">
    <w:abstractNumId w:val="19"/>
  </w:num>
  <w:num w:numId="23">
    <w:abstractNumId w:val="39"/>
  </w:num>
  <w:num w:numId="24">
    <w:abstractNumId w:val="23"/>
  </w:num>
  <w:num w:numId="25">
    <w:abstractNumId w:val="54"/>
  </w:num>
  <w:num w:numId="26">
    <w:abstractNumId w:val="49"/>
  </w:num>
  <w:num w:numId="27">
    <w:abstractNumId w:val="5"/>
  </w:num>
  <w:num w:numId="28">
    <w:abstractNumId w:val="20"/>
  </w:num>
  <w:num w:numId="29">
    <w:abstractNumId w:val="16"/>
  </w:num>
  <w:num w:numId="30">
    <w:abstractNumId w:val="53"/>
  </w:num>
  <w:num w:numId="31">
    <w:abstractNumId w:val="29"/>
  </w:num>
  <w:num w:numId="32">
    <w:abstractNumId w:val="17"/>
  </w:num>
  <w:num w:numId="33">
    <w:abstractNumId w:val="28"/>
  </w:num>
  <w:num w:numId="34">
    <w:abstractNumId w:val="31"/>
  </w:num>
  <w:num w:numId="35">
    <w:abstractNumId w:val="48"/>
  </w:num>
  <w:num w:numId="36">
    <w:abstractNumId w:val="8"/>
  </w:num>
  <w:num w:numId="37">
    <w:abstractNumId w:val="56"/>
  </w:num>
  <w:num w:numId="38">
    <w:abstractNumId w:val="3"/>
  </w:num>
  <w:num w:numId="39">
    <w:abstractNumId w:val="41"/>
  </w:num>
  <w:num w:numId="40">
    <w:abstractNumId w:val="45"/>
  </w:num>
  <w:num w:numId="41">
    <w:abstractNumId w:val="46"/>
  </w:num>
  <w:num w:numId="42">
    <w:abstractNumId w:val="44"/>
  </w:num>
  <w:num w:numId="43">
    <w:abstractNumId w:val="51"/>
  </w:num>
  <w:num w:numId="44">
    <w:abstractNumId w:val="55"/>
  </w:num>
  <w:num w:numId="45">
    <w:abstractNumId w:val="12"/>
  </w:num>
  <w:num w:numId="46">
    <w:abstractNumId w:val="0"/>
  </w:num>
  <w:num w:numId="47">
    <w:abstractNumId w:val="26"/>
  </w:num>
  <w:num w:numId="48">
    <w:abstractNumId w:val="11"/>
  </w:num>
  <w:num w:numId="49">
    <w:abstractNumId w:val="21"/>
  </w:num>
  <w:num w:numId="50">
    <w:abstractNumId w:val="10"/>
  </w:num>
  <w:num w:numId="51">
    <w:abstractNumId w:val="2"/>
  </w:num>
  <w:num w:numId="52">
    <w:abstractNumId w:val="4"/>
  </w:num>
  <w:num w:numId="53">
    <w:abstractNumId w:val="9"/>
  </w:num>
  <w:num w:numId="54">
    <w:abstractNumId w:val="38"/>
  </w:num>
  <w:num w:numId="55">
    <w:abstractNumId w:val="6"/>
  </w:num>
  <w:num w:numId="56">
    <w:abstractNumId w:val="15"/>
  </w:num>
  <w:num w:numId="5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0"/>
  <w:bordersDoNotSurroundFooter w:val="0"/>
  <w:documentProtection w:enforcement="0"/>
  <w:defaultTabStop w:val="720"/>
  <w:drawingGridHorizontalSpacing w:val="11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ulTrailSpace/>
    <w:doNotExpandShiftReturn/>
    <w:doNotWrapTextWithPunct/>
    <w:doNotUseEastAsianBreakRules/>
    <w:compatSetting w:name="compatibilityMode" w:uri="http://schemas.microsoft.com/office/word" w:val="14"/>
  </w:compat>
  <w:rsids>
    <w:rsidRoot w:val="00000000"/>
    <w:rsid w:val="0D675AA6"/>
    <w:rsid w:val="11A50C2B"/>
    <w:rsid w:val="1A0A0871"/>
    <w:rsid w:val="1D4A44E5"/>
    <w:rsid w:val="46823A08"/>
    <w:rsid w:val="6672482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1" w:semiHidden="0" w:name="toc 1"/>
    <w:lsdException w:qFormat="1" w:unhideWhenUsed="0" w:uiPriority="1" w:semiHidden="0" w:name="toc 2"/>
    <w:lsdException w:qFormat="1" w:unhideWhenUsed="0" w:uiPriority="1" w:semiHidden="0" w:name="toc 3"/>
    <w:lsdException w:qFormat="1" w:unhideWhenUsed="0" w:uiPriority="1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qFormat="1" w:unhideWhenUsed="0" w:uiPriority="1" w:semiHidden="0" w:name="List Paragraph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Times New Roman" w:cs="Times New Roman"/>
      <w:sz w:val="22"/>
      <w:szCs w:val="22"/>
      <w:lang w:val="ru-RU" w:eastAsia="en-US" w:bidi="ar-SA"/>
    </w:rPr>
  </w:style>
  <w:style w:type="paragraph" w:styleId="2">
    <w:name w:val="heading 1"/>
    <w:basedOn w:val="1"/>
    <w:qFormat/>
    <w:uiPriority w:val="1"/>
    <w:pPr>
      <w:ind w:left="282" w:firstLine="707"/>
      <w:outlineLvl w:val="1"/>
    </w:pPr>
    <w:rPr>
      <w:rFonts w:ascii="Times New Roman" w:hAnsi="Times New Roman" w:eastAsia="Times New Roman" w:cs="Times New Roman"/>
      <w:b/>
      <w:bCs/>
      <w:sz w:val="32"/>
      <w:szCs w:val="32"/>
      <w:lang w:val="ru-RU" w:eastAsia="en-US" w:bidi="ar-SA"/>
    </w:rPr>
  </w:style>
  <w:style w:type="paragraph" w:styleId="3">
    <w:name w:val="heading 3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SimSun" w:hAnsi="SimSun" w:eastAsia="SimSun" w:cs="SimSun"/>
      <w:b/>
      <w:bCs/>
      <w:kern w:val="0"/>
      <w:sz w:val="26"/>
      <w:szCs w:val="26"/>
      <w:lang w:val="en-US" w:eastAsia="zh-CN" w:bidi="ar"/>
    </w:rPr>
  </w:style>
  <w:style w:type="paragraph" w:styleId="4">
    <w:name w:val="heading 4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SimSun" w:hAnsi="SimSun" w:eastAsia="SimSun" w:cs="SimSun"/>
      <w:b/>
      <w:bCs/>
      <w:kern w:val="0"/>
      <w:sz w:val="24"/>
      <w:szCs w:val="24"/>
      <w:lang w:val="en-US" w:eastAsia="zh-CN" w:bidi="ar"/>
    </w:rPr>
  </w:style>
  <w:style w:type="paragraph" w:styleId="5">
    <w:name w:val="heading 5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SimSun" w:hAnsi="SimSun" w:eastAsia="SimSun" w:cs="SimSun"/>
      <w:b/>
      <w:bCs/>
      <w:i/>
      <w:iCs/>
      <w:kern w:val="0"/>
      <w:sz w:val="20"/>
      <w:szCs w:val="20"/>
      <w:lang w:val="en-US" w:eastAsia="zh-CN" w:bidi="ar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Body Text"/>
    <w:basedOn w:val="1"/>
    <w:qFormat/>
    <w:uiPriority w:val="1"/>
    <w:rPr>
      <w:rFonts w:ascii="Times New Roman" w:hAnsi="Times New Roman" w:eastAsia="Times New Roman" w:cs="Times New Roman"/>
      <w:sz w:val="32"/>
      <w:szCs w:val="32"/>
      <w:lang w:val="ru-RU" w:eastAsia="en-US" w:bidi="ar-SA"/>
    </w:rPr>
  </w:style>
  <w:style w:type="paragraph" w:styleId="9">
    <w:name w:val="toc 1"/>
    <w:basedOn w:val="1"/>
    <w:qFormat/>
    <w:uiPriority w:val="1"/>
    <w:pPr>
      <w:spacing w:before="1" w:line="368" w:lineRule="exact"/>
      <w:ind w:right="436"/>
      <w:jc w:val="center"/>
    </w:pPr>
    <w:rPr>
      <w:rFonts w:ascii="Times New Roman" w:hAnsi="Times New Roman" w:eastAsia="Times New Roman" w:cs="Times New Roman"/>
      <w:sz w:val="32"/>
      <w:szCs w:val="32"/>
      <w:lang w:val="ru-RU" w:eastAsia="en-US" w:bidi="ar-SA"/>
    </w:rPr>
  </w:style>
  <w:style w:type="paragraph" w:styleId="10">
    <w:name w:val="toc 3"/>
    <w:basedOn w:val="1"/>
    <w:qFormat/>
    <w:uiPriority w:val="1"/>
    <w:pPr>
      <w:spacing w:line="368" w:lineRule="exact"/>
      <w:ind w:left="282"/>
    </w:pPr>
    <w:rPr>
      <w:rFonts w:ascii="Times New Roman" w:hAnsi="Times New Roman" w:eastAsia="Times New Roman" w:cs="Times New Roman"/>
      <w:sz w:val="32"/>
      <w:szCs w:val="32"/>
      <w:lang w:val="ru-RU" w:eastAsia="en-US" w:bidi="ar-SA"/>
    </w:rPr>
  </w:style>
  <w:style w:type="paragraph" w:styleId="11">
    <w:name w:val="toc 2"/>
    <w:basedOn w:val="1"/>
    <w:qFormat/>
    <w:uiPriority w:val="1"/>
    <w:pPr>
      <w:ind w:left="282" w:right="719" w:hanging="113"/>
      <w:jc w:val="center"/>
    </w:pPr>
    <w:rPr>
      <w:rFonts w:ascii="Times New Roman" w:hAnsi="Times New Roman" w:eastAsia="Times New Roman" w:cs="Times New Roman"/>
      <w:sz w:val="32"/>
      <w:szCs w:val="32"/>
      <w:lang w:val="ru-RU" w:eastAsia="en-US" w:bidi="ar-SA"/>
    </w:rPr>
  </w:style>
  <w:style w:type="paragraph" w:styleId="12">
    <w:name w:val="toc 4"/>
    <w:basedOn w:val="1"/>
    <w:qFormat/>
    <w:uiPriority w:val="1"/>
    <w:pPr>
      <w:spacing w:line="367" w:lineRule="exact"/>
      <w:ind w:left="338"/>
    </w:pPr>
    <w:rPr>
      <w:rFonts w:ascii="Times New Roman" w:hAnsi="Times New Roman" w:eastAsia="Times New Roman" w:cs="Times New Roman"/>
      <w:sz w:val="32"/>
      <w:szCs w:val="32"/>
      <w:lang w:val="ru-RU" w:eastAsia="en-US" w:bidi="ar-SA"/>
    </w:rPr>
  </w:style>
  <w:style w:type="paragraph" w:styleId="13">
    <w:name w:val="Normal (Web)"/>
    <w:basedOn w:val="1"/>
    <w:qFormat/>
    <w:uiPriority w:val="0"/>
    <w:rPr>
      <w:sz w:val="24"/>
      <w:szCs w:val="24"/>
    </w:rPr>
  </w:style>
  <w:style w:type="paragraph" w:styleId="14">
    <w:name w:val="HTML Preformatted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SimSun" w:hAnsi="SimSun" w:eastAsia="SimSun" w:cs="SimSun"/>
      <w:kern w:val="0"/>
      <w:sz w:val="24"/>
      <w:szCs w:val="24"/>
      <w:lang w:val="en-US" w:eastAsia="zh-CN" w:bidi="ar"/>
    </w:rPr>
  </w:style>
  <w:style w:type="table" w:styleId="15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6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7">
    <w:name w:val="List Paragraph"/>
    <w:basedOn w:val="1"/>
    <w:qFormat/>
    <w:uiPriority w:val="1"/>
    <w:pPr>
      <w:ind w:left="282" w:firstLine="707"/>
    </w:pPr>
    <w:rPr>
      <w:rFonts w:ascii="Times New Roman" w:hAnsi="Times New Roman" w:eastAsia="Times New Roman" w:cs="Times New Roman"/>
      <w:lang w:val="ru-RU" w:eastAsia="en-US" w:bidi="ar-SA"/>
    </w:rPr>
  </w:style>
  <w:style w:type="paragraph" w:customStyle="1" w:styleId="18">
    <w:name w:val="Table Paragraph"/>
    <w:basedOn w:val="1"/>
    <w:qFormat/>
    <w:uiPriority w:val="1"/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jpe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jpeg"/><Relationship Id="rId17" Type="http://schemas.openxmlformats.org/officeDocument/2006/relationships/image" Target="media/image8.jpeg"/><Relationship Id="rId16" Type="http://schemas.openxmlformats.org/officeDocument/2006/relationships/image" Target="media/image7.jpe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jpeg"/><Relationship Id="rId10" Type="http://schemas.openxmlformats.org/officeDocument/2006/relationships/image" Target="media/image1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113</Pages>
  <TotalTime>612</TotalTime>
  <ScaleCrop>false</ScaleCrop>
  <LinksUpToDate>false</LinksUpToDate>
  <Application>WPS Office_12.2.0.23196_F1E327BC-269C-435d-A152-05C5408002CA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2025-12-11T03:10:00Z</dcterms:created>
  <dc:creator>napre</dc:creator>
  <cp:lastModifiedBy>User</cp:lastModifiedBy>
  <dcterms:modified xsi:type="dcterms:W3CDTF">2026-01-18T10:27:52Z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2025-10-22T00:00:00Z</vt:filetime>
  </property>
  <property fmtid="{D5CDD505-2E9C-101B-9397-08002B2CF9AE}" pid="3" name="Creator">
    <vt:lpwstr>Acrobat PDFMaker 11 для Word</vt:lpwstr>
  </property>
  <property fmtid="{D5CDD505-2E9C-101B-9397-08002B2CF9AE}" pid="4" name="ICV">
    <vt:lpwstr>0AB249D0574A445993B48B1C6AAF5680_13</vt:lpwstr>
  </property>
  <property fmtid="{D5CDD505-2E9C-101B-9397-08002B2CF9AE}" pid="5" name="KSOProductBuildVer">
    <vt:lpwstr>1049-12.2.0.23196</vt:lpwstr>
  </property>
  <property fmtid="{D5CDD505-2E9C-101B-9397-08002B2CF9AE}" pid="6" name="LastSaved">
    <vt:filetime>2025-12-11T00:00:00Z</vt:filetime>
  </property>
  <property fmtid="{D5CDD505-2E9C-101B-9397-08002B2CF9AE}" pid="7" name="Producer">
    <vt:lpwstr>Adobe PDF Library 11.0</vt:lpwstr>
  </property>
  <property fmtid="{D5CDD505-2E9C-101B-9397-08002B2CF9AE}" pid="8" name="SourceModified">
    <vt:lpwstr>D:20251022024907</vt:lpwstr>
  </property>
</Properties>
</file>